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FB4736" w:rsidRDefault="002C2AB3" w:rsidP="004D1204">
      <w:pPr>
        <w:keepNext/>
        <w:ind w:right="1274"/>
        <w:rPr>
          <w:rFonts w:ascii="Tahoma" w:hAnsi="Tahoma" w:cs="Tahoma"/>
        </w:rPr>
      </w:pPr>
    </w:p>
    <w:p w:rsidR="00556AB6" w:rsidRPr="00FB4736" w:rsidRDefault="007C70A1" w:rsidP="004D1204">
      <w:pPr>
        <w:keepNext/>
        <w:ind w:right="1274"/>
        <w:rPr>
          <w:rFonts w:ascii="Tahoma" w:hAnsi="Tahoma" w:cs="Tahoma"/>
        </w:rPr>
      </w:pPr>
      <w:r w:rsidRPr="00FB4736">
        <w:rPr>
          <w:rFonts w:ascii="Tahoma" w:hAnsi="Tahoma" w:cs="Tahoma"/>
        </w:rPr>
        <w:t>Naročnik</w:t>
      </w:r>
      <w:r w:rsidR="00DA777A" w:rsidRPr="00FB4736">
        <w:rPr>
          <w:rFonts w:ascii="Tahoma" w:hAnsi="Tahoma" w:cs="Tahoma"/>
        </w:rPr>
        <w:t>:</w:t>
      </w:r>
      <w:r w:rsidR="009C1694" w:rsidRPr="00FB4736">
        <w:rPr>
          <w:rFonts w:ascii="Tahoma" w:hAnsi="Tahoma" w:cs="Tahoma"/>
        </w:rPr>
        <w:t xml:space="preserve"> </w:t>
      </w:r>
    </w:p>
    <w:p w:rsidR="00B94E47" w:rsidRPr="00FB4736" w:rsidRDefault="00B94E47" w:rsidP="004D1204">
      <w:pPr>
        <w:keepNext/>
        <w:ind w:right="1274"/>
        <w:rPr>
          <w:rFonts w:ascii="Tahoma" w:hAnsi="Tahoma" w:cs="Tahoma"/>
          <w:b/>
        </w:rPr>
      </w:pPr>
      <w:r w:rsidRPr="00FB4736">
        <w:rPr>
          <w:rFonts w:ascii="Tahoma" w:hAnsi="Tahoma" w:cs="Tahoma"/>
          <w:b/>
        </w:rPr>
        <w:t>JAVNO PODJETJE ENERGETIKA LJUBLJANA</w:t>
      </w:r>
      <w:r w:rsidR="00B577C0" w:rsidRPr="00FB4736">
        <w:rPr>
          <w:rFonts w:ascii="Tahoma" w:hAnsi="Tahoma" w:cs="Tahoma"/>
          <w:b/>
        </w:rPr>
        <w:t xml:space="preserve"> d.o.o. </w:t>
      </w:r>
    </w:p>
    <w:p w:rsidR="007C70A1" w:rsidRPr="00FB4736" w:rsidRDefault="00B577C0" w:rsidP="004D1204">
      <w:pPr>
        <w:keepNext/>
        <w:ind w:right="1274"/>
        <w:rPr>
          <w:rFonts w:ascii="Tahoma" w:hAnsi="Tahoma" w:cs="Tahoma"/>
        </w:rPr>
      </w:pPr>
      <w:r w:rsidRPr="00FB4736">
        <w:rPr>
          <w:rFonts w:ascii="Tahoma" w:hAnsi="Tahoma" w:cs="Tahoma"/>
        </w:rPr>
        <w:t xml:space="preserve">Verovškova </w:t>
      </w:r>
      <w:r w:rsidR="00B94E47" w:rsidRPr="00FB4736">
        <w:rPr>
          <w:rFonts w:ascii="Tahoma" w:hAnsi="Tahoma" w:cs="Tahoma"/>
        </w:rPr>
        <w:t xml:space="preserve">ulica </w:t>
      </w:r>
      <w:r w:rsidRPr="00FB4736">
        <w:rPr>
          <w:rFonts w:ascii="Tahoma" w:hAnsi="Tahoma" w:cs="Tahoma"/>
        </w:rPr>
        <w:t>62, 1000 Ljubljana</w:t>
      </w:r>
    </w:p>
    <w:p w:rsidR="007C70A1" w:rsidRPr="00FB4736" w:rsidRDefault="007C70A1" w:rsidP="004D1204">
      <w:pPr>
        <w:keepNext/>
        <w:rPr>
          <w:rFonts w:ascii="Tahoma" w:hAnsi="Tahoma" w:cs="Tahoma"/>
          <w:b/>
        </w:rPr>
      </w:pPr>
    </w:p>
    <w:p w:rsidR="00681F36" w:rsidRPr="00FB4736" w:rsidRDefault="00681F36" w:rsidP="00681F36">
      <w:pPr>
        <w:keepNext/>
        <w:keepLines/>
        <w:jc w:val="both"/>
        <w:rPr>
          <w:rFonts w:ascii="Tahoma" w:hAnsi="Tahoma" w:cs="Tahoma"/>
          <w:b/>
        </w:rPr>
      </w:pPr>
      <w:r w:rsidRPr="00FB4736">
        <w:rPr>
          <w:rFonts w:ascii="Tahoma" w:hAnsi="Tahoma" w:cs="Tahoma"/>
          <w:b/>
        </w:rPr>
        <w:t>Po pooblastilu javno naročilo vodi:</w:t>
      </w:r>
    </w:p>
    <w:p w:rsidR="00681F36" w:rsidRPr="00FB4736" w:rsidRDefault="00681F36" w:rsidP="00681F36">
      <w:pPr>
        <w:keepNext/>
        <w:keepLines/>
        <w:jc w:val="both"/>
        <w:rPr>
          <w:rFonts w:ascii="Tahoma" w:hAnsi="Tahoma" w:cs="Tahoma"/>
        </w:rPr>
      </w:pPr>
    </w:p>
    <w:p w:rsidR="00681F36" w:rsidRPr="00FB4736" w:rsidRDefault="00681F36" w:rsidP="00681F36">
      <w:pPr>
        <w:keepNext/>
        <w:keepLines/>
        <w:jc w:val="both"/>
        <w:rPr>
          <w:rFonts w:ascii="Tahoma" w:hAnsi="Tahoma" w:cs="Tahoma"/>
          <w:b/>
          <w:bCs/>
        </w:rPr>
      </w:pPr>
      <w:r w:rsidRPr="00FB4736">
        <w:rPr>
          <w:rFonts w:ascii="Tahoma" w:hAnsi="Tahoma" w:cs="Tahoma"/>
          <w:b/>
          <w:bCs/>
        </w:rPr>
        <w:t xml:space="preserve">JAVNI HOLDING Ljubljana, d.o.o. </w:t>
      </w:r>
    </w:p>
    <w:p w:rsidR="00681F36" w:rsidRPr="00FB4736" w:rsidRDefault="00681F36" w:rsidP="00681F36">
      <w:pPr>
        <w:keepNext/>
        <w:keepLines/>
        <w:jc w:val="both"/>
        <w:rPr>
          <w:rFonts w:ascii="Tahoma" w:hAnsi="Tahoma" w:cs="Tahoma"/>
        </w:rPr>
      </w:pPr>
      <w:r w:rsidRPr="00FB4736">
        <w:rPr>
          <w:rFonts w:ascii="Tahoma" w:hAnsi="Tahoma" w:cs="Tahoma"/>
        </w:rPr>
        <w:t>Verovškova ulica 70</w:t>
      </w:r>
    </w:p>
    <w:p w:rsidR="00681F36" w:rsidRPr="00FB4736" w:rsidRDefault="00681F36" w:rsidP="00681F36">
      <w:pPr>
        <w:keepNext/>
        <w:keepLines/>
        <w:jc w:val="both"/>
        <w:rPr>
          <w:rFonts w:ascii="Tahoma" w:hAnsi="Tahoma" w:cs="Tahoma"/>
        </w:rPr>
      </w:pPr>
      <w:r w:rsidRPr="00FB4736">
        <w:rPr>
          <w:rFonts w:ascii="Tahoma" w:hAnsi="Tahoma" w:cs="Tahoma"/>
        </w:rPr>
        <w:t>1000 Ljubljana</w:t>
      </w:r>
    </w:p>
    <w:p w:rsidR="00681F36" w:rsidRPr="00FB4736" w:rsidRDefault="00681F36" w:rsidP="00681F36">
      <w:pPr>
        <w:keepNext/>
        <w:keepLines/>
        <w:jc w:val="both"/>
        <w:rPr>
          <w:rFonts w:ascii="Tahoma" w:hAnsi="Tahoma" w:cs="Tahoma"/>
        </w:rPr>
      </w:pPr>
    </w:p>
    <w:p w:rsidR="002C2AB3" w:rsidRPr="00FB4736" w:rsidRDefault="002C2AB3" w:rsidP="004D1204">
      <w:pPr>
        <w:keepNext/>
        <w:rPr>
          <w:rFonts w:ascii="Tahoma" w:hAnsi="Tahoma" w:cs="Tahoma"/>
        </w:rPr>
      </w:pPr>
    </w:p>
    <w:p w:rsidR="004958CB" w:rsidRPr="00FB4736" w:rsidRDefault="007C70A1" w:rsidP="004D1204">
      <w:pPr>
        <w:keepNext/>
        <w:rPr>
          <w:rFonts w:ascii="Tahoma" w:hAnsi="Tahoma" w:cs="Tahoma"/>
          <w:b/>
        </w:rPr>
      </w:pPr>
      <w:r w:rsidRPr="00FB4736">
        <w:rPr>
          <w:rFonts w:ascii="Tahoma" w:hAnsi="Tahoma" w:cs="Tahoma"/>
        </w:rPr>
        <w:t xml:space="preserve">Številka: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p>
    <w:p w:rsidR="0000366A" w:rsidRPr="00FB4736" w:rsidRDefault="0000366A" w:rsidP="004D1204">
      <w:pPr>
        <w:keepNext/>
        <w:rPr>
          <w:rFonts w:ascii="Tahoma" w:hAnsi="Tahoma" w:cs="Tahoma"/>
          <w:b/>
        </w:rPr>
      </w:pPr>
    </w:p>
    <w:p w:rsidR="004958CB" w:rsidRPr="00FB4736" w:rsidRDefault="004958CB" w:rsidP="004D1204">
      <w:pPr>
        <w:keepNext/>
        <w:rPr>
          <w:rFonts w:ascii="Tahoma" w:hAnsi="Tahoma" w:cs="Tahoma"/>
        </w:rPr>
      </w:pPr>
    </w:p>
    <w:p w:rsidR="00171035" w:rsidRPr="00FB4736"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FB4736">
        <w:trPr>
          <w:trHeight w:val="851"/>
        </w:trPr>
        <w:tc>
          <w:tcPr>
            <w:tcW w:w="7094" w:type="dxa"/>
            <w:shd w:val="pct12" w:color="auto" w:fill="FFFFFF"/>
            <w:vAlign w:val="center"/>
          </w:tcPr>
          <w:p w:rsidR="007C70A1" w:rsidRPr="00FB4736" w:rsidRDefault="007F1692" w:rsidP="004D1204">
            <w:pPr>
              <w:keepNext/>
              <w:jc w:val="center"/>
              <w:rPr>
                <w:rFonts w:ascii="Tahoma" w:hAnsi="Tahoma" w:cs="Tahoma"/>
                <w:b/>
              </w:rPr>
            </w:pPr>
            <w:r w:rsidRPr="00FB4736">
              <w:rPr>
                <w:rFonts w:ascii="Tahoma" w:hAnsi="Tahoma" w:cs="Tahoma"/>
                <w:b/>
              </w:rPr>
              <w:t>DOKUMENTACIJ</w:t>
            </w:r>
            <w:r w:rsidR="00EB2355" w:rsidRPr="00FB4736">
              <w:rPr>
                <w:rFonts w:ascii="Tahoma" w:hAnsi="Tahoma" w:cs="Tahoma"/>
                <w:b/>
              </w:rPr>
              <w:t>A</w:t>
            </w:r>
            <w:r w:rsidRPr="00FB4736">
              <w:rPr>
                <w:rFonts w:ascii="Tahoma" w:hAnsi="Tahoma" w:cs="Tahoma"/>
                <w:b/>
              </w:rPr>
              <w:t xml:space="preserve"> V ZVEZI Z ODDAJO JAVNEGA NAROČILA</w:t>
            </w:r>
          </w:p>
        </w:tc>
      </w:tr>
    </w:tbl>
    <w:p w:rsidR="0047238D" w:rsidRPr="00FB4736" w:rsidRDefault="0047238D" w:rsidP="004D1204">
      <w:pPr>
        <w:keepNext/>
        <w:ind w:right="424"/>
        <w:jc w:val="center"/>
        <w:rPr>
          <w:rFonts w:ascii="Tahoma" w:hAnsi="Tahoma" w:cs="Tahoma"/>
          <w:b/>
        </w:rPr>
      </w:pPr>
    </w:p>
    <w:p w:rsidR="0000366A" w:rsidRPr="00FB4736" w:rsidRDefault="0000366A" w:rsidP="004D1204">
      <w:pPr>
        <w:keepNext/>
        <w:ind w:right="424"/>
        <w:jc w:val="center"/>
        <w:rPr>
          <w:rFonts w:ascii="Tahoma" w:hAnsi="Tahoma" w:cs="Tahoma"/>
        </w:rPr>
      </w:pPr>
    </w:p>
    <w:p w:rsidR="004958CB" w:rsidRPr="00FB4736" w:rsidRDefault="004958CB" w:rsidP="004D1204">
      <w:pPr>
        <w:keepNext/>
        <w:ind w:right="424"/>
        <w:jc w:val="center"/>
        <w:rPr>
          <w:rFonts w:ascii="Tahoma" w:hAnsi="Tahoma" w:cs="Tahoma"/>
        </w:rPr>
      </w:pPr>
      <w:r w:rsidRPr="00FB4736">
        <w:rPr>
          <w:rFonts w:ascii="Tahoma" w:hAnsi="Tahoma" w:cs="Tahoma"/>
        </w:rPr>
        <w:t>PO</w:t>
      </w:r>
      <w:r w:rsidR="00FB426B" w:rsidRPr="00FB4736">
        <w:rPr>
          <w:rFonts w:ascii="Tahoma" w:hAnsi="Tahoma" w:cs="Tahoma"/>
        </w:rPr>
        <w:t xml:space="preserve"> POSTOPKU NAROČILA MALE VREDNOSTI</w:t>
      </w:r>
    </w:p>
    <w:p w:rsidR="00407CBF" w:rsidRPr="00FB4736" w:rsidRDefault="00407CBF" w:rsidP="004D1204">
      <w:pPr>
        <w:keepNext/>
        <w:ind w:right="424"/>
        <w:jc w:val="center"/>
        <w:rPr>
          <w:rFonts w:ascii="Tahoma" w:hAnsi="Tahoma" w:cs="Tahoma"/>
        </w:rPr>
      </w:pPr>
    </w:p>
    <w:p w:rsidR="00DF2A09" w:rsidRPr="00FB4736" w:rsidRDefault="00DF2A09" w:rsidP="004D1204">
      <w:pPr>
        <w:keepNext/>
        <w:ind w:right="424"/>
        <w:jc w:val="center"/>
        <w:rPr>
          <w:rFonts w:ascii="Tahoma" w:hAnsi="Tahoma" w:cs="Tahoma"/>
        </w:rPr>
      </w:pPr>
    </w:p>
    <w:p w:rsidR="00126AF1" w:rsidRPr="00FB4736" w:rsidRDefault="00ED7C22" w:rsidP="00407671">
      <w:pPr>
        <w:keepNext/>
        <w:ind w:right="424"/>
        <w:jc w:val="center"/>
        <w:rPr>
          <w:rFonts w:ascii="Tahoma" w:hAnsi="Tahoma" w:cs="Tahoma"/>
          <w:b/>
        </w:rPr>
      </w:pPr>
      <w:r w:rsidRPr="00FB4736">
        <w:rPr>
          <w:rFonts w:ascii="Tahoma" w:hAnsi="Tahoma" w:cs="Tahoma"/>
          <w:b/>
        </w:rPr>
        <w:t xml:space="preserve">Izvedba </w:t>
      </w:r>
      <w:r w:rsidR="00DA2AF3" w:rsidRPr="00FB4736">
        <w:rPr>
          <w:rFonts w:ascii="Tahoma" w:hAnsi="Tahoma" w:cs="Tahoma"/>
          <w:b/>
        </w:rPr>
        <w:t>strojno</w:t>
      </w:r>
      <w:r w:rsidR="00B752CF" w:rsidRPr="00FB4736">
        <w:rPr>
          <w:rFonts w:ascii="Tahoma" w:hAnsi="Tahoma" w:cs="Tahoma"/>
          <w:b/>
        </w:rPr>
        <w:t xml:space="preserve"> </w:t>
      </w:r>
      <w:r w:rsidR="00DA2AF3" w:rsidRPr="00FB4736">
        <w:rPr>
          <w:rFonts w:ascii="Tahoma" w:hAnsi="Tahoma" w:cs="Tahoma"/>
          <w:b/>
        </w:rPr>
        <w:t>inštalacijskih</w:t>
      </w:r>
      <w:r w:rsidRPr="00FB4736">
        <w:rPr>
          <w:rFonts w:ascii="Tahoma" w:hAnsi="Tahoma" w:cs="Tahoma"/>
          <w:b/>
        </w:rPr>
        <w:t xml:space="preserve"> del</w:t>
      </w:r>
      <w:r w:rsidR="00126AF1" w:rsidRPr="00FB4736">
        <w:rPr>
          <w:rFonts w:ascii="Tahoma" w:hAnsi="Tahoma" w:cs="Tahoma"/>
          <w:b/>
        </w:rPr>
        <w:t>:</w:t>
      </w:r>
    </w:p>
    <w:p w:rsidR="00126AF1" w:rsidRPr="00FB4736" w:rsidRDefault="00126AF1" w:rsidP="00407671">
      <w:pPr>
        <w:keepNext/>
        <w:ind w:right="424"/>
        <w:jc w:val="center"/>
        <w:rPr>
          <w:rFonts w:ascii="Tahoma" w:hAnsi="Tahoma" w:cs="Tahoma"/>
          <w:b/>
        </w:rPr>
      </w:pPr>
    </w:p>
    <w:p w:rsidR="0068090F" w:rsidRPr="00FB4736" w:rsidRDefault="00126AF1" w:rsidP="00407671">
      <w:pPr>
        <w:keepNext/>
        <w:ind w:right="424"/>
        <w:jc w:val="center"/>
        <w:rPr>
          <w:rFonts w:ascii="Tahoma" w:hAnsi="Tahoma" w:cs="Tahoma"/>
          <w:b/>
          <w:color w:val="272727"/>
        </w:rPr>
      </w:pPr>
      <w:r w:rsidRPr="00FB4736">
        <w:rPr>
          <w:rFonts w:ascii="Tahoma" w:hAnsi="Tahoma" w:cs="Tahoma"/>
          <w:b/>
        </w:rPr>
        <w:t>30III434/128 Obnova vročevoda T2600</w:t>
      </w:r>
      <w:r w:rsidR="006D6897" w:rsidRPr="00FB4736">
        <w:rPr>
          <w:rFonts w:ascii="Tahoma" w:hAnsi="Tahoma" w:cs="Tahoma"/>
          <w:b/>
        </w:rPr>
        <w:t>,</w:t>
      </w:r>
      <w:r w:rsidRPr="00FB4736">
        <w:rPr>
          <w:rFonts w:ascii="Tahoma" w:hAnsi="Tahoma" w:cs="Tahoma"/>
          <w:b/>
        </w:rPr>
        <w:t xml:space="preserve"> odsek Ulica Ambrožiča Novljana - Francoska ulica</w:t>
      </w:r>
      <w:r w:rsidR="00ED7C22" w:rsidRPr="00FB4736">
        <w:rPr>
          <w:rFonts w:ascii="Tahoma" w:hAnsi="Tahoma" w:cs="Tahoma"/>
          <w:b/>
        </w:rPr>
        <w:t xml:space="preserve"> </w:t>
      </w:r>
    </w:p>
    <w:p w:rsidR="0068090F" w:rsidRPr="00FB4736" w:rsidRDefault="0068090F" w:rsidP="0068090F">
      <w:pPr>
        <w:spacing w:before="100" w:beforeAutospacing="1" w:after="100" w:afterAutospacing="1"/>
        <w:rPr>
          <w:rFonts w:ascii="Tahoma" w:hAnsi="Tahoma" w:cs="Tahoma"/>
          <w:b/>
          <w:color w:val="272727"/>
        </w:rPr>
      </w:pPr>
    </w:p>
    <w:p w:rsidR="0068090F" w:rsidRPr="00FB4736" w:rsidRDefault="0068090F" w:rsidP="000A062F">
      <w:pPr>
        <w:spacing w:before="100" w:beforeAutospacing="1" w:after="100" w:afterAutospacing="1"/>
        <w:ind w:left="2832" w:firstLine="708"/>
        <w:rPr>
          <w:rFonts w:ascii="Tahoma" w:hAnsi="Tahoma" w:cs="Tahoma"/>
          <w:sz w:val="22"/>
          <w:szCs w:val="22"/>
        </w:rPr>
      </w:pPr>
      <w:r w:rsidRPr="00FB4736">
        <w:rPr>
          <w:rFonts w:ascii="Tahoma" w:hAnsi="Tahoma" w:cs="Tahoma"/>
        </w:rPr>
        <w:t>Ljubljana, dne</w:t>
      </w:r>
      <w:r w:rsidR="00FA11B2" w:rsidRPr="00FB4736">
        <w:rPr>
          <w:rFonts w:ascii="Tahoma" w:hAnsi="Tahoma" w:cs="Tahoma"/>
        </w:rPr>
        <w:t xml:space="preserve"> </w:t>
      </w:r>
      <w:r w:rsidR="005E470D">
        <w:rPr>
          <w:rFonts w:ascii="Tahoma" w:hAnsi="Tahoma" w:cs="Tahoma"/>
        </w:rPr>
        <w:t>1. julija 2021</w:t>
      </w:r>
      <w:bookmarkStart w:id="0" w:name="_GoBack"/>
      <w:bookmarkEnd w:id="0"/>
    </w:p>
    <w:p w:rsidR="00B62FAB" w:rsidRPr="00FB4736" w:rsidRDefault="00B62FAB" w:rsidP="004D1204">
      <w:pPr>
        <w:pStyle w:val="Naslov1"/>
        <w:jc w:val="center"/>
        <w:rPr>
          <w:lang w:val="sl-SI"/>
        </w:rPr>
      </w:pPr>
      <w:bookmarkStart w:id="1" w:name="_Toc178483388"/>
    </w:p>
    <w:p w:rsidR="00B62FAB" w:rsidRPr="00FB4736" w:rsidRDefault="00B62FAB" w:rsidP="004D1204">
      <w:pPr>
        <w:pStyle w:val="Naslov1"/>
        <w:tabs>
          <w:tab w:val="left" w:pos="1545"/>
        </w:tabs>
        <w:jc w:val="left"/>
        <w:rPr>
          <w:lang w:val="sl-SI"/>
        </w:rPr>
      </w:pPr>
      <w:r w:rsidRPr="00FB4736">
        <w:rPr>
          <w:lang w:val="sl-SI"/>
        </w:rPr>
        <w:tab/>
      </w:r>
    </w:p>
    <w:p w:rsidR="00A22D1B" w:rsidRPr="00FB4736" w:rsidRDefault="00A22D1B" w:rsidP="004D1204">
      <w:pPr>
        <w:pStyle w:val="Naslov1"/>
        <w:jc w:val="center"/>
        <w:rPr>
          <w:rFonts w:ascii="Tahoma" w:hAnsi="Tahoma" w:cs="Tahoma"/>
          <w:lang w:val="sl-SI"/>
        </w:rPr>
      </w:pPr>
    </w:p>
    <w:p w:rsidR="00A22D1B" w:rsidRPr="00FB4736" w:rsidRDefault="00A22D1B" w:rsidP="004D1204">
      <w:pPr>
        <w:pStyle w:val="Naslov1"/>
        <w:jc w:val="center"/>
        <w:rPr>
          <w:rFonts w:ascii="Tahoma" w:hAnsi="Tahoma" w:cs="Tahoma"/>
          <w:lang w:val="sl-SI"/>
        </w:rPr>
      </w:pPr>
    </w:p>
    <w:p w:rsidR="007C70A1" w:rsidRPr="00FB4736" w:rsidRDefault="007C70A1" w:rsidP="004D1204">
      <w:pPr>
        <w:pStyle w:val="Naslov1"/>
        <w:jc w:val="center"/>
        <w:rPr>
          <w:rFonts w:ascii="Tahoma" w:hAnsi="Tahoma" w:cs="Tahoma"/>
          <w:lang w:val="sl-SI"/>
        </w:rPr>
      </w:pPr>
      <w:r w:rsidRPr="00FB4736">
        <w:rPr>
          <w:rFonts w:ascii="Tahoma" w:hAnsi="Tahoma" w:cs="Tahoma"/>
          <w:lang w:val="sl-SI"/>
        </w:rPr>
        <w:t xml:space="preserve">POVABILO K ODDAJI </w:t>
      </w:r>
      <w:bookmarkEnd w:id="1"/>
      <w:r w:rsidR="00037AB0" w:rsidRPr="00FB4736">
        <w:rPr>
          <w:rFonts w:ascii="Tahoma" w:hAnsi="Tahoma" w:cs="Tahoma"/>
          <w:lang w:val="sl-SI"/>
        </w:rPr>
        <w:t>PONUDBE</w:t>
      </w:r>
    </w:p>
    <w:p w:rsidR="007C70A1" w:rsidRPr="00FB4736" w:rsidRDefault="007C70A1" w:rsidP="004D1204">
      <w:pPr>
        <w:keepNext/>
        <w:tabs>
          <w:tab w:val="left" w:pos="2895"/>
        </w:tabs>
        <w:rPr>
          <w:rFonts w:ascii="Tahoma" w:hAnsi="Tahoma" w:cs="Tahoma"/>
        </w:rPr>
      </w:pPr>
      <w:r w:rsidRPr="00FB4736">
        <w:rPr>
          <w:rFonts w:ascii="Tahoma" w:hAnsi="Tahoma" w:cs="Tahoma"/>
        </w:rPr>
        <w:tab/>
      </w:r>
    </w:p>
    <w:p w:rsidR="007C70A1" w:rsidRPr="00FB4736" w:rsidRDefault="007C70A1" w:rsidP="004D1204">
      <w:pPr>
        <w:keepNext/>
        <w:rPr>
          <w:rFonts w:ascii="Tahoma" w:hAnsi="Tahoma" w:cs="Tahoma"/>
        </w:rPr>
      </w:pPr>
    </w:p>
    <w:p w:rsidR="007C70A1" w:rsidRPr="00FB4736" w:rsidRDefault="007C70A1" w:rsidP="004D1204">
      <w:pPr>
        <w:keepNext/>
        <w:rPr>
          <w:rFonts w:ascii="Tahoma" w:hAnsi="Tahoma" w:cs="Tahoma"/>
        </w:rPr>
      </w:pPr>
    </w:p>
    <w:p w:rsidR="007C70A1" w:rsidRPr="00FB4736" w:rsidRDefault="007C70A1" w:rsidP="004D1204">
      <w:pPr>
        <w:keepNext/>
        <w:rPr>
          <w:rFonts w:ascii="Tahoma" w:hAnsi="Tahoma" w:cs="Tahoma"/>
        </w:rPr>
      </w:pPr>
    </w:p>
    <w:p w:rsidR="007C70A1" w:rsidRPr="00FB4736" w:rsidRDefault="00A04160" w:rsidP="004D1204">
      <w:pPr>
        <w:keepNext/>
        <w:jc w:val="both"/>
        <w:rPr>
          <w:rFonts w:ascii="Tahoma" w:hAnsi="Tahoma" w:cs="Tahoma"/>
        </w:rPr>
      </w:pPr>
      <w:r w:rsidRPr="00FB4736">
        <w:rPr>
          <w:rFonts w:ascii="Tahoma" w:hAnsi="Tahoma" w:cs="Tahoma"/>
        </w:rPr>
        <w:t xml:space="preserve">JAVNI HOLDING Ljubljana, d.o.o., </w:t>
      </w:r>
      <w:r w:rsidR="00AA024E" w:rsidRPr="00FB4736">
        <w:rPr>
          <w:rFonts w:ascii="Tahoma" w:hAnsi="Tahoma" w:cs="Tahoma"/>
        </w:rPr>
        <w:t>Verovškova ulica 70</w:t>
      </w:r>
      <w:r w:rsidR="008720E4" w:rsidRPr="00FB4736">
        <w:rPr>
          <w:rFonts w:ascii="Tahoma" w:hAnsi="Tahoma" w:cs="Tahoma"/>
        </w:rPr>
        <w:t xml:space="preserve">, </w:t>
      </w:r>
      <w:r w:rsidR="001E083D" w:rsidRPr="00FB4736">
        <w:rPr>
          <w:rFonts w:ascii="Tahoma" w:hAnsi="Tahoma" w:cs="Tahoma"/>
        </w:rPr>
        <w:t xml:space="preserve">1000 </w:t>
      </w:r>
      <w:r w:rsidR="008720E4" w:rsidRPr="00FB4736">
        <w:rPr>
          <w:rFonts w:ascii="Tahoma" w:hAnsi="Tahoma" w:cs="Tahoma"/>
        </w:rPr>
        <w:t>Ljubljana</w:t>
      </w:r>
      <w:r w:rsidR="007C70A1" w:rsidRPr="00FB4736">
        <w:rPr>
          <w:rFonts w:ascii="Tahoma" w:hAnsi="Tahoma" w:cs="Tahoma"/>
        </w:rPr>
        <w:t xml:space="preserve">, na podlagi </w:t>
      </w:r>
      <w:r w:rsidR="000778AC" w:rsidRPr="00FB4736">
        <w:rPr>
          <w:rFonts w:ascii="Tahoma" w:hAnsi="Tahoma" w:cs="Tahoma"/>
        </w:rPr>
        <w:t>pooblastil</w:t>
      </w:r>
      <w:r w:rsidR="00902864" w:rsidRPr="00FB4736">
        <w:rPr>
          <w:rFonts w:ascii="Tahoma" w:hAnsi="Tahoma" w:cs="Tahoma"/>
        </w:rPr>
        <w:t>a</w:t>
      </w:r>
      <w:r w:rsidR="00AC3962" w:rsidRPr="00FB4736">
        <w:rPr>
          <w:rFonts w:ascii="Tahoma" w:hAnsi="Tahoma" w:cs="Tahoma"/>
        </w:rPr>
        <w:t xml:space="preserve"> naročnik</w:t>
      </w:r>
      <w:r w:rsidR="00902864" w:rsidRPr="00FB4736">
        <w:rPr>
          <w:rFonts w:ascii="Tahoma" w:hAnsi="Tahoma" w:cs="Tahoma"/>
        </w:rPr>
        <w:t>a</w:t>
      </w:r>
      <w:r w:rsidR="007C70A1" w:rsidRPr="00FB4736">
        <w:rPr>
          <w:rFonts w:ascii="Tahoma" w:hAnsi="Tahoma" w:cs="Tahoma"/>
        </w:rPr>
        <w:t xml:space="preserve"> </w:t>
      </w:r>
    </w:p>
    <w:p w:rsidR="007C70A1" w:rsidRPr="00FB4736" w:rsidRDefault="007C70A1" w:rsidP="004D1204">
      <w:pPr>
        <w:keepNext/>
        <w:rPr>
          <w:rFonts w:ascii="Tahoma" w:hAnsi="Tahoma" w:cs="Tahoma"/>
        </w:rPr>
      </w:pPr>
    </w:p>
    <w:p w:rsidR="007C70A1" w:rsidRPr="00FB4736" w:rsidRDefault="007C70A1" w:rsidP="004D1204">
      <w:pPr>
        <w:keepNext/>
        <w:jc w:val="center"/>
        <w:rPr>
          <w:rFonts w:ascii="Tahoma" w:hAnsi="Tahoma" w:cs="Tahoma"/>
        </w:rPr>
      </w:pPr>
    </w:p>
    <w:p w:rsidR="007C70A1" w:rsidRPr="00FB4736" w:rsidRDefault="007C70A1" w:rsidP="004D1204">
      <w:pPr>
        <w:keepNext/>
        <w:rPr>
          <w:rFonts w:ascii="Tahoma" w:hAnsi="Tahoma" w:cs="Tahoma"/>
        </w:rPr>
      </w:pPr>
      <w:r w:rsidRPr="00FB4736">
        <w:rPr>
          <w:rFonts w:ascii="Tahoma" w:hAnsi="Tahoma" w:cs="Tahoma"/>
        </w:rPr>
        <w:t xml:space="preserve">vabi </w:t>
      </w:r>
      <w:r w:rsidR="00136BEE" w:rsidRPr="00FB4736">
        <w:rPr>
          <w:rFonts w:ascii="Tahoma" w:hAnsi="Tahoma" w:cs="Tahoma"/>
        </w:rPr>
        <w:t>ponudnike, da predložijo svojo ponudbo po zahtevah dokumentacije v zvezi z oddajo javnega naročila</w:t>
      </w:r>
      <w:r w:rsidR="00AB6AB4" w:rsidRPr="00FB4736">
        <w:rPr>
          <w:rFonts w:ascii="Tahoma" w:hAnsi="Tahoma" w:cs="Tahoma"/>
        </w:rPr>
        <w:t xml:space="preserve"> za </w:t>
      </w:r>
      <w:r w:rsidR="00466C7B" w:rsidRPr="00FB4736">
        <w:rPr>
          <w:rFonts w:ascii="Tahoma" w:hAnsi="Tahoma" w:cs="Tahoma"/>
        </w:rPr>
        <w:t>izbiro izvajalca</w:t>
      </w:r>
      <w:r w:rsidR="00055DC6" w:rsidRPr="00FB4736">
        <w:rPr>
          <w:rFonts w:ascii="Tahoma" w:hAnsi="Tahoma" w:cs="Tahoma"/>
        </w:rPr>
        <w:t xml:space="preserve"> za</w:t>
      </w:r>
    </w:p>
    <w:p w:rsidR="005261BD" w:rsidRPr="00FB4736" w:rsidRDefault="005261BD" w:rsidP="004D1204">
      <w:pPr>
        <w:keepNext/>
        <w:rPr>
          <w:rFonts w:ascii="Tahoma" w:hAnsi="Tahoma" w:cs="Tahoma"/>
        </w:rPr>
      </w:pPr>
    </w:p>
    <w:p w:rsidR="007C70A1" w:rsidRPr="00FB4736" w:rsidRDefault="007C70A1" w:rsidP="004D1204">
      <w:pPr>
        <w:keepNext/>
        <w:jc w:val="center"/>
        <w:rPr>
          <w:rFonts w:ascii="Tahoma" w:hAnsi="Tahoma" w:cs="Tahoma"/>
        </w:rPr>
      </w:pPr>
    </w:p>
    <w:p w:rsidR="003D0D6B" w:rsidRPr="00FB4736" w:rsidRDefault="00055DC6" w:rsidP="005261BD">
      <w:pPr>
        <w:keepNext/>
        <w:ind w:right="424"/>
        <w:jc w:val="center"/>
        <w:rPr>
          <w:rFonts w:ascii="Tahoma" w:hAnsi="Tahoma" w:cs="Tahoma"/>
        </w:rPr>
      </w:pPr>
      <w:r w:rsidRPr="00FB4736">
        <w:rPr>
          <w:rFonts w:ascii="Tahoma" w:hAnsi="Tahoma" w:cs="Tahoma"/>
        </w:rPr>
        <w:t xml:space="preserve">Izvedbo </w:t>
      </w:r>
      <w:r w:rsidR="00DA2AF3" w:rsidRPr="00FB4736">
        <w:rPr>
          <w:rFonts w:ascii="Tahoma" w:hAnsi="Tahoma" w:cs="Tahoma"/>
        </w:rPr>
        <w:t>strojno inštalacijskih</w:t>
      </w:r>
      <w:r w:rsidRPr="00FB4736">
        <w:rPr>
          <w:rFonts w:ascii="Tahoma" w:hAnsi="Tahoma" w:cs="Tahoma"/>
        </w:rPr>
        <w:t xml:space="preserve"> del</w:t>
      </w:r>
      <w:r w:rsidR="009E5F00" w:rsidRPr="00FB4736">
        <w:rPr>
          <w:rFonts w:ascii="Tahoma" w:hAnsi="Tahoma" w:cs="Tahoma"/>
        </w:rPr>
        <w:t>:</w:t>
      </w:r>
    </w:p>
    <w:p w:rsidR="009C50AD" w:rsidRPr="00FB4736" w:rsidRDefault="009C50AD" w:rsidP="004D1204">
      <w:pPr>
        <w:keepNext/>
        <w:jc w:val="center"/>
        <w:rPr>
          <w:rFonts w:ascii="Tahoma" w:hAnsi="Tahoma" w:cs="Tahoma"/>
        </w:rPr>
      </w:pPr>
    </w:p>
    <w:p w:rsidR="00DF2A09" w:rsidRPr="00FB4736" w:rsidRDefault="00DF2A09" w:rsidP="004D1204">
      <w:pPr>
        <w:keepNext/>
        <w:jc w:val="center"/>
        <w:rPr>
          <w:rFonts w:ascii="Tahoma" w:hAnsi="Tahoma" w:cs="Tahoma"/>
        </w:rPr>
      </w:pPr>
    </w:p>
    <w:p w:rsidR="00776FFB" w:rsidRPr="00FB4736" w:rsidRDefault="00776FFB" w:rsidP="00776FFB">
      <w:pPr>
        <w:keepNext/>
        <w:ind w:right="424"/>
        <w:jc w:val="center"/>
        <w:rPr>
          <w:rFonts w:ascii="Tahoma" w:hAnsi="Tahoma" w:cs="Tahoma"/>
          <w:b/>
          <w:color w:val="272727"/>
        </w:rPr>
      </w:pPr>
      <w:r w:rsidRPr="00FB4736">
        <w:rPr>
          <w:rFonts w:ascii="Tahoma" w:hAnsi="Tahoma" w:cs="Tahoma"/>
          <w:b/>
        </w:rPr>
        <w:t>30III434/128 Obnova vročevoda T2600</w:t>
      </w:r>
      <w:r w:rsidR="006D6897" w:rsidRPr="00FB4736">
        <w:rPr>
          <w:rFonts w:ascii="Tahoma" w:hAnsi="Tahoma" w:cs="Tahoma"/>
          <w:b/>
        </w:rPr>
        <w:t>,</w:t>
      </w:r>
      <w:r w:rsidRPr="00FB4736">
        <w:rPr>
          <w:rFonts w:ascii="Tahoma" w:hAnsi="Tahoma" w:cs="Tahoma"/>
          <w:b/>
        </w:rPr>
        <w:t xml:space="preserve"> odsek Ulica Ambrožiča Novljana - Francoska ulica </w:t>
      </w:r>
    </w:p>
    <w:p w:rsidR="00AB4496" w:rsidRPr="00FB4736" w:rsidRDefault="00AB4496" w:rsidP="004D1204">
      <w:pPr>
        <w:keepNext/>
        <w:jc w:val="center"/>
        <w:rPr>
          <w:rFonts w:ascii="Tahoma" w:hAnsi="Tahoma" w:cs="Tahoma"/>
        </w:rPr>
      </w:pPr>
    </w:p>
    <w:p w:rsidR="00250981" w:rsidRPr="00FB4736" w:rsidRDefault="00250981" w:rsidP="004D1204">
      <w:pPr>
        <w:keepNext/>
        <w:ind w:right="424"/>
        <w:jc w:val="center"/>
        <w:rPr>
          <w:rFonts w:ascii="Tahoma" w:hAnsi="Tahoma" w:cs="Tahoma"/>
          <w:b/>
        </w:rPr>
      </w:pPr>
    </w:p>
    <w:p w:rsidR="007C70A1" w:rsidRPr="00FB4736" w:rsidRDefault="007C70A1" w:rsidP="004D1204">
      <w:pPr>
        <w:keepNext/>
        <w:rPr>
          <w:rFonts w:ascii="Tahoma" w:hAnsi="Tahoma" w:cs="Tahoma"/>
        </w:rPr>
      </w:pPr>
    </w:p>
    <w:p w:rsidR="007C70A1" w:rsidRPr="00FB4736" w:rsidRDefault="007C70A1" w:rsidP="004D1204">
      <w:pPr>
        <w:keepNext/>
        <w:rPr>
          <w:rFonts w:ascii="Tahoma" w:hAnsi="Tahoma" w:cs="Tahoma"/>
        </w:rPr>
      </w:pPr>
    </w:p>
    <w:p w:rsidR="007C70A1" w:rsidRPr="00FB4736" w:rsidRDefault="007C70A1" w:rsidP="004D1204">
      <w:pPr>
        <w:keepNext/>
        <w:rPr>
          <w:rFonts w:ascii="Tahoma" w:hAnsi="Tahoma" w:cs="Tahoma"/>
        </w:rPr>
      </w:pPr>
    </w:p>
    <w:p w:rsidR="007C70A1" w:rsidRPr="00FB4736" w:rsidRDefault="007C70A1" w:rsidP="004D1204">
      <w:pPr>
        <w:keepNext/>
        <w:rPr>
          <w:rFonts w:ascii="Tahoma" w:hAnsi="Tahoma" w:cs="Tahoma"/>
        </w:rPr>
      </w:pPr>
      <w:r w:rsidRPr="00FB4736">
        <w:rPr>
          <w:rFonts w:ascii="Tahoma" w:hAnsi="Tahoma" w:cs="Tahoma"/>
        </w:rPr>
        <w:t>S spoštovanjem!</w:t>
      </w:r>
    </w:p>
    <w:p w:rsidR="00325548" w:rsidRPr="00FB4736" w:rsidRDefault="00325548" w:rsidP="004D1204">
      <w:pPr>
        <w:keepNext/>
        <w:autoSpaceDE w:val="0"/>
        <w:autoSpaceDN w:val="0"/>
        <w:adjustRightInd w:val="0"/>
        <w:rPr>
          <w:rFonts w:ascii="Tahoma" w:hAnsi="Tahoma" w:cs="Tahoma"/>
        </w:rPr>
      </w:pPr>
    </w:p>
    <w:p w:rsidR="00D9227D" w:rsidRPr="00FB4736" w:rsidRDefault="00D9227D" w:rsidP="004D1204">
      <w:pPr>
        <w:keepNext/>
        <w:autoSpaceDE w:val="0"/>
        <w:autoSpaceDN w:val="0"/>
        <w:adjustRightInd w:val="0"/>
        <w:jc w:val="right"/>
        <w:rPr>
          <w:rFonts w:ascii="Tahoma" w:hAnsi="Tahoma" w:cs="Tahoma"/>
          <w:bCs/>
        </w:rPr>
      </w:pPr>
    </w:p>
    <w:p w:rsidR="00325548" w:rsidRPr="00FB4736" w:rsidRDefault="00325548" w:rsidP="004D1204">
      <w:pPr>
        <w:keepNext/>
        <w:autoSpaceDE w:val="0"/>
        <w:autoSpaceDN w:val="0"/>
        <w:adjustRightInd w:val="0"/>
        <w:jc w:val="right"/>
        <w:rPr>
          <w:rFonts w:ascii="Tahoma" w:hAnsi="Tahoma" w:cs="Tahoma"/>
          <w:bCs/>
        </w:rPr>
      </w:pPr>
    </w:p>
    <w:p w:rsidR="00325548" w:rsidRPr="00FB4736" w:rsidRDefault="00325548" w:rsidP="004D1204">
      <w:pPr>
        <w:keepNext/>
        <w:autoSpaceDE w:val="0"/>
        <w:autoSpaceDN w:val="0"/>
        <w:adjustRightInd w:val="0"/>
        <w:jc w:val="right"/>
        <w:rPr>
          <w:rFonts w:ascii="Tahoma" w:hAnsi="Tahoma" w:cs="Tahoma"/>
          <w:bCs/>
        </w:rPr>
      </w:pPr>
    </w:p>
    <w:p w:rsidR="00325548" w:rsidRPr="00FB4736" w:rsidRDefault="00325548" w:rsidP="004D1204">
      <w:pPr>
        <w:keepNext/>
        <w:autoSpaceDE w:val="0"/>
        <w:autoSpaceDN w:val="0"/>
        <w:adjustRightInd w:val="0"/>
        <w:jc w:val="right"/>
        <w:rPr>
          <w:rFonts w:ascii="Tahoma" w:hAnsi="Tahoma" w:cs="Tahoma"/>
          <w:bCs/>
        </w:rPr>
      </w:pPr>
    </w:p>
    <w:p w:rsidR="00325548" w:rsidRPr="00FB4736" w:rsidRDefault="001F195B" w:rsidP="004D1204">
      <w:pPr>
        <w:keepNext/>
        <w:autoSpaceDE w:val="0"/>
        <w:autoSpaceDN w:val="0"/>
        <w:adjustRightInd w:val="0"/>
        <w:ind w:left="6372"/>
        <w:rPr>
          <w:rFonts w:ascii="Tahoma" w:hAnsi="Tahoma" w:cs="Tahoma"/>
          <w:bCs/>
        </w:rPr>
      </w:pPr>
      <w:r w:rsidRPr="00FB4736">
        <w:rPr>
          <w:rFonts w:ascii="Tahoma" w:hAnsi="Tahoma" w:cs="Tahoma"/>
          <w:bCs/>
        </w:rPr>
        <w:t xml:space="preserve">    </w:t>
      </w:r>
      <w:r w:rsidR="005C1BB3" w:rsidRPr="00FB4736">
        <w:rPr>
          <w:rFonts w:ascii="Tahoma" w:hAnsi="Tahoma" w:cs="Tahoma"/>
          <w:bCs/>
        </w:rPr>
        <w:t xml:space="preserve">  </w:t>
      </w:r>
      <w:r w:rsidR="00325548" w:rsidRPr="00FB4736">
        <w:rPr>
          <w:rFonts w:ascii="Tahoma" w:hAnsi="Tahoma" w:cs="Tahoma"/>
          <w:bCs/>
        </w:rPr>
        <w:t>Direktorica</w:t>
      </w:r>
    </w:p>
    <w:p w:rsidR="007C70A1" w:rsidRPr="00FB4736" w:rsidRDefault="00BA6432" w:rsidP="004D1204">
      <w:pPr>
        <w:keepNext/>
        <w:ind w:left="4956" w:firstLine="708"/>
        <w:rPr>
          <w:rFonts w:ascii="Tahoma" w:hAnsi="Tahoma" w:cs="Tahoma"/>
        </w:rPr>
      </w:pPr>
      <w:r w:rsidRPr="00FB4736">
        <w:rPr>
          <w:rFonts w:ascii="Tahoma" w:hAnsi="Tahoma" w:cs="Tahoma"/>
          <w:bCs/>
        </w:rPr>
        <w:t xml:space="preserve">l.r. </w:t>
      </w:r>
      <w:r w:rsidR="00325548" w:rsidRPr="00FB4736">
        <w:rPr>
          <w:rFonts w:ascii="Tahoma" w:hAnsi="Tahoma" w:cs="Tahoma"/>
          <w:bCs/>
        </w:rPr>
        <w:t xml:space="preserve">Zdenka </w:t>
      </w:r>
      <w:r w:rsidR="001F195B" w:rsidRPr="00FB4736">
        <w:rPr>
          <w:rFonts w:ascii="Tahoma" w:hAnsi="Tahoma" w:cs="Tahoma"/>
          <w:bCs/>
        </w:rPr>
        <w:t>GROZDE</w:t>
      </w:r>
      <w:r w:rsidR="00325548" w:rsidRPr="00FB4736">
        <w:rPr>
          <w:rFonts w:ascii="Tahoma" w:hAnsi="Tahoma" w:cs="Tahoma"/>
          <w:bCs/>
        </w:rPr>
        <w:t>, univ. dipl. prav.</w:t>
      </w:r>
    </w:p>
    <w:p w:rsidR="007C70A1" w:rsidRPr="00FB4736" w:rsidRDefault="007C70A1" w:rsidP="004D1204">
      <w:pPr>
        <w:keepNext/>
        <w:rPr>
          <w:rFonts w:ascii="Tahoma" w:hAnsi="Tahoma" w:cs="Tahoma"/>
        </w:rPr>
      </w:pPr>
    </w:p>
    <w:p w:rsidR="00325548" w:rsidRPr="00FB4736" w:rsidRDefault="00325548" w:rsidP="004D1204">
      <w:pPr>
        <w:keepNext/>
        <w:rPr>
          <w:rFonts w:ascii="Tahoma" w:hAnsi="Tahoma" w:cs="Tahoma"/>
        </w:rPr>
      </w:pPr>
    </w:p>
    <w:p w:rsidR="00325548" w:rsidRPr="00FB4736" w:rsidRDefault="00325548" w:rsidP="004D1204">
      <w:pPr>
        <w:keepNext/>
        <w:rPr>
          <w:rFonts w:ascii="Tahoma" w:hAnsi="Tahoma" w:cs="Tahoma"/>
        </w:rPr>
      </w:pPr>
    </w:p>
    <w:p w:rsidR="00325548" w:rsidRPr="00FB4736" w:rsidRDefault="00325548" w:rsidP="004D1204">
      <w:pPr>
        <w:keepNext/>
        <w:rPr>
          <w:rFonts w:ascii="Tahoma" w:hAnsi="Tahoma" w:cs="Tahoma"/>
        </w:rPr>
      </w:pPr>
    </w:p>
    <w:p w:rsidR="00325548" w:rsidRPr="00FB4736" w:rsidRDefault="00325548" w:rsidP="004D1204">
      <w:pPr>
        <w:keepNext/>
        <w:rPr>
          <w:rFonts w:ascii="Tahoma" w:hAnsi="Tahoma" w:cs="Tahoma"/>
        </w:rPr>
      </w:pPr>
    </w:p>
    <w:p w:rsidR="00325548" w:rsidRPr="00FB4736" w:rsidRDefault="00325548" w:rsidP="004D1204">
      <w:pPr>
        <w:keepNext/>
        <w:rPr>
          <w:rFonts w:ascii="Tahoma" w:hAnsi="Tahoma" w:cs="Tahoma"/>
        </w:rPr>
      </w:pPr>
    </w:p>
    <w:p w:rsidR="00542462" w:rsidRPr="00FB4736" w:rsidRDefault="00890FA5" w:rsidP="00B11E1B">
      <w:pPr>
        <w:keepNext/>
        <w:widowControl w:val="0"/>
        <w:numPr>
          <w:ilvl w:val="0"/>
          <w:numId w:val="2"/>
        </w:numPr>
        <w:jc w:val="both"/>
        <w:rPr>
          <w:rFonts w:ascii="Tahoma" w:hAnsi="Tahoma" w:cs="Tahoma"/>
          <w:b/>
          <w:sz w:val="22"/>
          <w:szCs w:val="22"/>
        </w:rPr>
      </w:pPr>
      <w:r w:rsidRPr="00FB4736">
        <w:rPr>
          <w:rFonts w:ascii="Tahoma" w:hAnsi="Tahoma" w:cs="Tahoma"/>
          <w:b/>
          <w:highlight w:val="lightGray"/>
        </w:rPr>
        <w:br w:type="page"/>
      </w:r>
      <w:r w:rsidR="00542462" w:rsidRPr="00FB4736">
        <w:rPr>
          <w:rFonts w:ascii="Tahoma" w:hAnsi="Tahoma" w:cs="Tahoma"/>
          <w:b/>
          <w:sz w:val="22"/>
          <w:szCs w:val="22"/>
        </w:rPr>
        <w:lastRenderedPageBreak/>
        <w:t>SPLOŠNA DOLOČILA</w:t>
      </w:r>
      <w:r w:rsidR="00A05B49" w:rsidRPr="00FB4736">
        <w:rPr>
          <w:rFonts w:ascii="Tahoma" w:hAnsi="Tahoma" w:cs="Tahoma"/>
          <w:b/>
          <w:sz w:val="22"/>
          <w:szCs w:val="22"/>
        </w:rPr>
        <w:t xml:space="preserve"> </w:t>
      </w:r>
    </w:p>
    <w:p w:rsidR="007C70A1" w:rsidRPr="00FB4736" w:rsidRDefault="007C70A1" w:rsidP="00B11E1B">
      <w:pPr>
        <w:keepNext/>
        <w:widowControl w:val="0"/>
        <w:jc w:val="both"/>
        <w:rPr>
          <w:rFonts w:ascii="Tahoma" w:hAnsi="Tahoma" w:cs="Tahoma"/>
          <w:b/>
        </w:rPr>
      </w:pPr>
    </w:p>
    <w:p w:rsidR="007C70A1" w:rsidRPr="00FB4736" w:rsidRDefault="007C70A1" w:rsidP="00B11E1B">
      <w:pPr>
        <w:keepNext/>
        <w:widowControl w:val="0"/>
        <w:numPr>
          <w:ilvl w:val="1"/>
          <w:numId w:val="2"/>
        </w:numPr>
        <w:jc w:val="both"/>
        <w:rPr>
          <w:rFonts w:ascii="Tahoma" w:hAnsi="Tahoma" w:cs="Tahoma"/>
          <w:b/>
        </w:rPr>
      </w:pPr>
      <w:r w:rsidRPr="00FB4736">
        <w:rPr>
          <w:rFonts w:ascii="Tahoma" w:hAnsi="Tahoma" w:cs="Tahoma"/>
          <w:b/>
        </w:rPr>
        <w:t xml:space="preserve">Predmet javnega naročila </w:t>
      </w:r>
    </w:p>
    <w:p w:rsidR="007C70A1" w:rsidRPr="00FB4736" w:rsidRDefault="007C70A1" w:rsidP="00B11E1B">
      <w:pPr>
        <w:keepNext/>
        <w:widowControl w:val="0"/>
        <w:jc w:val="both"/>
        <w:rPr>
          <w:rFonts w:ascii="Tahoma" w:hAnsi="Tahoma" w:cs="Tahoma"/>
          <w:b/>
        </w:rPr>
      </w:pPr>
    </w:p>
    <w:p w:rsidR="00904526" w:rsidRPr="00FB4736" w:rsidRDefault="00167A7A" w:rsidP="00E010E7">
      <w:pPr>
        <w:keepNext/>
        <w:widowControl w:val="0"/>
        <w:tabs>
          <w:tab w:val="left" w:pos="0"/>
        </w:tabs>
        <w:jc w:val="both"/>
        <w:rPr>
          <w:rFonts w:ascii="Tahoma" w:hAnsi="Tahoma" w:cs="Tahoma"/>
          <w:bCs/>
        </w:rPr>
      </w:pPr>
      <w:r w:rsidRPr="00FB4736">
        <w:rPr>
          <w:rFonts w:ascii="Tahoma" w:hAnsi="Tahoma" w:cs="Tahoma"/>
          <w:bCs/>
        </w:rPr>
        <w:t xml:space="preserve">Naročnik na podlagi 47. člena Zakona o javnem naročanju (ZJN-3, Uradni list RS, </w:t>
      </w:r>
      <w:r w:rsidRPr="00FB4736">
        <w:rPr>
          <w:rFonts w:ascii="Tahoma" w:hAnsi="Tahoma" w:cs="Tahoma"/>
        </w:rPr>
        <w:t>št. 91/15</w:t>
      </w:r>
      <w:r w:rsidR="00904C17" w:rsidRPr="00FB4736">
        <w:rPr>
          <w:rFonts w:ascii="Tahoma" w:hAnsi="Tahoma" w:cs="Tahoma"/>
        </w:rPr>
        <w:t xml:space="preserve"> s spremembami</w:t>
      </w:r>
      <w:r w:rsidRPr="00FB4736">
        <w:rPr>
          <w:rFonts w:ascii="Tahoma" w:hAnsi="Tahoma" w:cs="Tahoma"/>
        </w:rPr>
        <w:t>)</w:t>
      </w:r>
      <w:r w:rsidRPr="00FB4736">
        <w:rPr>
          <w:rFonts w:ascii="Tahoma" w:hAnsi="Tahoma" w:cs="Tahoma"/>
          <w:bCs/>
        </w:rPr>
        <w:t xml:space="preserve"> vabi k predložitvi ponudbe za izvedbo </w:t>
      </w:r>
      <w:r w:rsidRPr="00FB4736">
        <w:rPr>
          <w:rFonts w:ascii="Tahoma" w:hAnsi="Tahoma" w:cs="Tahoma"/>
          <w:lang w:eastAsia="x-none"/>
        </w:rPr>
        <w:t>strojno inštalacijskih</w:t>
      </w:r>
      <w:r w:rsidRPr="00FB4736">
        <w:rPr>
          <w:rFonts w:ascii="Tahoma" w:hAnsi="Tahoma" w:cs="Tahoma"/>
          <w:bCs/>
        </w:rPr>
        <w:t xml:space="preserve"> </w:t>
      </w:r>
      <w:r w:rsidR="00E010E7" w:rsidRPr="00FB4736">
        <w:rPr>
          <w:rFonts w:ascii="Tahoma" w:hAnsi="Tahoma" w:cs="Tahoma"/>
          <w:bCs/>
        </w:rPr>
        <w:t>del:</w:t>
      </w:r>
    </w:p>
    <w:p w:rsidR="00E010E7" w:rsidRPr="00FB4736" w:rsidRDefault="00E010E7" w:rsidP="00E010E7">
      <w:pPr>
        <w:keepNext/>
        <w:widowControl w:val="0"/>
        <w:tabs>
          <w:tab w:val="left" w:pos="0"/>
        </w:tabs>
        <w:jc w:val="both"/>
        <w:rPr>
          <w:rFonts w:ascii="Tahoma" w:hAnsi="Tahoma" w:cs="Tahoma"/>
          <w:bCs/>
        </w:rPr>
      </w:pPr>
    </w:p>
    <w:p w:rsidR="00E010E7" w:rsidRPr="00FB4736" w:rsidRDefault="00E010E7" w:rsidP="00E010E7">
      <w:pPr>
        <w:keepNext/>
        <w:ind w:right="424"/>
        <w:jc w:val="center"/>
        <w:rPr>
          <w:rFonts w:ascii="Tahoma" w:hAnsi="Tahoma" w:cs="Tahoma"/>
          <w:b/>
          <w:color w:val="272727"/>
        </w:rPr>
      </w:pPr>
      <w:r w:rsidRPr="00FB4736">
        <w:rPr>
          <w:rFonts w:ascii="Tahoma" w:hAnsi="Tahoma" w:cs="Tahoma"/>
          <w:b/>
        </w:rPr>
        <w:t>30III434/128 Obnova vročevoda T2600</w:t>
      </w:r>
      <w:r w:rsidR="006D6897" w:rsidRPr="00FB4736">
        <w:rPr>
          <w:rFonts w:ascii="Tahoma" w:hAnsi="Tahoma" w:cs="Tahoma"/>
          <w:b/>
        </w:rPr>
        <w:t>,</w:t>
      </w:r>
      <w:r w:rsidRPr="00FB4736">
        <w:rPr>
          <w:rFonts w:ascii="Tahoma" w:hAnsi="Tahoma" w:cs="Tahoma"/>
          <w:b/>
        </w:rPr>
        <w:t xml:space="preserve"> odsek Ulica Ambrožiča Novljana - Francoska ulica </w:t>
      </w:r>
    </w:p>
    <w:p w:rsidR="00E010E7" w:rsidRPr="00FB4736" w:rsidRDefault="00E010E7" w:rsidP="00E010E7">
      <w:pPr>
        <w:keepNext/>
        <w:widowControl w:val="0"/>
        <w:tabs>
          <w:tab w:val="left" w:pos="0"/>
        </w:tabs>
        <w:jc w:val="both"/>
        <w:rPr>
          <w:rFonts w:ascii="Tahoma" w:hAnsi="Tahoma" w:cs="Tahoma"/>
        </w:rPr>
      </w:pPr>
    </w:p>
    <w:p w:rsidR="00ED6618" w:rsidRPr="00FB4736" w:rsidRDefault="00ED6618" w:rsidP="00B11E1B">
      <w:pPr>
        <w:keepNext/>
        <w:widowControl w:val="0"/>
        <w:tabs>
          <w:tab w:val="left" w:pos="0"/>
        </w:tabs>
        <w:jc w:val="both"/>
        <w:rPr>
          <w:rFonts w:ascii="Tahoma" w:hAnsi="Tahoma" w:cs="Tahoma"/>
          <w:lang w:eastAsia="x-none"/>
        </w:rPr>
      </w:pPr>
    </w:p>
    <w:p w:rsidR="00BE0E54" w:rsidRPr="00FB4736" w:rsidRDefault="00BE0E54" w:rsidP="00B11E1B">
      <w:pPr>
        <w:keepNext/>
        <w:widowControl w:val="0"/>
        <w:tabs>
          <w:tab w:val="left" w:pos="0"/>
        </w:tabs>
        <w:jc w:val="both"/>
        <w:rPr>
          <w:rFonts w:ascii="Tahoma" w:hAnsi="Tahoma" w:cs="Tahoma"/>
          <w:lang w:eastAsia="x-none"/>
        </w:rPr>
      </w:pPr>
      <w:r w:rsidRPr="00FB4736">
        <w:rPr>
          <w:rFonts w:ascii="Tahoma" w:hAnsi="Tahoma" w:cs="Tahoma"/>
          <w:lang w:eastAsia="x-none"/>
        </w:rPr>
        <w:t>Javno na</w:t>
      </w:r>
      <w:r w:rsidR="00466C7B" w:rsidRPr="00FB4736">
        <w:rPr>
          <w:rFonts w:ascii="Tahoma" w:hAnsi="Tahoma" w:cs="Tahoma"/>
          <w:lang w:eastAsia="x-none"/>
        </w:rPr>
        <w:t>ročilo po pooblastilu naročnika</w:t>
      </w:r>
      <w:r w:rsidRPr="00FB4736">
        <w:rPr>
          <w:rFonts w:ascii="Tahoma" w:hAnsi="Tahoma" w:cs="Tahoma"/>
          <w:lang w:eastAsia="x-none"/>
        </w:rPr>
        <w:t xml:space="preserve"> izvaja JAVNI HOLDING Ljubljana, d.o.o</w:t>
      </w:r>
      <w:r w:rsidR="00144C69" w:rsidRPr="00FB4736">
        <w:rPr>
          <w:rFonts w:ascii="Tahoma" w:hAnsi="Tahoma" w:cs="Tahoma"/>
          <w:lang w:eastAsia="x-none"/>
        </w:rPr>
        <w:t>.</w:t>
      </w:r>
      <w:r w:rsidRPr="00FB4736">
        <w:rPr>
          <w:rFonts w:ascii="Tahoma" w:hAnsi="Tahoma" w:cs="Tahoma"/>
          <w:lang w:eastAsia="x-none"/>
        </w:rPr>
        <w:t xml:space="preserve">, Verovškova ulica 70, 1000 Ljubljana. </w:t>
      </w:r>
      <w:r w:rsidR="00781B08" w:rsidRPr="00FB4736">
        <w:rPr>
          <w:rFonts w:ascii="Tahoma" w:hAnsi="Tahoma" w:cs="Tahoma"/>
          <w:lang w:eastAsia="x-none"/>
        </w:rPr>
        <w:t>Poleg razpisne dokumentacije je na spletni strani naročnika</w:t>
      </w:r>
      <w:r w:rsidR="009531D7" w:rsidRPr="00FB4736">
        <w:rPr>
          <w:rFonts w:ascii="Tahoma" w:hAnsi="Tahoma" w:cs="Tahoma"/>
          <w:lang w:eastAsia="x-none"/>
        </w:rPr>
        <w:t xml:space="preserve">: </w:t>
      </w:r>
      <w:hyperlink r:id="rId8" w:history="1">
        <w:r w:rsidR="009531D7" w:rsidRPr="00FB4736">
          <w:rPr>
            <w:rStyle w:val="Hiperpovezava"/>
            <w:rFonts w:ascii="Tahoma" w:hAnsi="Tahoma" w:cs="Tahoma"/>
            <w:lang w:eastAsia="x-none"/>
          </w:rPr>
          <w:t>http://www.jhl.si/javna-narocila-iz-podjetij</w:t>
        </w:r>
      </w:hyperlink>
      <w:r w:rsidR="009531D7" w:rsidRPr="00FB4736">
        <w:rPr>
          <w:rFonts w:ascii="Tahoma" w:hAnsi="Tahoma" w:cs="Tahoma"/>
          <w:lang w:eastAsia="x-none"/>
        </w:rPr>
        <w:t xml:space="preserve"> </w:t>
      </w:r>
      <w:r w:rsidR="00781B08" w:rsidRPr="00FB4736">
        <w:rPr>
          <w:rFonts w:ascii="Tahoma" w:hAnsi="Tahoma" w:cs="Tahoma"/>
          <w:lang w:eastAsia="x-none"/>
        </w:rPr>
        <w:t>objavljen tudi obrazec predračuna v elektronski obliki</w:t>
      </w:r>
      <w:r w:rsidR="00721FD7" w:rsidRPr="00FB4736">
        <w:rPr>
          <w:rFonts w:ascii="Tahoma" w:hAnsi="Tahoma" w:cs="Tahoma"/>
          <w:lang w:eastAsia="x-none"/>
        </w:rPr>
        <w:t xml:space="preserve"> in grafičn</w:t>
      </w:r>
      <w:r w:rsidR="006D6897" w:rsidRPr="00FB4736">
        <w:rPr>
          <w:rFonts w:ascii="Tahoma" w:hAnsi="Tahoma" w:cs="Tahoma"/>
          <w:lang w:eastAsia="x-none"/>
        </w:rPr>
        <w:t>a</w:t>
      </w:r>
      <w:r w:rsidR="00721FD7" w:rsidRPr="00FB4736">
        <w:rPr>
          <w:rFonts w:ascii="Tahoma" w:hAnsi="Tahoma" w:cs="Tahoma"/>
          <w:lang w:eastAsia="x-none"/>
        </w:rPr>
        <w:t xml:space="preserve"> situacij</w:t>
      </w:r>
      <w:r w:rsidR="006D6897" w:rsidRPr="00FB4736">
        <w:rPr>
          <w:rFonts w:ascii="Tahoma" w:hAnsi="Tahoma" w:cs="Tahoma"/>
          <w:lang w:eastAsia="x-none"/>
        </w:rPr>
        <w:t>a</w:t>
      </w:r>
      <w:r w:rsidR="00781B08" w:rsidRPr="00FB4736">
        <w:rPr>
          <w:rFonts w:ascii="Tahoma" w:hAnsi="Tahoma" w:cs="Tahoma"/>
          <w:lang w:eastAsia="x-none"/>
        </w:rPr>
        <w:t>.</w:t>
      </w:r>
      <w:r w:rsidR="008E2C81" w:rsidRPr="00FB4736">
        <w:rPr>
          <w:rFonts w:ascii="Tahoma" w:hAnsi="Tahoma" w:cs="Tahoma"/>
          <w:lang w:eastAsia="x-none"/>
        </w:rPr>
        <w:t xml:space="preserve"> Gospodarski subjekt lahko odda samo eno </w:t>
      </w:r>
      <w:r w:rsidR="00BC657F" w:rsidRPr="00FB4736">
        <w:rPr>
          <w:rFonts w:ascii="Tahoma" w:hAnsi="Tahoma" w:cs="Tahoma"/>
          <w:lang w:eastAsia="x-none"/>
        </w:rPr>
        <w:t>ponudbo</w:t>
      </w:r>
      <w:r w:rsidR="008E2C81" w:rsidRPr="00FB4736">
        <w:rPr>
          <w:rFonts w:ascii="Tahoma" w:hAnsi="Tahoma" w:cs="Tahoma"/>
          <w:lang w:eastAsia="x-none"/>
        </w:rPr>
        <w:t xml:space="preserve">, bodisi svojo lastno ali skupno </w:t>
      </w:r>
      <w:r w:rsidR="00BC657F" w:rsidRPr="00FB4736">
        <w:rPr>
          <w:rFonts w:ascii="Tahoma" w:hAnsi="Tahoma" w:cs="Tahoma"/>
          <w:lang w:eastAsia="x-none"/>
        </w:rPr>
        <w:t>ponudbo</w:t>
      </w:r>
      <w:r w:rsidR="008E2C81" w:rsidRPr="00FB4736">
        <w:rPr>
          <w:rFonts w:ascii="Tahoma" w:hAnsi="Tahoma" w:cs="Tahoma"/>
          <w:lang w:eastAsia="x-none"/>
        </w:rPr>
        <w:t xml:space="preserve">, sicer se izločijo vse </w:t>
      </w:r>
      <w:r w:rsidR="00BC657F" w:rsidRPr="00FB4736">
        <w:rPr>
          <w:rFonts w:ascii="Tahoma" w:hAnsi="Tahoma" w:cs="Tahoma"/>
          <w:lang w:eastAsia="x-none"/>
        </w:rPr>
        <w:t>ponudbe</w:t>
      </w:r>
      <w:r w:rsidR="008E2C81" w:rsidRPr="00FB4736">
        <w:rPr>
          <w:rFonts w:ascii="Tahoma" w:hAnsi="Tahoma" w:cs="Tahoma"/>
          <w:lang w:eastAsia="x-none"/>
        </w:rPr>
        <w:t>, v katerih nastopa.</w:t>
      </w:r>
    </w:p>
    <w:p w:rsidR="001C57F7" w:rsidRPr="00FB4736" w:rsidRDefault="001C57F7" w:rsidP="00B11E1B">
      <w:pPr>
        <w:keepNext/>
        <w:widowControl w:val="0"/>
        <w:tabs>
          <w:tab w:val="left" w:pos="0"/>
        </w:tabs>
        <w:jc w:val="both"/>
        <w:rPr>
          <w:rFonts w:ascii="Tahoma" w:hAnsi="Tahoma" w:cs="Tahoma"/>
          <w:lang w:eastAsia="x-none"/>
        </w:rPr>
      </w:pPr>
    </w:p>
    <w:p w:rsidR="007C70A1" w:rsidRPr="00FB4736"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FB4736">
        <w:rPr>
          <w:rFonts w:ascii="Tahoma" w:hAnsi="Tahoma" w:cs="Tahoma"/>
          <w:b/>
        </w:rPr>
        <w:t>Dodatna pojasnila ponudnikom</w:t>
      </w:r>
      <w:bookmarkEnd w:id="2"/>
      <w:bookmarkEnd w:id="3"/>
      <w:bookmarkEnd w:id="4"/>
      <w:bookmarkEnd w:id="5"/>
      <w:bookmarkEnd w:id="6"/>
    </w:p>
    <w:p w:rsidR="007C70A1" w:rsidRPr="00FB4736" w:rsidRDefault="007C70A1" w:rsidP="00B11E1B">
      <w:pPr>
        <w:keepNext/>
        <w:widowControl w:val="0"/>
        <w:jc w:val="both"/>
        <w:rPr>
          <w:rFonts w:ascii="Tahoma" w:hAnsi="Tahoma" w:cs="Tahoma"/>
        </w:rPr>
      </w:pPr>
    </w:p>
    <w:p w:rsidR="00F27BFF" w:rsidRPr="00FB4736" w:rsidRDefault="008E2C81" w:rsidP="00B11E1B">
      <w:pPr>
        <w:keepNext/>
        <w:widowControl w:val="0"/>
        <w:jc w:val="both"/>
        <w:rPr>
          <w:rFonts w:ascii="Tahoma" w:hAnsi="Tahoma" w:cs="Tahoma"/>
        </w:rPr>
      </w:pPr>
      <w:r w:rsidRPr="00FB4736">
        <w:rPr>
          <w:rFonts w:ascii="Tahoma" w:hAnsi="Tahoma" w:cs="Tahoma"/>
        </w:rPr>
        <w:t>Dodatna pojasnila o razpisni dokumentaciji ali vprašanja lahko zainteresirani ponudniki zahtevajo preko Portala javnih naročil</w:t>
      </w:r>
      <w:r w:rsidR="00710E3B" w:rsidRPr="00FB4736">
        <w:rPr>
          <w:rFonts w:ascii="Tahoma" w:hAnsi="Tahoma" w:cs="Tahoma"/>
        </w:rPr>
        <w:t xml:space="preserve"> RS</w:t>
      </w:r>
      <w:r w:rsidRPr="00FB4736">
        <w:rPr>
          <w:rFonts w:ascii="Tahoma" w:hAnsi="Tahoma" w:cs="Tahoma"/>
        </w:rPr>
        <w:t xml:space="preserve">, vendar najkasneje </w:t>
      </w:r>
      <w:r w:rsidR="00660286" w:rsidRPr="00FB4736">
        <w:rPr>
          <w:rFonts w:ascii="Tahoma" w:hAnsi="Tahoma" w:cs="Tahoma"/>
        </w:rPr>
        <w:t xml:space="preserve">do </w:t>
      </w:r>
      <w:r w:rsidR="001E6AA1" w:rsidRPr="00FB4736">
        <w:rPr>
          <w:rFonts w:ascii="Tahoma" w:hAnsi="Tahoma" w:cs="Tahoma"/>
        </w:rPr>
        <w:t>pet</w:t>
      </w:r>
      <w:r w:rsidR="003E04CA" w:rsidRPr="00FB4736">
        <w:rPr>
          <w:rFonts w:ascii="Tahoma" w:hAnsi="Tahoma" w:cs="Tahoma"/>
        </w:rPr>
        <w:t>ka</w:t>
      </w:r>
      <w:r w:rsidR="00A2108F" w:rsidRPr="00FB4736">
        <w:rPr>
          <w:rFonts w:ascii="Tahoma" w:hAnsi="Tahoma" w:cs="Tahoma"/>
        </w:rPr>
        <w:t xml:space="preserve">, dne </w:t>
      </w:r>
      <w:r w:rsidR="001E6AA1" w:rsidRPr="00FB4736">
        <w:rPr>
          <w:rFonts w:ascii="Tahoma" w:hAnsi="Tahoma" w:cs="Tahoma"/>
        </w:rPr>
        <w:t>9</w:t>
      </w:r>
      <w:r w:rsidR="006E6F19" w:rsidRPr="00FB4736">
        <w:rPr>
          <w:rFonts w:ascii="Tahoma" w:hAnsi="Tahoma" w:cs="Tahoma"/>
        </w:rPr>
        <w:t xml:space="preserve">. </w:t>
      </w:r>
      <w:r w:rsidR="001E6AA1" w:rsidRPr="00FB4736">
        <w:rPr>
          <w:rFonts w:ascii="Tahoma" w:hAnsi="Tahoma" w:cs="Tahoma"/>
        </w:rPr>
        <w:t>7</w:t>
      </w:r>
      <w:r w:rsidR="006E6F19" w:rsidRPr="00FB4736">
        <w:rPr>
          <w:rFonts w:ascii="Tahoma" w:hAnsi="Tahoma" w:cs="Tahoma"/>
        </w:rPr>
        <w:t xml:space="preserve">. </w:t>
      </w:r>
      <w:r w:rsidR="00407671" w:rsidRPr="00FB4736">
        <w:rPr>
          <w:rFonts w:ascii="Tahoma" w:hAnsi="Tahoma" w:cs="Tahoma"/>
        </w:rPr>
        <w:t>2</w:t>
      </w:r>
      <w:r w:rsidR="001E6AA1" w:rsidRPr="00FB4736">
        <w:rPr>
          <w:rFonts w:ascii="Tahoma" w:hAnsi="Tahoma" w:cs="Tahoma"/>
        </w:rPr>
        <w:t>0</w:t>
      </w:r>
      <w:r w:rsidR="00407671" w:rsidRPr="00FB4736">
        <w:rPr>
          <w:rFonts w:ascii="Tahoma" w:hAnsi="Tahoma" w:cs="Tahoma"/>
        </w:rPr>
        <w:t>2</w:t>
      </w:r>
      <w:r w:rsidR="006E6F19" w:rsidRPr="00FB4736">
        <w:rPr>
          <w:rFonts w:ascii="Tahoma" w:hAnsi="Tahoma" w:cs="Tahoma"/>
        </w:rPr>
        <w:t xml:space="preserve">1 </w:t>
      </w:r>
      <w:r w:rsidR="00A2108F" w:rsidRPr="00FB4736">
        <w:rPr>
          <w:rFonts w:ascii="Tahoma" w:hAnsi="Tahoma" w:cs="Tahoma"/>
        </w:rPr>
        <w:t>do 1</w:t>
      </w:r>
      <w:r w:rsidR="00D70FAC" w:rsidRPr="00FB4736">
        <w:rPr>
          <w:rFonts w:ascii="Tahoma" w:hAnsi="Tahoma" w:cs="Tahoma"/>
        </w:rPr>
        <w:t>2</w:t>
      </w:r>
      <w:r w:rsidR="00A2108F" w:rsidRPr="00FB4736">
        <w:rPr>
          <w:rFonts w:ascii="Tahoma" w:hAnsi="Tahoma" w:cs="Tahoma"/>
        </w:rPr>
        <w:t xml:space="preserve">. ure. </w:t>
      </w:r>
      <w:r w:rsidRPr="00FB4736">
        <w:rPr>
          <w:rFonts w:ascii="Tahoma" w:hAnsi="Tahoma" w:cs="Tahoma"/>
        </w:rPr>
        <w:t>Odgovori oz</w:t>
      </w:r>
      <w:r w:rsidR="00721FD7" w:rsidRPr="00FB4736">
        <w:rPr>
          <w:rFonts w:ascii="Tahoma" w:hAnsi="Tahoma" w:cs="Tahoma"/>
        </w:rPr>
        <w:t>iroma</w:t>
      </w:r>
      <w:r w:rsidRPr="00FB4736">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FB4736" w:rsidRDefault="008E2C81" w:rsidP="00B11E1B">
      <w:pPr>
        <w:keepNext/>
        <w:widowControl w:val="0"/>
        <w:jc w:val="both"/>
        <w:rPr>
          <w:rFonts w:ascii="Tahoma" w:hAnsi="Tahoma" w:cs="Tahoma"/>
        </w:rPr>
      </w:pPr>
    </w:p>
    <w:p w:rsidR="007C70A1" w:rsidRPr="00FB4736" w:rsidRDefault="00104F2F" w:rsidP="00B11E1B">
      <w:pPr>
        <w:keepNext/>
        <w:widowControl w:val="0"/>
        <w:numPr>
          <w:ilvl w:val="1"/>
          <w:numId w:val="2"/>
        </w:numPr>
        <w:jc w:val="both"/>
        <w:rPr>
          <w:rFonts w:ascii="Tahoma" w:hAnsi="Tahoma" w:cs="Tahoma"/>
          <w:b/>
        </w:rPr>
      </w:pPr>
      <w:r w:rsidRPr="00FB4736">
        <w:rPr>
          <w:rFonts w:ascii="Tahoma" w:hAnsi="Tahoma" w:cs="Tahoma"/>
          <w:b/>
        </w:rPr>
        <w:t>Oddaja in odpiranje ponudb</w:t>
      </w:r>
    </w:p>
    <w:p w:rsidR="00104F2F" w:rsidRPr="00FB4736" w:rsidRDefault="00104F2F" w:rsidP="00B11E1B">
      <w:pPr>
        <w:keepNext/>
        <w:widowControl w:val="0"/>
        <w:jc w:val="both"/>
        <w:rPr>
          <w:rFonts w:ascii="Tahoma" w:hAnsi="Tahoma" w:cs="Tahoma"/>
          <w:b/>
          <w:highlight w:val="yellow"/>
        </w:rPr>
      </w:pPr>
    </w:p>
    <w:p w:rsidR="00104F2F" w:rsidRPr="00FB4736" w:rsidRDefault="00104F2F" w:rsidP="00B11E1B">
      <w:pPr>
        <w:keepNext/>
        <w:widowControl w:val="0"/>
        <w:tabs>
          <w:tab w:val="left" w:pos="142"/>
        </w:tabs>
        <w:jc w:val="both"/>
        <w:rPr>
          <w:rFonts w:ascii="Tahoma" w:hAnsi="Tahoma" w:cs="Tahoma"/>
        </w:rPr>
      </w:pPr>
      <w:r w:rsidRPr="00FB4736">
        <w:rPr>
          <w:rFonts w:ascii="Tahoma" w:hAnsi="Tahoma" w:cs="Tahoma"/>
        </w:rPr>
        <w:t xml:space="preserve">Ponudnik nosi vse stroške priprave in oddaje ponudbe. Rok za predložitev ponudb je najkasneje do </w:t>
      </w:r>
      <w:r w:rsidR="001E6AA1" w:rsidRPr="00FB4736">
        <w:rPr>
          <w:rFonts w:ascii="Tahoma" w:hAnsi="Tahoma" w:cs="Tahoma"/>
        </w:rPr>
        <w:t xml:space="preserve">četrtka, </w:t>
      </w:r>
      <w:r w:rsidR="001E6AA1" w:rsidRPr="00FB4736">
        <w:rPr>
          <w:rFonts w:ascii="Tahoma" w:hAnsi="Tahoma" w:cs="Tahoma"/>
          <w:b/>
        </w:rPr>
        <w:t>15. 7. 2021</w:t>
      </w:r>
      <w:r w:rsidR="00B83F0E" w:rsidRPr="00FB4736">
        <w:rPr>
          <w:rFonts w:ascii="Tahoma" w:hAnsi="Tahoma" w:cs="Tahoma"/>
          <w:b/>
        </w:rPr>
        <w:t xml:space="preserve"> do 12. ure</w:t>
      </w:r>
      <w:r w:rsidR="00B83F0E" w:rsidRPr="00FB4736">
        <w:rPr>
          <w:rFonts w:ascii="Tahoma" w:hAnsi="Tahoma" w:cs="Tahoma"/>
        </w:rPr>
        <w:t>.</w:t>
      </w:r>
      <w:r w:rsidR="00E3008F" w:rsidRPr="00FB4736">
        <w:rPr>
          <w:rFonts w:ascii="Tahoma" w:hAnsi="Tahoma" w:cs="Tahoma"/>
        </w:rPr>
        <w:t xml:space="preserve"> </w:t>
      </w:r>
      <w:r w:rsidRPr="00FB4736">
        <w:rPr>
          <w:rFonts w:ascii="Tahoma" w:hAnsi="Tahoma" w:cs="Tahoma"/>
        </w:rPr>
        <w:t xml:space="preserve">Ponudniki morajo ponudbe predložiti v informacijski sistem e-JN na spletnem naslovu </w:t>
      </w:r>
      <w:hyperlink r:id="rId9" w:history="1">
        <w:r w:rsidR="001C73CC" w:rsidRPr="00FB4736">
          <w:rPr>
            <w:rStyle w:val="Hiperpovezava"/>
            <w:rFonts w:ascii="Tahoma" w:hAnsi="Tahoma" w:cs="Tahoma"/>
          </w:rPr>
          <w:t>https://ejn.gov.si/</w:t>
        </w:r>
      </w:hyperlink>
      <w:r w:rsidRPr="00FB4736">
        <w:rPr>
          <w:rFonts w:ascii="Tahoma" w:hAnsi="Tahoma" w:cs="Tahoma"/>
        </w:rPr>
        <w:t xml:space="preserve">, v skladu s </w:t>
      </w:r>
      <w:r w:rsidR="0052451D" w:rsidRPr="00FB4736">
        <w:rPr>
          <w:rFonts w:ascii="Tahoma" w:hAnsi="Tahoma" w:cs="Tahoma"/>
          <w:color w:val="000000"/>
        </w:rPr>
        <w:t>tč. 6</w:t>
      </w:r>
      <w:r w:rsidR="0052451D" w:rsidRPr="00FB4736">
        <w:rPr>
          <w:rFonts w:ascii="Tahoma" w:hAnsi="Tahoma" w:cs="Tahoma"/>
        </w:rPr>
        <w:t xml:space="preserve"> </w:t>
      </w:r>
      <w:r w:rsidRPr="00FB4736">
        <w:rPr>
          <w:rFonts w:ascii="Tahoma" w:hAnsi="Tahoma" w:cs="Tahoma"/>
        </w:rPr>
        <w:t>razpisne dokumentacije.</w:t>
      </w:r>
    </w:p>
    <w:p w:rsidR="00104F2F" w:rsidRPr="00FB4736" w:rsidRDefault="00104F2F" w:rsidP="00B11E1B">
      <w:pPr>
        <w:keepNext/>
        <w:widowControl w:val="0"/>
        <w:jc w:val="both"/>
        <w:rPr>
          <w:rFonts w:ascii="Tahoma" w:hAnsi="Tahoma" w:cs="Tahoma"/>
        </w:rPr>
      </w:pPr>
    </w:p>
    <w:p w:rsidR="00104F2F" w:rsidRPr="00FB4736" w:rsidRDefault="00104F2F" w:rsidP="00B11E1B">
      <w:pPr>
        <w:keepNext/>
        <w:widowControl w:val="0"/>
        <w:jc w:val="both"/>
        <w:rPr>
          <w:rFonts w:ascii="Tahoma" w:hAnsi="Tahoma" w:cs="Tahoma"/>
          <w:b/>
          <w:highlight w:val="yellow"/>
        </w:rPr>
      </w:pPr>
      <w:r w:rsidRPr="00FB4736">
        <w:rPr>
          <w:rFonts w:ascii="Tahoma" w:hAnsi="Tahoma" w:cs="Tahoma"/>
        </w:rPr>
        <w:t xml:space="preserve">Odpiranje ponudb bo potekalo </w:t>
      </w:r>
      <w:r w:rsidR="002F2790" w:rsidRPr="00FB4736">
        <w:rPr>
          <w:rFonts w:ascii="Tahoma" w:hAnsi="Tahoma" w:cs="Tahoma"/>
        </w:rPr>
        <w:t xml:space="preserve">samodejno </w:t>
      </w:r>
      <w:r w:rsidRPr="00FB4736">
        <w:rPr>
          <w:rFonts w:ascii="Tahoma" w:hAnsi="Tahoma" w:cs="Tahoma"/>
        </w:rPr>
        <w:t xml:space="preserve">v informacijskem sistemu e-JN </w:t>
      </w:r>
      <w:r w:rsidR="00401DEE" w:rsidRPr="00FB4736">
        <w:rPr>
          <w:rFonts w:ascii="Tahoma" w:hAnsi="Tahoma" w:cs="Tahoma"/>
        </w:rPr>
        <w:t xml:space="preserve">v </w:t>
      </w:r>
      <w:r w:rsidR="001E6AA1" w:rsidRPr="00FB4736">
        <w:rPr>
          <w:rFonts w:ascii="Tahoma" w:hAnsi="Tahoma" w:cs="Tahoma"/>
          <w:b/>
        </w:rPr>
        <w:t>četrtek, 15. 7. 2021</w:t>
      </w:r>
      <w:r w:rsidR="001E6AA1" w:rsidRPr="00FB4736">
        <w:rPr>
          <w:rFonts w:ascii="Tahoma" w:hAnsi="Tahoma" w:cs="Tahoma"/>
        </w:rPr>
        <w:t xml:space="preserve"> </w:t>
      </w:r>
      <w:r w:rsidRPr="00FB4736">
        <w:rPr>
          <w:rFonts w:ascii="Tahoma" w:hAnsi="Tahoma" w:cs="Tahoma"/>
        </w:rPr>
        <w:t xml:space="preserve">in se bo začelo </w:t>
      </w:r>
      <w:r w:rsidR="00D35319" w:rsidRPr="00FB4736">
        <w:rPr>
          <w:rFonts w:ascii="Tahoma" w:hAnsi="Tahoma" w:cs="Tahoma"/>
        </w:rPr>
        <w:t>o</w:t>
      </w:r>
      <w:r w:rsidR="00466C7B" w:rsidRPr="00FB4736">
        <w:rPr>
          <w:rFonts w:ascii="Tahoma" w:hAnsi="Tahoma" w:cs="Tahoma"/>
        </w:rPr>
        <w:t>b</w:t>
      </w:r>
      <w:r w:rsidR="00D35319" w:rsidRPr="00FB4736">
        <w:rPr>
          <w:rFonts w:ascii="Tahoma" w:hAnsi="Tahoma" w:cs="Tahoma"/>
        </w:rPr>
        <w:t xml:space="preserve"> </w:t>
      </w:r>
      <w:r w:rsidR="005471C5" w:rsidRPr="00FB4736">
        <w:rPr>
          <w:rFonts w:ascii="Tahoma" w:hAnsi="Tahoma" w:cs="Tahoma"/>
        </w:rPr>
        <w:t>12</w:t>
      </w:r>
      <w:r w:rsidR="00157B91" w:rsidRPr="00FB4736">
        <w:rPr>
          <w:rFonts w:ascii="Tahoma" w:hAnsi="Tahoma" w:cs="Tahoma"/>
        </w:rPr>
        <w:t>.</w:t>
      </w:r>
      <w:r w:rsidR="00933DAD" w:rsidRPr="00FB4736">
        <w:rPr>
          <w:rFonts w:ascii="Tahoma" w:hAnsi="Tahoma" w:cs="Tahoma"/>
        </w:rPr>
        <w:t xml:space="preserve">01 </w:t>
      </w:r>
      <w:r w:rsidR="00D35319" w:rsidRPr="00FB4736">
        <w:rPr>
          <w:rFonts w:ascii="Tahoma" w:hAnsi="Tahoma" w:cs="Tahoma"/>
        </w:rPr>
        <w:t>ur</w:t>
      </w:r>
      <w:r w:rsidR="00466C7B" w:rsidRPr="00FB4736">
        <w:rPr>
          <w:rFonts w:ascii="Tahoma" w:hAnsi="Tahoma" w:cs="Tahoma"/>
        </w:rPr>
        <w:t>i</w:t>
      </w:r>
      <w:r w:rsidR="00D35319" w:rsidRPr="00FB4736">
        <w:rPr>
          <w:rFonts w:ascii="Tahoma" w:hAnsi="Tahoma" w:cs="Tahoma"/>
        </w:rPr>
        <w:t xml:space="preserve"> </w:t>
      </w:r>
      <w:r w:rsidRPr="00FB4736">
        <w:rPr>
          <w:rFonts w:ascii="Tahoma" w:hAnsi="Tahoma" w:cs="Tahoma"/>
        </w:rPr>
        <w:t xml:space="preserve">na spletnem naslovu </w:t>
      </w:r>
      <w:hyperlink r:id="rId10" w:history="1">
        <w:r w:rsidR="001C73CC" w:rsidRPr="00FB4736">
          <w:rPr>
            <w:rStyle w:val="Hiperpovezava"/>
            <w:rFonts w:ascii="Tahoma" w:hAnsi="Tahoma" w:cs="Tahoma"/>
          </w:rPr>
          <w:t>https://ejn.gov.si/</w:t>
        </w:r>
      </w:hyperlink>
      <w:r w:rsidR="002F2790" w:rsidRPr="00FB4736">
        <w:rPr>
          <w:rFonts w:ascii="Tahoma" w:hAnsi="Tahoma" w:cs="Tahoma"/>
        </w:rPr>
        <w:t xml:space="preserve">, </w:t>
      </w:r>
      <w:r w:rsidR="009162A9" w:rsidRPr="00FB4736">
        <w:rPr>
          <w:rFonts w:ascii="Tahoma" w:hAnsi="Tahoma" w:cs="Tahoma"/>
        </w:rPr>
        <w:t>na</w:t>
      </w:r>
      <w:r w:rsidRPr="00FB4736">
        <w:rPr>
          <w:rFonts w:ascii="Tahoma" w:hAnsi="Tahoma" w:cs="Tahoma"/>
        </w:rPr>
        <w:t xml:space="preserve"> </w:t>
      </w:r>
      <w:r w:rsidR="009162A9" w:rsidRPr="00FB4736">
        <w:rPr>
          <w:rFonts w:ascii="Tahoma" w:hAnsi="Tahoma" w:cs="Tahoma"/>
        </w:rPr>
        <w:t xml:space="preserve">katerem bo </w:t>
      </w:r>
      <w:r w:rsidRPr="00FB4736">
        <w:rPr>
          <w:rFonts w:ascii="Tahoma" w:hAnsi="Tahoma" w:cs="Tahoma"/>
        </w:rPr>
        <w:t>omogoč</w:t>
      </w:r>
      <w:r w:rsidR="009162A9" w:rsidRPr="00FB4736">
        <w:rPr>
          <w:rFonts w:ascii="Tahoma" w:hAnsi="Tahoma" w:cs="Tahoma"/>
        </w:rPr>
        <w:t>en</w:t>
      </w:r>
      <w:r w:rsidRPr="00FB4736">
        <w:rPr>
          <w:rFonts w:ascii="Tahoma" w:hAnsi="Tahoma" w:cs="Tahoma"/>
        </w:rPr>
        <w:t xml:space="preserve"> dostop do .pdf dokumenta, ki ga ponudnik naloži v sistem e-JN pod razdelek </w:t>
      </w:r>
      <w:r w:rsidR="006E6F19" w:rsidRPr="00FB4736">
        <w:rPr>
          <w:rFonts w:ascii="Tahoma" w:hAnsi="Tahoma" w:cs="Tahoma"/>
        </w:rPr>
        <w:t xml:space="preserve">»Skupna ponudbena vrednost«, del </w:t>
      </w:r>
      <w:r w:rsidRPr="00FB4736">
        <w:rPr>
          <w:rFonts w:ascii="Tahoma" w:hAnsi="Tahoma" w:cs="Tahoma"/>
        </w:rPr>
        <w:t>»Predračun«.</w:t>
      </w:r>
    </w:p>
    <w:p w:rsidR="00104F2F" w:rsidRPr="00FB4736" w:rsidRDefault="00104F2F" w:rsidP="00B11E1B">
      <w:pPr>
        <w:keepNext/>
        <w:widowControl w:val="0"/>
        <w:jc w:val="both"/>
        <w:rPr>
          <w:rFonts w:ascii="Tahoma" w:hAnsi="Tahoma" w:cs="Tahoma"/>
          <w:highlight w:val="yellow"/>
        </w:rPr>
      </w:pPr>
    </w:p>
    <w:p w:rsidR="007C70A1" w:rsidRPr="00FB4736"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FB4736">
        <w:rPr>
          <w:rFonts w:ascii="Tahoma" w:hAnsi="Tahoma" w:cs="Tahoma"/>
          <w:b/>
        </w:rPr>
        <w:t>Prav</w:t>
      </w:r>
      <w:bookmarkEnd w:id="7"/>
      <w:bookmarkEnd w:id="8"/>
      <w:bookmarkEnd w:id="9"/>
      <w:bookmarkEnd w:id="10"/>
      <w:bookmarkEnd w:id="11"/>
      <w:r w:rsidR="00712EF3" w:rsidRPr="00FB4736">
        <w:rPr>
          <w:rFonts w:ascii="Tahoma" w:hAnsi="Tahoma" w:cs="Tahoma"/>
          <w:b/>
        </w:rPr>
        <w:t>no varstvo</w:t>
      </w:r>
    </w:p>
    <w:p w:rsidR="007C70A1" w:rsidRPr="00FB4736" w:rsidRDefault="007C70A1" w:rsidP="00B11E1B">
      <w:pPr>
        <w:keepNext/>
        <w:widowControl w:val="0"/>
        <w:jc w:val="both"/>
        <w:rPr>
          <w:rFonts w:ascii="Tahoma" w:hAnsi="Tahoma" w:cs="Tahoma"/>
          <w:b/>
        </w:rPr>
      </w:pPr>
    </w:p>
    <w:p w:rsidR="005E0EDF" w:rsidRPr="00FB4736" w:rsidRDefault="005E0EDF" w:rsidP="00167A7A">
      <w:pPr>
        <w:widowControl w:val="0"/>
        <w:autoSpaceDE w:val="0"/>
        <w:autoSpaceDN w:val="0"/>
        <w:adjustRightInd w:val="0"/>
        <w:jc w:val="both"/>
        <w:rPr>
          <w:rFonts w:ascii="Tahoma" w:hAnsi="Tahoma" w:cs="Tahoma"/>
        </w:rPr>
      </w:pPr>
      <w:r w:rsidRPr="00FB4736">
        <w:rPr>
          <w:rFonts w:ascii="Tahoma" w:hAnsi="Tahoma" w:cs="Tahoma"/>
        </w:rPr>
        <w:t>Ponudnikom je zagotovljeno pravno varstvo skladno z določbami Zakona o pravnem varstvu v postopkih javnega naročanja</w:t>
      </w:r>
      <w:r w:rsidR="00710E3B" w:rsidRPr="00FB4736">
        <w:rPr>
          <w:rFonts w:ascii="Tahoma" w:hAnsi="Tahoma" w:cs="Tahoma"/>
        </w:rPr>
        <w:t xml:space="preserve"> (Ur. l. RS, št. 43/11, 60/11-ZTP-D, 63/13, 90/14 – ZDU-1I, 60/17 in 72/19; v nadaljevanju ZPVPJN)</w:t>
      </w:r>
      <w:r w:rsidRPr="00FB4736">
        <w:rPr>
          <w:rFonts w:ascii="Tahoma" w:hAnsi="Tahoma" w:cs="Tahoma"/>
        </w:rPr>
        <w:t>.</w:t>
      </w:r>
    </w:p>
    <w:p w:rsidR="002A4934" w:rsidRPr="00FB4736" w:rsidRDefault="002A4934" w:rsidP="00167A7A">
      <w:pPr>
        <w:widowControl w:val="0"/>
        <w:tabs>
          <w:tab w:val="left" w:pos="1155"/>
        </w:tabs>
        <w:autoSpaceDE w:val="0"/>
        <w:autoSpaceDN w:val="0"/>
        <w:adjustRightInd w:val="0"/>
        <w:jc w:val="both"/>
        <w:rPr>
          <w:rFonts w:ascii="Tahoma" w:hAnsi="Tahoma" w:cs="Tahoma"/>
        </w:rPr>
      </w:pPr>
    </w:p>
    <w:p w:rsidR="00BF5141" w:rsidRPr="00FB4736" w:rsidRDefault="001D68DD" w:rsidP="00B11E1B">
      <w:pPr>
        <w:pStyle w:val="tekst1"/>
        <w:keepNext/>
        <w:widowControl w:val="0"/>
        <w:spacing w:before="0" w:line="240" w:lineRule="auto"/>
        <w:rPr>
          <w:rFonts w:ascii="Tahoma" w:hAnsi="Tahoma" w:cs="Tahoma"/>
          <w:b/>
          <w:sz w:val="20"/>
        </w:rPr>
      </w:pPr>
      <w:r w:rsidRPr="00FB4736">
        <w:rPr>
          <w:rFonts w:ascii="Tahoma" w:hAnsi="Tahoma" w:cs="Tahoma"/>
          <w:b/>
          <w:sz w:val="20"/>
        </w:rPr>
        <w:t>1.5</w:t>
      </w:r>
      <w:r w:rsidR="009E0CC4" w:rsidRPr="00FB4736">
        <w:rPr>
          <w:rFonts w:ascii="Tahoma" w:hAnsi="Tahoma" w:cs="Tahoma"/>
          <w:b/>
          <w:sz w:val="20"/>
        </w:rPr>
        <w:tab/>
      </w:r>
      <w:r w:rsidRPr="00FB4736">
        <w:rPr>
          <w:rFonts w:ascii="Tahoma" w:hAnsi="Tahoma" w:cs="Tahoma"/>
          <w:b/>
          <w:sz w:val="20"/>
        </w:rPr>
        <w:t>Pogajanja</w:t>
      </w:r>
    </w:p>
    <w:p w:rsidR="001D68DD" w:rsidRPr="00FB4736" w:rsidRDefault="001D68DD" w:rsidP="00167A7A">
      <w:pPr>
        <w:widowControl w:val="0"/>
        <w:autoSpaceDE w:val="0"/>
        <w:autoSpaceDN w:val="0"/>
        <w:adjustRightInd w:val="0"/>
        <w:jc w:val="both"/>
        <w:rPr>
          <w:rFonts w:ascii="Tahoma" w:hAnsi="Tahoma" w:cs="Tahoma"/>
        </w:rPr>
      </w:pPr>
    </w:p>
    <w:p w:rsidR="006C7DCF" w:rsidRPr="00FB4736" w:rsidRDefault="006C7DCF" w:rsidP="00167A7A">
      <w:pPr>
        <w:widowControl w:val="0"/>
        <w:autoSpaceDE w:val="0"/>
        <w:autoSpaceDN w:val="0"/>
        <w:adjustRightInd w:val="0"/>
        <w:jc w:val="both"/>
        <w:rPr>
          <w:rFonts w:ascii="Tahoma" w:hAnsi="Tahoma" w:cs="Tahoma"/>
        </w:rPr>
      </w:pPr>
      <w:r w:rsidRPr="00FB4736">
        <w:rPr>
          <w:rFonts w:ascii="Tahoma" w:hAnsi="Tahoma" w:cs="Tahoma"/>
        </w:rPr>
        <w:t>Naročnik bo v postopek oddaje javnega naročila vključil pogajanja in sicer v enem krogu. Element pogajanj bo skupna ponudbena vrednost</w:t>
      </w:r>
      <w:r w:rsidR="0043268F" w:rsidRPr="00FB4736">
        <w:rPr>
          <w:rFonts w:ascii="Tahoma" w:hAnsi="Tahoma" w:cs="Tahoma"/>
        </w:rPr>
        <w:t>.</w:t>
      </w:r>
    </w:p>
    <w:p w:rsidR="00DC4D98" w:rsidRPr="00FB4736" w:rsidRDefault="00DC4D98" w:rsidP="00B11E1B">
      <w:pPr>
        <w:keepNext/>
        <w:widowControl w:val="0"/>
        <w:autoSpaceDE w:val="0"/>
        <w:autoSpaceDN w:val="0"/>
        <w:adjustRightInd w:val="0"/>
        <w:jc w:val="both"/>
        <w:rPr>
          <w:rFonts w:ascii="Tahoma" w:hAnsi="Tahoma" w:cs="Tahoma"/>
        </w:rPr>
      </w:pPr>
    </w:p>
    <w:p w:rsidR="00904C17" w:rsidRPr="00FB4736" w:rsidRDefault="00904C17">
      <w:pPr>
        <w:rPr>
          <w:rFonts w:ascii="Tahoma" w:hAnsi="Tahoma" w:cs="Tahoma"/>
          <w:b/>
          <w:sz w:val="22"/>
          <w:szCs w:val="22"/>
        </w:rPr>
      </w:pPr>
      <w:r w:rsidRPr="00FB4736">
        <w:rPr>
          <w:rFonts w:ascii="Tahoma" w:hAnsi="Tahoma" w:cs="Tahoma"/>
          <w:b/>
          <w:sz w:val="22"/>
          <w:szCs w:val="22"/>
        </w:rPr>
        <w:br w:type="page"/>
      </w:r>
    </w:p>
    <w:p w:rsidR="007C70A1" w:rsidRPr="00FB4736" w:rsidRDefault="00602AC5" w:rsidP="00B11E1B">
      <w:pPr>
        <w:keepNext/>
        <w:widowControl w:val="0"/>
        <w:numPr>
          <w:ilvl w:val="0"/>
          <w:numId w:val="2"/>
        </w:numPr>
        <w:jc w:val="both"/>
        <w:rPr>
          <w:rFonts w:ascii="Tahoma" w:hAnsi="Tahoma" w:cs="Tahoma"/>
          <w:b/>
          <w:sz w:val="22"/>
          <w:szCs w:val="22"/>
        </w:rPr>
      </w:pPr>
      <w:r w:rsidRPr="00FB4736">
        <w:rPr>
          <w:rFonts w:ascii="Tahoma" w:hAnsi="Tahoma" w:cs="Tahoma"/>
          <w:b/>
          <w:sz w:val="22"/>
          <w:szCs w:val="22"/>
        </w:rPr>
        <w:lastRenderedPageBreak/>
        <w:t>NAVODILA ZA IZDELAVO PONUDBE</w:t>
      </w:r>
      <w:r w:rsidR="007C70A1" w:rsidRPr="00FB4736">
        <w:rPr>
          <w:rFonts w:ascii="Tahoma" w:hAnsi="Tahoma" w:cs="Tahoma"/>
          <w:b/>
          <w:sz w:val="22"/>
          <w:szCs w:val="22"/>
        </w:rPr>
        <w:t xml:space="preserve"> </w:t>
      </w:r>
    </w:p>
    <w:p w:rsidR="001C57F7" w:rsidRPr="00FB4736" w:rsidRDefault="001C57F7" w:rsidP="00B11E1B">
      <w:pPr>
        <w:keepNext/>
        <w:widowControl w:val="0"/>
        <w:jc w:val="both"/>
        <w:rPr>
          <w:rFonts w:ascii="Tahoma" w:hAnsi="Tahoma" w:cs="Tahoma"/>
          <w:b/>
          <w:sz w:val="22"/>
          <w:szCs w:val="22"/>
          <w:highlight w:val="yellow"/>
        </w:rPr>
      </w:pPr>
    </w:p>
    <w:p w:rsidR="001C57F7" w:rsidRPr="00FB4736" w:rsidRDefault="001C57F7" w:rsidP="00B11E1B">
      <w:pPr>
        <w:keepNext/>
        <w:widowControl w:val="0"/>
        <w:rPr>
          <w:rFonts w:ascii="Tahoma" w:hAnsi="Tahoma" w:cs="Tahoma"/>
          <w:b/>
          <w:bCs/>
          <w:iCs/>
        </w:rPr>
      </w:pPr>
      <w:r w:rsidRPr="00FB4736">
        <w:rPr>
          <w:rFonts w:ascii="Tahoma" w:hAnsi="Tahoma" w:cs="Tahoma"/>
          <w:b/>
          <w:bCs/>
          <w:iCs/>
        </w:rPr>
        <w:t xml:space="preserve">2.1 </w:t>
      </w:r>
      <w:r w:rsidRPr="00FB4736">
        <w:rPr>
          <w:rFonts w:ascii="Tahoma" w:hAnsi="Tahoma" w:cs="Tahoma"/>
          <w:b/>
          <w:bCs/>
          <w:iCs/>
          <w:caps/>
        </w:rPr>
        <w:t>Jezik in denarna enota</w:t>
      </w:r>
    </w:p>
    <w:p w:rsidR="001C57F7" w:rsidRPr="00FB4736" w:rsidRDefault="001C57F7" w:rsidP="00B11E1B">
      <w:pPr>
        <w:keepNext/>
        <w:widowControl w:val="0"/>
        <w:jc w:val="both"/>
        <w:rPr>
          <w:rFonts w:ascii="Tahoma" w:hAnsi="Tahoma" w:cs="Tahoma"/>
          <w:szCs w:val="22"/>
        </w:rPr>
      </w:pPr>
    </w:p>
    <w:p w:rsidR="001C57F7" w:rsidRPr="00FB4736" w:rsidRDefault="001C57F7" w:rsidP="00B11E1B">
      <w:pPr>
        <w:keepNext/>
        <w:widowControl w:val="0"/>
        <w:jc w:val="both"/>
        <w:rPr>
          <w:rFonts w:ascii="Tahoma" w:hAnsi="Tahoma" w:cs="Tahoma"/>
          <w:szCs w:val="22"/>
        </w:rPr>
      </w:pPr>
      <w:r w:rsidRPr="00FB4736">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FB4736" w:rsidRDefault="002205FC" w:rsidP="00B11E1B">
      <w:pPr>
        <w:keepNext/>
        <w:widowControl w:val="0"/>
        <w:jc w:val="both"/>
        <w:rPr>
          <w:rFonts w:ascii="Tahoma" w:hAnsi="Tahoma" w:cs="Tahoma"/>
          <w:szCs w:val="22"/>
        </w:rPr>
      </w:pPr>
    </w:p>
    <w:p w:rsidR="007C70A1" w:rsidRPr="00FB4736" w:rsidRDefault="00EE3F8E" w:rsidP="00B11E1B">
      <w:pPr>
        <w:keepNext/>
        <w:widowControl w:val="0"/>
        <w:jc w:val="both"/>
        <w:rPr>
          <w:rFonts w:ascii="Tahoma" w:hAnsi="Tahoma" w:cs="Tahoma"/>
          <w:b/>
        </w:rPr>
      </w:pPr>
      <w:r w:rsidRPr="00FB4736">
        <w:rPr>
          <w:rFonts w:ascii="Tahoma" w:hAnsi="Tahoma" w:cs="Tahoma"/>
          <w:b/>
        </w:rPr>
        <w:t>2.</w:t>
      </w:r>
      <w:r w:rsidR="001C57F7" w:rsidRPr="00FB4736">
        <w:rPr>
          <w:rFonts w:ascii="Tahoma" w:hAnsi="Tahoma" w:cs="Tahoma"/>
          <w:b/>
        </w:rPr>
        <w:t>2</w:t>
      </w:r>
      <w:r w:rsidRPr="00FB4736">
        <w:rPr>
          <w:rFonts w:ascii="Tahoma" w:hAnsi="Tahoma" w:cs="Tahoma"/>
          <w:b/>
        </w:rPr>
        <w:t xml:space="preserve"> </w:t>
      </w:r>
      <w:r w:rsidR="001721FC" w:rsidRPr="00FB4736">
        <w:rPr>
          <w:rFonts w:ascii="Tahoma" w:hAnsi="Tahoma" w:cs="Tahoma"/>
          <w:b/>
        </w:rPr>
        <w:t>PREDRAČUN</w:t>
      </w:r>
      <w:r w:rsidR="00564E2D" w:rsidRPr="00FB4736">
        <w:rPr>
          <w:rFonts w:ascii="Tahoma" w:hAnsi="Tahoma" w:cs="Tahoma"/>
          <w:b/>
        </w:rPr>
        <w:t xml:space="preserve"> </w:t>
      </w:r>
    </w:p>
    <w:p w:rsidR="00402CE6" w:rsidRPr="00FB4736" w:rsidRDefault="00402CE6" w:rsidP="00B11E1B">
      <w:pPr>
        <w:keepNext/>
        <w:widowControl w:val="0"/>
        <w:jc w:val="both"/>
        <w:rPr>
          <w:rFonts w:ascii="Tahoma" w:hAnsi="Tahoma" w:cs="Tahoma"/>
          <w:b/>
        </w:rPr>
      </w:pPr>
    </w:p>
    <w:p w:rsidR="00E228A1" w:rsidRPr="00FB4736" w:rsidRDefault="00BA66E9" w:rsidP="00B11E1B">
      <w:pPr>
        <w:keepNext/>
        <w:widowControl w:val="0"/>
        <w:jc w:val="both"/>
        <w:rPr>
          <w:rFonts w:ascii="Tahoma" w:hAnsi="Tahoma" w:cs="Tahoma"/>
        </w:rPr>
      </w:pPr>
      <w:r w:rsidRPr="00FB4736">
        <w:rPr>
          <w:rFonts w:ascii="Tahoma" w:hAnsi="Tahoma" w:cs="Tahoma"/>
        </w:rPr>
        <w:t xml:space="preserve">Celoten predračun </w:t>
      </w:r>
      <w:r w:rsidR="00284226" w:rsidRPr="00FB4736">
        <w:rPr>
          <w:rFonts w:ascii="Tahoma" w:hAnsi="Tahoma" w:cs="Tahoma"/>
        </w:rPr>
        <w:t xml:space="preserve">razpisane gradnje </w:t>
      </w:r>
      <w:r w:rsidRPr="00FB4736">
        <w:rPr>
          <w:rFonts w:ascii="Tahoma" w:hAnsi="Tahoma" w:cs="Tahoma"/>
        </w:rPr>
        <w:t>je k razpisni dokumentaciji priložen v excel formatu.</w:t>
      </w:r>
      <w:r w:rsidR="00E32C5F" w:rsidRPr="00FB4736">
        <w:rPr>
          <w:rFonts w:ascii="Tahoma" w:hAnsi="Tahoma" w:cs="Tahoma"/>
        </w:rPr>
        <w:t xml:space="preserve"> </w:t>
      </w:r>
      <w:r w:rsidR="00284226" w:rsidRPr="00FB4736">
        <w:rPr>
          <w:rFonts w:ascii="Tahoma" w:hAnsi="Tahoma" w:cs="Tahoma"/>
        </w:rPr>
        <w:t>Z</w:t>
      </w:r>
      <w:r w:rsidR="00766B22" w:rsidRPr="00FB4736">
        <w:rPr>
          <w:rFonts w:ascii="Tahoma" w:hAnsi="Tahoma" w:cs="Tahoma"/>
        </w:rPr>
        <w:t>aščiten</w:t>
      </w:r>
      <w:r w:rsidR="00284226" w:rsidRPr="00FB4736">
        <w:rPr>
          <w:rFonts w:ascii="Tahoma" w:hAnsi="Tahoma" w:cs="Tahoma"/>
        </w:rPr>
        <w:t xml:space="preserve"> je </w:t>
      </w:r>
      <w:r w:rsidR="00766B22" w:rsidRPr="00FB4736">
        <w:rPr>
          <w:rFonts w:ascii="Tahoma" w:hAnsi="Tahoma" w:cs="Tahoma"/>
        </w:rPr>
        <w:t>proti spreminjanju oziroma vnosu dodatnih parametrov. Ponudnik mora v nezaščitene celice v stolpcu Cena na enoto vnesti cene na enoto</w:t>
      </w:r>
      <w:r w:rsidR="00B736A4" w:rsidRPr="00FB4736">
        <w:rPr>
          <w:rFonts w:ascii="Tahoma" w:hAnsi="Tahoma" w:cs="Tahoma"/>
        </w:rPr>
        <w:t xml:space="preserve"> </w:t>
      </w:r>
      <w:r w:rsidR="00766B22" w:rsidRPr="00FB4736">
        <w:rPr>
          <w:rFonts w:ascii="Tahoma" w:hAnsi="Tahoma" w:cs="Tahoma"/>
        </w:rPr>
        <w:t>za vse postavke predračuna. Cene na enoto morajo biti izražene v EUR brez DDV</w:t>
      </w:r>
      <w:r w:rsidR="00B736A4" w:rsidRPr="00FB4736">
        <w:rPr>
          <w:rFonts w:ascii="Tahoma" w:hAnsi="Tahoma" w:cs="Tahoma"/>
        </w:rPr>
        <w:t>, na dve decimalni mesti</w:t>
      </w:r>
      <w:r w:rsidR="00766B22" w:rsidRPr="00FB4736">
        <w:rPr>
          <w:rFonts w:ascii="Tahoma" w:hAnsi="Tahoma" w:cs="Tahoma"/>
        </w:rPr>
        <w:t xml:space="preserve"> in morajo vključevati vse stroške, ki so povezani z izvedbo predmeta javnega naročila. </w:t>
      </w:r>
      <w:r w:rsidR="00E228A1" w:rsidRPr="00FB4736">
        <w:rPr>
          <w:rFonts w:ascii="Tahoma" w:hAnsi="Tahoma" w:cs="Tahoma"/>
        </w:rPr>
        <w:t>V primeru, da ponudnik v obrazec predračuna za posamezno postavko ne vnese cene na enoto</w:t>
      </w:r>
      <w:r w:rsidR="004504F3" w:rsidRPr="00FB4736">
        <w:rPr>
          <w:rFonts w:ascii="Tahoma" w:hAnsi="Tahoma" w:cs="Tahoma"/>
        </w:rPr>
        <w:t xml:space="preserve"> (velja za največ 5% vseh postavk)</w:t>
      </w:r>
      <w:r w:rsidR="00E228A1" w:rsidRPr="00FB4736">
        <w:rPr>
          <w:rFonts w:ascii="Tahoma" w:hAnsi="Tahoma" w:cs="Tahoma"/>
        </w:rPr>
        <w:t>, bo naročnik štel, da je vrednost navedene postavke upoštevana v skupni ponudbeni vrednosti.</w:t>
      </w:r>
    </w:p>
    <w:p w:rsidR="00766B22" w:rsidRPr="00FB4736" w:rsidRDefault="00766B22" w:rsidP="00B11E1B">
      <w:pPr>
        <w:keepNext/>
        <w:widowControl w:val="0"/>
        <w:jc w:val="both"/>
        <w:rPr>
          <w:rFonts w:ascii="Tahoma" w:hAnsi="Tahoma" w:cs="Tahoma"/>
        </w:rPr>
      </w:pPr>
    </w:p>
    <w:p w:rsidR="00766B22" w:rsidRPr="00FB4736" w:rsidRDefault="00766B22" w:rsidP="00B11E1B">
      <w:pPr>
        <w:keepNext/>
        <w:widowControl w:val="0"/>
        <w:jc w:val="both"/>
        <w:rPr>
          <w:rFonts w:ascii="Tahoma" w:hAnsi="Tahoma" w:cs="Tahoma"/>
        </w:rPr>
      </w:pPr>
      <w:r w:rsidRPr="00FB4736">
        <w:rPr>
          <w:rFonts w:ascii="Tahoma" w:hAnsi="Tahoma" w:cs="Tahoma"/>
        </w:rPr>
        <w:t xml:space="preserve">Predračunske postavke, ki so ocenjene v </w:t>
      </w:r>
      <w:r w:rsidR="004504F3" w:rsidRPr="00FB4736">
        <w:rPr>
          <w:rFonts w:ascii="Tahoma" w:hAnsi="Tahoma" w:cs="Tahoma"/>
        </w:rPr>
        <w:t>odstotkih</w:t>
      </w:r>
      <w:r w:rsidRPr="00FB4736">
        <w:rPr>
          <w:rFonts w:ascii="Tahoma" w:hAnsi="Tahoma" w:cs="Tahoma"/>
        </w:rPr>
        <w:t>, zmnožek količin in cen na enoto in vsoto postavk in prenos podatkov v rekapitulacijo izvrši računalniški program avtomatsko po vnosu cen na enoto v obrazec predračuna.</w:t>
      </w:r>
      <w:r w:rsidR="005C636C" w:rsidRPr="00FB4736">
        <w:rPr>
          <w:rFonts w:ascii="Tahoma" w:hAnsi="Tahoma" w:cs="Tahoma"/>
        </w:rPr>
        <w:t xml:space="preserve"> </w:t>
      </w:r>
      <w:r w:rsidRPr="00FB4736">
        <w:rPr>
          <w:rFonts w:ascii="Tahoma" w:hAnsi="Tahoma" w:cs="Tahoma"/>
        </w:rPr>
        <w:t>V primeru kakršnegakoli spreminjanja elementov obrazca predračuna bo naročnik ponudbo izločil iz nadaljnjega ocenjevanja</w:t>
      </w:r>
      <w:r w:rsidR="003B6B46" w:rsidRPr="00FB4736">
        <w:rPr>
          <w:rFonts w:ascii="Tahoma" w:hAnsi="Tahoma" w:cs="Tahoma"/>
        </w:rPr>
        <w:t>.</w:t>
      </w:r>
    </w:p>
    <w:p w:rsidR="008D15ED" w:rsidRPr="00FB4736" w:rsidRDefault="008D15ED" w:rsidP="00B11E1B">
      <w:pPr>
        <w:keepNext/>
        <w:widowControl w:val="0"/>
        <w:jc w:val="both"/>
        <w:rPr>
          <w:rFonts w:ascii="Tahoma" w:hAnsi="Tahoma" w:cs="Tahoma"/>
        </w:rPr>
      </w:pPr>
    </w:p>
    <w:p w:rsidR="008D15ED" w:rsidRPr="00FB4736" w:rsidRDefault="008D15ED" w:rsidP="004C2041">
      <w:pPr>
        <w:widowControl w:val="0"/>
        <w:jc w:val="both"/>
        <w:rPr>
          <w:rFonts w:ascii="Tahoma" w:hAnsi="Tahoma" w:cs="Tahoma"/>
        </w:rPr>
      </w:pPr>
      <w:r w:rsidRPr="00FB4736">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FB4736" w:rsidRDefault="00490CA1" w:rsidP="004C2041">
      <w:pPr>
        <w:widowControl w:val="0"/>
        <w:jc w:val="both"/>
        <w:rPr>
          <w:rFonts w:ascii="Tahoma" w:hAnsi="Tahoma" w:cs="Tahoma"/>
        </w:rPr>
      </w:pPr>
    </w:p>
    <w:p w:rsidR="00BF2CCB" w:rsidRPr="00FB4736" w:rsidRDefault="00BF2CCB" w:rsidP="00BF2CCB">
      <w:pPr>
        <w:keepNext/>
        <w:keepLines/>
        <w:jc w:val="both"/>
        <w:rPr>
          <w:rFonts w:ascii="Tahoma" w:hAnsi="Tahoma" w:cs="Tahoma"/>
          <w:b/>
        </w:rPr>
      </w:pPr>
      <w:r w:rsidRPr="00FB4736">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Pr="00FB4736" w:rsidRDefault="002E7422" w:rsidP="00B11E1B">
      <w:pPr>
        <w:keepNext/>
        <w:widowControl w:val="0"/>
        <w:jc w:val="both"/>
        <w:rPr>
          <w:rFonts w:ascii="Tahoma" w:hAnsi="Tahoma" w:cs="Tahoma"/>
        </w:rPr>
      </w:pPr>
    </w:p>
    <w:p w:rsidR="00E64E2B" w:rsidRPr="00FB4736" w:rsidRDefault="00E64E2B" w:rsidP="00B11E1B">
      <w:pPr>
        <w:pStyle w:val="tekst1"/>
        <w:keepNext/>
        <w:widowControl w:val="0"/>
        <w:spacing w:before="0" w:line="240" w:lineRule="auto"/>
        <w:outlineLvl w:val="2"/>
        <w:rPr>
          <w:rFonts w:ascii="Tahoma" w:hAnsi="Tahoma" w:cs="Tahoma"/>
          <w:b/>
          <w:sz w:val="20"/>
        </w:rPr>
      </w:pPr>
      <w:r w:rsidRPr="00FB4736">
        <w:rPr>
          <w:rFonts w:ascii="Tahoma" w:hAnsi="Tahoma" w:cs="Tahoma"/>
          <w:b/>
          <w:sz w:val="20"/>
        </w:rPr>
        <w:t>2.</w:t>
      </w:r>
      <w:r w:rsidR="00665B66" w:rsidRPr="00FB4736">
        <w:rPr>
          <w:rFonts w:ascii="Tahoma" w:hAnsi="Tahoma" w:cs="Tahoma"/>
          <w:b/>
          <w:sz w:val="20"/>
        </w:rPr>
        <w:t>3</w:t>
      </w:r>
      <w:r w:rsidRPr="00FB4736">
        <w:rPr>
          <w:rFonts w:ascii="Tahoma" w:hAnsi="Tahoma" w:cs="Tahoma"/>
          <w:b/>
          <w:sz w:val="20"/>
        </w:rPr>
        <w:t xml:space="preserve"> SKUPNA PONUDBA </w:t>
      </w:r>
    </w:p>
    <w:p w:rsidR="00E64E2B" w:rsidRPr="00FB4736" w:rsidRDefault="00E64E2B" w:rsidP="00B11E1B">
      <w:pPr>
        <w:pStyle w:val="tekst1"/>
        <w:keepNext/>
        <w:widowControl w:val="0"/>
        <w:spacing w:before="0" w:line="240" w:lineRule="auto"/>
        <w:rPr>
          <w:rFonts w:ascii="Tahoma" w:hAnsi="Tahoma" w:cs="Tahoma"/>
          <w:sz w:val="20"/>
        </w:rPr>
      </w:pPr>
    </w:p>
    <w:p w:rsidR="00E64E2B" w:rsidRPr="00FB4736" w:rsidRDefault="00E64E2B" w:rsidP="006F5D06">
      <w:pPr>
        <w:pStyle w:val="tekst1"/>
        <w:keepNext/>
        <w:spacing w:before="0" w:line="240" w:lineRule="auto"/>
        <w:rPr>
          <w:rFonts w:ascii="Tahoma" w:hAnsi="Tahoma" w:cs="Tahoma"/>
          <w:sz w:val="20"/>
        </w:rPr>
      </w:pPr>
      <w:r w:rsidRPr="00FB4736">
        <w:rPr>
          <w:rFonts w:ascii="Tahoma" w:hAnsi="Tahoma" w:cs="Tahoma"/>
          <w:sz w:val="20"/>
        </w:rPr>
        <w:t>V primeru, da ponudbo predloži skupina gospodarskih subjektov, mora biti ponudbi priložen tudi akt o skupni izvedbi naročila, ki mora opredeliti:</w:t>
      </w:r>
    </w:p>
    <w:p w:rsidR="00E64E2B" w:rsidRPr="00FB4736" w:rsidRDefault="00E64E2B" w:rsidP="00B11E1B">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vrsto in vrednost del, ki jih prevzema posamezni subjekt pri izvedbi predmeta javnega naročila,</w:t>
      </w:r>
    </w:p>
    <w:p w:rsidR="00E64E2B" w:rsidRPr="00FB4736" w:rsidRDefault="00E64E2B" w:rsidP="006F5D06">
      <w:pPr>
        <w:pStyle w:val="tekst1"/>
        <w:numPr>
          <w:ilvl w:val="0"/>
          <w:numId w:val="9"/>
        </w:numPr>
        <w:spacing w:before="0" w:line="240" w:lineRule="auto"/>
        <w:rPr>
          <w:rFonts w:ascii="Tahoma" w:hAnsi="Tahoma" w:cs="Tahoma"/>
          <w:sz w:val="20"/>
        </w:rPr>
      </w:pPr>
      <w:r w:rsidRPr="00FB4736">
        <w:rPr>
          <w:rFonts w:ascii="Tahoma" w:hAnsi="Tahoma" w:cs="Tahoma"/>
          <w:sz w:val="20"/>
        </w:rPr>
        <w:t>neomejeno solidarno odgovornost posameznega subjekta do naročnika glede vseh obveznosti po pogodbi,</w:t>
      </w:r>
    </w:p>
    <w:p w:rsidR="00E64E2B" w:rsidRPr="00FB4736" w:rsidRDefault="00284226" w:rsidP="006F5D06">
      <w:pPr>
        <w:pStyle w:val="tekst1"/>
        <w:numPr>
          <w:ilvl w:val="0"/>
          <w:numId w:val="9"/>
        </w:numPr>
        <w:spacing w:before="0" w:line="240" w:lineRule="auto"/>
        <w:rPr>
          <w:rFonts w:ascii="Tahoma" w:hAnsi="Tahoma" w:cs="Tahoma"/>
          <w:sz w:val="20"/>
        </w:rPr>
      </w:pPr>
      <w:r w:rsidRPr="00FB4736">
        <w:rPr>
          <w:rFonts w:ascii="Tahoma" w:hAnsi="Tahoma" w:cs="Tahoma"/>
          <w:sz w:val="20"/>
        </w:rPr>
        <w:t xml:space="preserve">vodilnega izvajalca </w:t>
      </w:r>
      <w:r w:rsidR="00E64E2B" w:rsidRPr="00FB4736">
        <w:rPr>
          <w:rFonts w:ascii="Tahoma" w:hAnsi="Tahoma" w:cs="Tahoma"/>
          <w:sz w:val="20"/>
        </w:rPr>
        <w:t>in njegove pristojnosti.</w:t>
      </w:r>
    </w:p>
    <w:p w:rsidR="00E64E2B" w:rsidRPr="00FB4736" w:rsidRDefault="00E64E2B" w:rsidP="006F5D06">
      <w:pPr>
        <w:jc w:val="both"/>
        <w:rPr>
          <w:rFonts w:ascii="Tahoma" w:hAnsi="Tahoma" w:cs="Tahoma"/>
        </w:rPr>
      </w:pPr>
    </w:p>
    <w:p w:rsidR="006F5D06" w:rsidRPr="00FB4736" w:rsidRDefault="006F5D06" w:rsidP="006F5D06">
      <w:pPr>
        <w:jc w:val="both"/>
        <w:rPr>
          <w:rFonts w:ascii="Tahoma" w:hAnsi="Tahoma" w:cs="Tahoma"/>
        </w:rPr>
      </w:pPr>
    </w:p>
    <w:p w:rsidR="00BF2CCB" w:rsidRPr="00FB4736" w:rsidRDefault="00BF2CCB">
      <w:pPr>
        <w:rPr>
          <w:rFonts w:ascii="Tahoma" w:hAnsi="Tahoma" w:cs="Tahoma"/>
          <w:b/>
          <w:bCs/>
        </w:rPr>
      </w:pPr>
      <w:r w:rsidRPr="00FB4736">
        <w:rPr>
          <w:rFonts w:ascii="Tahoma" w:hAnsi="Tahoma" w:cs="Tahoma"/>
          <w:b/>
          <w:bCs/>
        </w:rPr>
        <w:br w:type="page"/>
      </w:r>
    </w:p>
    <w:p w:rsidR="004E29D6" w:rsidRPr="00FB4736" w:rsidRDefault="004E29D6" w:rsidP="006F5D06">
      <w:pPr>
        <w:outlineLvl w:val="1"/>
        <w:rPr>
          <w:rFonts w:ascii="Tahoma" w:hAnsi="Tahoma" w:cs="Tahoma"/>
          <w:b/>
          <w:bCs/>
        </w:rPr>
      </w:pPr>
      <w:r w:rsidRPr="00FB4736">
        <w:rPr>
          <w:rFonts w:ascii="Tahoma" w:hAnsi="Tahoma" w:cs="Tahoma"/>
          <w:b/>
          <w:bCs/>
        </w:rPr>
        <w:lastRenderedPageBreak/>
        <w:t>2.</w:t>
      </w:r>
      <w:r w:rsidR="00665B66" w:rsidRPr="00FB4736">
        <w:rPr>
          <w:rFonts w:ascii="Tahoma" w:hAnsi="Tahoma" w:cs="Tahoma"/>
          <w:b/>
          <w:bCs/>
        </w:rPr>
        <w:t>4</w:t>
      </w:r>
      <w:r w:rsidRPr="00FB4736">
        <w:rPr>
          <w:rFonts w:ascii="Tahoma" w:hAnsi="Tahoma" w:cs="Tahoma"/>
          <w:b/>
          <w:bCs/>
        </w:rPr>
        <w:t xml:space="preserve"> PONUDBA S PODIZVAJALCI</w:t>
      </w:r>
    </w:p>
    <w:p w:rsidR="008C468C" w:rsidRPr="00FB4736" w:rsidRDefault="008C468C" w:rsidP="006F5D06">
      <w:pPr>
        <w:outlineLvl w:val="1"/>
        <w:rPr>
          <w:rFonts w:ascii="Tahoma" w:hAnsi="Tahoma" w:cs="Tahoma"/>
          <w:b/>
          <w:bCs/>
        </w:rPr>
      </w:pPr>
    </w:p>
    <w:p w:rsidR="008C468C" w:rsidRPr="00FB4736" w:rsidRDefault="002F3F85" w:rsidP="006F5D06">
      <w:pPr>
        <w:jc w:val="both"/>
        <w:outlineLvl w:val="1"/>
        <w:rPr>
          <w:rFonts w:ascii="Tahoma" w:hAnsi="Tahoma" w:cs="Tahoma"/>
          <w:bCs/>
        </w:rPr>
      </w:pPr>
      <w:r w:rsidRPr="00FB4736">
        <w:rPr>
          <w:rFonts w:ascii="Tahoma" w:hAnsi="Tahoma" w:cs="Tahoma"/>
          <w:bCs/>
        </w:rPr>
        <w:t>Ponudnik</w:t>
      </w:r>
      <w:r w:rsidR="00FB19E0" w:rsidRPr="00FB4736">
        <w:rPr>
          <w:rFonts w:ascii="Tahoma" w:hAnsi="Tahoma" w:cs="Tahoma"/>
          <w:bCs/>
        </w:rPr>
        <w:t xml:space="preserve"> lahko del javnega naročila izvede s podizvajalci. V tem primeru</w:t>
      </w:r>
      <w:r w:rsidRPr="00FB4736">
        <w:rPr>
          <w:rFonts w:ascii="Tahoma" w:hAnsi="Tahoma" w:cs="Tahoma"/>
          <w:bCs/>
        </w:rPr>
        <w:t xml:space="preserve"> mora upoštevati določbe 94. člena Z</w:t>
      </w:r>
      <w:r w:rsidR="00927129" w:rsidRPr="00FB4736">
        <w:rPr>
          <w:rFonts w:ascii="Tahoma" w:hAnsi="Tahoma" w:cs="Tahoma"/>
          <w:bCs/>
        </w:rPr>
        <w:t>J</w:t>
      </w:r>
      <w:r w:rsidRPr="00FB4736">
        <w:rPr>
          <w:rFonts w:ascii="Tahoma" w:hAnsi="Tahoma" w:cs="Tahoma"/>
          <w:bCs/>
        </w:rPr>
        <w:t xml:space="preserve">N-3 in </w:t>
      </w:r>
      <w:r w:rsidR="00B46D2B" w:rsidRPr="00FB4736">
        <w:rPr>
          <w:rFonts w:ascii="Tahoma" w:hAnsi="Tahoma" w:cs="Tahoma"/>
          <w:bCs/>
        </w:rPr>
        <w:t>ponudbi predložiti</w:t>
      </w:r>
      <w:r w:rsidR="00D770FA" w:rsidRPr="00FB4736">
        <w:rPr>
          <w:rFonts w:ascii="Tahoma" w:hAnsi="Tahoma" w:cs="Tahoma"/>
          <w:bCs/>
        </w:rPr>
        <w:t xml:space="preserve"> naslednje priloge:</w:t>
      </w:r>
    </w:p>
    <w:p w:rsidR="00BB2DDC" w:rsidRPr="00FB4736" w:rsidRDefault="005C75F8" w:rsidP="006F5D06">
      <w:pPr>
        <w:numPr>
          <w:ilvl w:val="0"/>
          <w:numId w:val="10"/>
        </w:numPr>
        <w:outlineLvl w:val="1"/>
        <w:rPr>
          <w:rFonts w:ascii="Tahoma" w:hAnsi="Tahoma" w:cs="Tahoma"/>
          <w:bCs/>
        </w:rPr>
      </w:pPr>
      <w:r w:rsidRPr="00FB4736">
        <w:rPr>
          <w:rFonts w:ascii="Tahoma" w:hAnsi="Tahoma" w:cs="Tahoma"/>
          <w:bCs/>
        </w:rPr>
        <w:t>Izjava - Gospodarski subjekt,</w:t>
      </w:r>
    </w:p>
    <w:p w:rsidR="0005523B" w:rsidRPr="00FB4736" w:rsidRDefault="005C75F8" w:rsidP="006F5D06">
      <w:pPr>
        <w:numPr>
          <w:ilvl w:val="0"/>
          <w:numId w:val="10"/>
        </w:numPr>
        <w:outlineLvl w:val="1"/>
        <w:rPr>
          <w:rFonts w:ascii="Tahoma" w:hAnsi="Tahoma" w:cs="Tahoma"/>
          <w:bCs/>
        </w:rPr>
      </w:pPr>
      <w:r w:rsidRPr="00FB4736">
        <w:rPr>
          <w:rFonts w:ascii="Tahoma" w:hAnsi="Tahoma" w:cs="Tahoma"/>
          <w:bCs/>
        </w:rPr>
        <w:t xml:space="preserve">Izjava - </w:t>
      </w:r>
      <w:r w:rsidR="00AE1302" w:rsidRPr="00FB4736">
        <w:rPr>
          <w:rFonts w:ascii="Tahoma" w:hAnsi="Tahoma" w:cs="Tahoma"/>
          <w:bCs/>
        </w:rPr>
        <w:t>Osebe</w:t>
      </w:r>
      <w:r w:rsidR="00B271D3" w:rsidRPr="00FB4736">
        <w:rPr>
          <w:rFonts w:ascii="Tahoma" w:hAnsi="Tahoma" w:cs="Tahoma"/>
          <w:bCs/>
        </w:rPr>
        <w:t>,</w:t>
      </w:r>
      <w:r w:rsidR="006323E3" w:rsidRPr="00FB4736">
        <w:rPr>
          <w:rFonts w:ascii="Tahoma" w:hAnsi="Tahoma" w:cs="Tahoma"/>
          <w:bCs/>
        </w:rPr>
        <w:t xml:space="preserve"> </w:t>
      </w:r>
    </w:p>
    <w:p w:rsidR="00BF2CCB" w:rsidRPr="00FB4736" w:rsidRDefault="008E0036" w:rsidP="006F5D06">
      <w:pPr>
        <w:numPr>
          <w:ilvl w:val="0"/>
          <w:numId w:val="10"/>
        </w:numPr>
        <w:outlineLvl w:val="1"/>
        <w:rPr>
          <w:rFonts w:ascii="Tahoma" w:hAnsi="Tahoma" w:cs="Tahoma"/>
          <w:bCs/>
        </w:rPr>
      </w:pPr>
      <w:r w:rsidRPr="00FB4736">
        <w:rPr>
          <w:rFonts w:ascii="Tahoma" w:hAnsi="Tahoma" w:cs="Tahoma"/>
          <w:bCs/>
        </w:rPr>
        <w:t xml:space="preserve">Izjava o sodelovanju s podizvajalci </w:t>
      </w:r>
      <w:r w:rsidR="006F22CF" w:rsidRPr="00FB4736">
        <w:rPr>
          <w:rFonts w:ascii="Tahoma" w:hAnsi="Tahoma" w:cs="Tahoma"/>
          <w:bCs/>
        </w:rPr>
        <w:t>in podatki podizvajalca</w:t>
      </w:r>
    </w:p>
    <w:p w:rsidR="008E0036" w:rsidRPr="00FB4736" w:rsidRDefault="00BF2CCB" w:rsidP="006F5D06">
      <w:pPr>
        <w:numPr>
          <w:ilvl w:val="0"/>
          <w:numId w:val="10"/>
        </w:numPr>
        <w:outlineLvl w:val="1"/>
        <w:rPr>
          <w:rFonts w:ascii="Tahoma" w:hAnsi="Tahoma" w:cs="Tahoma"/>
          <w:bCs/>
        </w:rPr>
      </w:pPr>
      <w:r w:rsidRPr="00FB4736">
        <w:rPr>
          <w:rFonts w:ascii="Tahoma" w:hAnsi="Tahoma" w:cs="Tahoma"/>
          <w:bCs/>
        </w:rPr>
        <w:t>Pogodbo oziroma pravni akt o medsebojnem sodelovanju, v katerem mora opredeliti dela, ki jih bo opravljal podizvajalec</w:t>
      </w:r>
      <w:r w:rsidR="00B271D3" w:rsidRPr="00FB4736">
        <w:rPr>
          <w:rFonts w:ascii="Tahoma" w:hAnsi="Tahoma" w:cs="Tahoma"/>
          <w:bCs/>
        </w:rPr>
        <w:t>.</w:t>
      </w:r>
    </w:p>
    <w:p w:rsidR="00395943" w:rsidRPr="00FB4736" w:rsidRDefault="00395943" w:rsidP="00B11E1B">
      <w:pPr>
        <w:keepNext/>
        <w:widowControl w:val="0"/>
        <w:outlineLvl w:val="1"/>
        <w:rPr>
          <w:rFonts w:ascii="Tahoma" w:hAnsi="Tahoma" w:cs="Tahoma"/>
          <w:bCs/>
        </w:rPr>
      </w:pPr>
    </w:p>
    <w:p w:rsidR="00A85B91" w:rsidRPr="00FB4736" w:rsidRDefault="00EE3F8E" w:rsidP="00B11E1B">
      <w:pPr>
        <w:keepNext/>
        <w:widowControl w:val="0"/>
        <w:jc w:val="both"/>
        <w:rPr>
          <w:rFonts w:ascii="Tahoma" w:hAnsi="Tahoma" w:cs="Tahoma"/>
          <w:b/>
        </w:rPr>
      </w:pPr>
      <w:r w:rsidRPr="00FB4736">
        <w:rPr>
          <w:rFonts w:ascii="Tahoma" w:hAnsi="Tahoma" w:cs="Tahoma"/>
          <w:b/>
        </w:rPr>
        <w:t>2.</w:t>
      </w:r>
      <w:r w:rsidR="00665B66" w:rsidRPr="00FB4736">
        <w:rPr>
          <w:rFonts w:ascii="Tahoma" w:hAnsi="Tahoma" w:cs="Tahoma"/>
          <w:b/>
        </w:rPr>
        <w:t>5</w:t>
      </w:r>
      <w:r w:rsidRPr="00FB4736">
        <w:rPr>
          <w:rFonts w:ascii="Tahoma" w:hAnsi="Tahoma" w:cs="Tahoma"/>
          <w:b/>
        </w:rPr>
        <w:t xml:space="preserve"> </w:t>
      </w:r>
      <w:r w:rsidR="00261454" w:rsidRPr="00FB4736">
        <w:rPr>
          <w:rFonts w:ascii="Tahoma" w:hAnsi="Tahoma" w:cs="Tahoma"/>
          <w:b/>
        </w:rPr>
        <w:t>OPIS</w:t>
      </w:r>
      <w:r w:rsidR="0081721F" w:rsidRPr="00FB4736">
        <w:rPr>
          <w:rFonts w:ascii="Tahoma" w:hAnsi="Tahoma" w:cs="Tahoma"/>
          <w:b/>
        </w:rPr>
        <w:t xml:space="preserve"> NAROČILA</w:t>
      </w:r>
      <w:r w:rsidR="00261454" w:rsidRPr="00FB4736">
        <w:rPr>
          <w:rFonts w:ascii="Tahoma" w:hAnsi="Tahoma" w:cs="Tahoma"/>
          <w:b/>
        </w:rPr>
        <w:t xml:space="preserve"> IN </w:t>
      </w:r>
      <w:r w:rsidR="00CE6955" w:rsidRPr="00FB4736">
        <w:rPr>
          <w:rFonts w:ascii="Tahoma" w:hAnsi="Tahoma" w:cs="Tahoma"/>
          <w:b/>
        </w:rPr>
        <w:t>ROK IZVEDBE</w:t>
      </w:r>
    </w:p>
    <w:p w:rsidR="000030DB" w:rsidRPr="00FB4736" w:rsidRDefault="000030DB" w:rsidP="00B11E1B">
      <w:pPr>
        <w:keepNext/>
        <w:widowControl w:val="0"/>
        <w:jc w:val="both"/>
        <w:rPr>
          <w:rFonts w:ascii="Tahoma" w:hAnsi="Tahoma" w:cs="Tahoma"/>
          <w:kern w:val="16"/>
        </w:rPr>
      </w:pPr>
    </w:p>
    <w:p w:rsidR="00C67B2D" w:rsidRPr="00FB4736" w:rsidRDefault="00043F09" w:rsidP="00C67B2D">
      <w:pPr>
        <w:jc w:val="both"/>
        <w:rPr>
          <w:rFonts w:ascii="Tahoma" w:hAnsi="Tahoma" w:cs="Tahoma"/>
        </w:rPr>
      </w:pPr>
      <w:r w:rsidRPr="00FB4736">
        <w:rPr>
          <w:rFonts w:ascii="Tahoma" w:hAnsi="Tahoma" w:cs="Tahoma"/>
        </w:rPr>
        <w:t>Predmet naročila je obnova vročevoda T2600 ob Šmartinski cesti na odseku od Ulice Ambrožiča Novljana do Francoske ulice v Ljubljani</w:t>
      </w:r>
      <w:r w:rsidR="002E61EE" w:rsidRPr="00FB4736">
        <w:rPr>
          <w:rFonts w:ascii="Tahoma" w:hAnsi="Tahoma" w:cs="Tahoma"/>
        </w:rPr>
        <w:t xml:space="preserve"> v skupni dolžini trase</w:t>
      </w:r>
      <w:r w:rsidR="00562D4E">
        <w:rPr>
          <w:rFonts w:ascii="Tahoma" w:hAnsi="Tahoma" w:cs="Tahoma"/>
        </w:rPr>
        <w:t xml:space="preserve"> vročevoda</w:t>
      </w:r>
      <w:r w:rsidR="002E61EE" w:rsidRPr="00FB4736">
        <w:rPr>
          <w:rFonts w:ascii="Tahoma" w:hAnsi="Tahoma" w:cs="Tahoma"/>
        </w:rPr>
        <w:t xml:space="preserve"> cca. 280 metrov.</w:t>
      </w:r>
    </w:p>
    <w:p w:rsidR="00043F09" w:rsidRPr="00FB4736" w:rsidRDefault="00043F09" w:rsidP="00C67B2D">
      <w:pPr>
        <w:jc w:val="both"/>
        <w:rPr>
          <w:rFonts w:ascii="Tahoma" w:hAnsi="Tahoma" w:cs="Tahoma"/>
        </w:rPr>
      </w:pPr>
    </w:p>
    <w:p w:rsidR="00043F09" w:rsidRPr="00FB4736" w:rsidRDefault="00043F09" w:rsidP="00043F09">
      <w:pPr>
        <w:jc w:val="both"/>
        <w:rPr>
          <w:rFonts w:ascii="Tahoma" w:hAnsi="Tahoma" w:cs="Tahoma"/>
          <w:u w:val="single"/>
        </w:rPr>
      </w:pPr>
      <w:r w:rsidRPr="00FB4736">
        <w:rPr>
          <w:rFonts w:ascii="Tahoma" w:hAnsi="Tahoma" w:cs="Tahoma"/>
          <w:u w:val="single"/>
        </w:rPr>
        <w:t>Obstoječe stanje:</w:t>
      </w:r>
    </w:p>
    <w:p w:rsidR="00043F09" w:rsidRPr="00FB4736" w:rsidRDefault="00043F09" w:rsidP="00C67B2D">
      <w:pPr>
        <w:jc w:val="both"/>
        <w:rPr>
          <w:rFonts w:ascii="Tahoma" w:hAnsi="Tahoma" w:cs="Tahoma"/>
        </w:rPr>
      </w:pPr>
    </w:p>
    <w:p w:rsidR="00043F09" w:rsidRPr="00FB4736" w:rsidRDefault="00043F09" w:rsidP="00043F09">
      <w:pPr>
        <w:jc w:val="both"/>
        <w:rPr>
          <w:rFonts w:ascii="Tahoma" w:hAnsi="Tahoma" w:cs="Tahoma"/>
        </w:rPr>
      </w:pPr>
      <w:r w:rsidRPr="00FB4736">
        <w:rPr>
          <w:rFonts w:ascii="Tahoma" w:hAnsi="Tahoma" w:cs="Tahoma"/>
        </w:rPr>
        <w:t xml:space="preserve">Predmet razpisanih sanacijskih del je vročevodna trasa T2600 dimenzij DN350 in DN300 v kineti dimenzije 138x75 cm v obsegu od objekta na Šmartinski cesti 132 (Banka NLB) – točka 1 do objekta na Šmartinski cesti 152 (Salon Creatina) – točka 7. </w:t>
      </w:r>
    </w:p>
    <w:p w:rsidR="00043F09" w:rsidRPr="00FB4736" w:rsidRDefault="00043F09" w:rsidP="00043F09">
      <w:pPr>
        <w:jc w:val="both"/>
        <w:rPr>
          <w:rFonts w:ascii="Tahoma" w:hAnsi="Tahoma" w:cs="Tahoma"/>
        </w:rPr>
      </w:pPr>
    </w:p>
    <w:p w:rsidR="00043F09" w:rsidRPr="00FB4736" w:rsidRDefault="00043F09" w:rsidP="00043F09">
      <w:pPr>
        <w:jc w:val="both"/>
        <w:rPr>
          <w:rFonts w:ascii="Tahoma" w:hAnsi="Tahoma" w:cs="Tahoma"/>
        </w:rPr>
      </w:pPr>
      <w:r w:rsidRPr="00FB4736">
        <w:rPr>
          <w:rFonts w:ascii="Tahoma" w:hAnsi="Tahoma" w:cs="Tahoma"/>
        </w:rPr>
        <w:t>Hkrati se s predizolirano cevjo Serija 2 obnovi navezava na priključni vročevod P3343 dimenzije DN80/160 za objekt na naslovu Šmartinska cesta 140 v Ljubljani in priključni vročevod P3028 DN32/110 za objekt PETROL</w:t>
      </w:r>
      <w:r w:rsidR="005E2170" w:rsidRPr="00FB4736">
        <w:rPr>
          <w:rFonts w:ascii="Tahoma" w:hAnsi="Tahoma" w:cs="Tahoma"/>
        </w:rPr>
        <w:t>-a</w:t>
      </w:r>
      <w:r w:rsidRPr="00FB4736">
        <w:rPr>
          <w:rFonts w:ascii="Tahoma" w:hAnsi="Tahoma" w:cs="Tahoma"/>
        </w:rPr>
        <w:t xml:space="preserve"> na Šmartinski cesti 150</w:t>
      </w:r>
      <w:r w:rsidR="005E2170" w:rsidRPr="00FB4736">
        <w:rPr>
          <w:rFonts w:ascii="Tahoma" w:hAnsi="Tahoma" w:cs="Tahoma"/>
        </w:rPr>
        <w:t xml:space="preserve"> v Ljubljani</w:t>
      </w:r>
      <w:r w:rsidRPr="00FB4736">
        <w:rPr>
          <w:rFonts w:ascii="Tahoma" w:hAnsi="Tahoma" w:cs="Tahoma"/>
        </w:rPr>
        <w:t>.</w:t>
      </w:r>
    </w:p>
    <w:p w:rsidR="005E2170" w:rsidRPr="00FB4736" w:rsidRDefault="005E2170" w:rsidP="00043F09">
      <w:pPr>
        <w:jc w:val="both"/>
        <w:rPr>
          <w:rFonts w:ascii="Tahoma" w:hAnsi="Tahoma" w:cs="Tahoma"/>
        </w:rPr>
      </w:pPr>
    </w:p>
    <w:p w:rsidR="00043F09" w:rsidRPr="00FB4736" w:rsidRDefault="00043F09" w:rsidP="00043F09">
      <w:pPr>
        <w:jc w:val="both"/>
        <w:rPr>
          <w:rFonts w:ascii="Tahoma" w:hAnsi="Tahoma" w:cs="Tahoma"/>
        </w:rPr>
      </w:pPr>
      <w:r w:rsidRPr="00FB4736">
        <w:rPr>
          <w:rFonts w:ascii="Tahoma" w:hAnsi="Tahoma" w:cs="Tahoma"/>
        </w:rPr>
        <w:t xml:space="preserve">Trasa </w:t>
      </w:r>
      <w:r w:rsidR="005E2170" w:rsidRPr="00FB4736">
        <w:rPr>
          <w:rFonts w:ascii="Tahoma" w:hAnsi="Tahoma" w:cs="Tahoma"/>
        </w:rPr>
        <w:t xml:space="preserve">vročevoda </w:t>
      </w:r>
      <w:r w:rsidRPr="00FB4736">
        <w:rPr>
          <w:rFonts w:ascii="Tahoma" w:hAnsi="Tahoma" w:cs="Tahoma"/>
        </w:rPr>
        <w:t>T2600 poteka po zelenici objekta Šmartinska c</w:t>
      </w:r>
      <w:r w:rsidR="005E2170" w:rsidRPr="00FB4736">
        <w:rPr>
          <w:rFonts w:ascii="Tahoma" w:hAnsi="Tahoma" w:cs="Tahoma"/>
        </w:rPr>
        <w:t>esta 140 ter</w:t>
      </w:r>
      <w:r w:rsidRPr="00FB4736">
        <w:rPr>
          <w:rFonts w:ascii="Tahoma" w:hAnsi="Tahoma" w:cs="Tahoma"/>
        </w:rPr>
        <w:t xml:space="preserve"> pod parkirišči in v dovoznih poteh spremljajočih poslovnih objektov. </w:t>
      </w:r>
    </w:p>
    <w:p w:rsidR="00043F09" w:rsidRPr="00FB4736" w:rsidRDefault="00043F09" w:rsidP="00C67B2D">
      <w:pPr>
        <w:jc w:val="both"/>
        <w:rPr>
          <w:rFonts w:ascii="Tahoma" w:hAnsi="Tahoma" w:cs="Tahoma"/>
        </w:rPr>
      </w:pPr>
    </w:p>
    <w:p w:rsidR="00043F09" w:rsidRPr="00FB4736" w:rsidRDefault="00043F09" w:rsidP="00043F09">
      <w:pPr>
        <w:jc w:val="both"/>
        <w:rPr>
          <w:rFonts w:ascii="Tahoma" w:hAnsi="Tahoma" w:cs="Tahoma"/>
          <w:u w:val="single"/>
        </w:rPr>
      </w:pPr>
      <w:r w:rsidRPr="00FB4736">
        <w:rPr>
          <w:rFonts w:ascii="Tahoma" w:hAnsi="Tahoma" w:cs="Tahoma"/>
          <w:u w:val="single"/>
        </w:rPr>
        <w:t>Novo stanje:</w:t>
      </w:r>
    </w:p>
    <w:p w:rsidR="00043F09" w:rsidRPr="00FB4736" w:rsidRDefault="00043F09" w:rsidP="00C67B2D">
      <w:pPr>
        <w:jc w:val="both"/>
        <w:rPr>
          <w:rFonts w:ascii="Tahoma" w:hAnsi="Tahoma" w:cs="Tahoma"/>
        </w:rPr>
      </w:pPr>
    </w:p>
    <w:p w:rsidR="005E2170" w:rsidRPr="00FB4736" w:rsidRDefault="005E2170" w:rsidP="005E2170">
      <w:pPr>
        <w:jc w:val="both"/>
        <w:rPr>
          <w:rFonts w:ascii="Tahoma" w:hAnsi="Tahoma" w:cs="Tahoma"/>
        </w:rPr>
      </w:pPr>
      <w:r w:rsidRPr="00FB4736">
        <w:rPr>
          <w:rFonts w:ascii="Tahoma" w:hAnsi="Tahoma" w:cs="Tahoma"/>
        </w:rPr>
        <w:t>Izvede se demontaža vročevoda T2600 DN350 in DN300 v kineti 138x75 cm, od dovozne poti v točki 1 vse do vstopa v Salon Creatina v točki 7.</w:t>
      </w:r>
    </w:p>
    <w:p w:rsidR="005E2170" w:rsidRPr="00FB4736" w:rsidRDefault="005E2170" w:rsidP="005E2170">
      <w:pPr>
        <w:jc w:val="both"/>
        <w:rPr>
          <w:rFonts w:ascii="Tahoma" w:hAnsi="Tahoma" w:cs="Tahoma"/>
        </w:rPr>
      </w:pPr>
    </w:p>
    <w:p w:rsidR="005E2170" w:rsidRPr="00FB4736" w:rsidRDefault="005E2170" w:rsidP="005E2170">
      <w:pPr>
        <w:jc w:val="both"/>
        <w:rPr>
          <w:rFonts w:ascii="Tahoma" w:hAnsi="Tahoma" w:cs="Tahoma"/>
        </w:rPr>
      </w:pPr>
      <w:r w:rsidRPr="00FB4736">
        <w:rPr>
          <w:rFonts w:ascii="Tahoma" w:hAnsi="Tahoma" w:cs="Tahoma"/>
        </w:rPr>
        <w:t>Trasa vročevoda T2600 se obnovi s predizoliranimi cevmi Serija 2, te bodo položene na obstoječo traso, na pripravljeno posteljico ter zasute s tamponom.</w:t>
      </w:r>
    </w:p>
    <w:p w:rsidR="00043F09" w:rsidRPr="00FB4736" w:rsidRDefault="00043F09" w:rsidP="00C67B2D">
      <w:pPr>
        <w:jc w:val="both"/>
        <w:rPr>
          <w:rFonts w:ascii="Tahoma" w:hAnsi="Tahoma" w:cs="Tahoma"/>
        </w:rPr>
      </w:pPr>
    </w:p>
    <w:p w:rsidR="00043F09" w:rsidRPr="00FB4736" w:rsidRDefault="005E2170" w:rsidP="00C67B2D">
      <w:pPr>
        <w:jc w:val="both"/>
        <w:rPr>
          <w:rFonts w:ascii="Tahoma" w:hAnsi="Tahoma" w:cs="Tahoma"/>
          <w:i/>
        </w:rPr>
      </w:pPr>
      <w:r w:rsidRPr="00FB4736">
        <w:rPr>
          <w:rFonts w:ascii="Tahoma" w:hAnsi="Tahoma" w:cs="Tahoma"/>
          <w:i/>
        </w:rPr>
        <w:t>Trasa T2600 dimenzij DN350 in DN300 v kineti dimenzije 138x75 cm:</w:t>
      </w:r>
    </w:p>
    <w:p w:rsidR="005E2170" w:rsidRPr="00FB4736" w:rsidRDefault="005E2170" w:rsidP="00C67B2D">
      <w:pPr>
        <w:jc w:val="both"/>
        <w:rPr>
          <w:rFonts w:ascii="Tahoma" w:hAnsi="Tahoma" w:cs="Tahoma"/>
        </w:rPr>
      </w:pPr>
    </w:p>
    <w:p w:rsidR="005E2170" w:rsidRPr="00FB4736" w:rsidRDefault="005E2170" w:rsidP="00C67B2D">
      <w:pPr>
        <w:jc w:val="both"/>
        <w:rPr>
          <w:rFonts w:ascii="Tahoma" w:hAnsi="Tahoma" w:cs="Tahoma"/>
        </w:rPr>
      </w:pPr>
      <w:r w:rsidRPr="00FB4736">
        <w:rPr>
          <w:rFonts w:ascii="Tahoma" w:hAnsi="Tahoma" w:cs="Tahoma"/>
        </w:rPr>
        <w:t>Stene kinete dimenzije 138x75 cm glavne trase T2600 se (od točke 1 do točke 7) v celoti rušijo, dno kinete se ruši na mestih, kjer je potreben prostor za varjenje/spojitev novih predizoliranih cevi Serija 2 in tam, kjer so višinske kote temena obnovljenega vročevoda T2600 DN300/500 nižje od kota dna kinete. Po demontaži jeklenih cevi vročevoda iz kinete je potrebno dno obstoječe kinete očistiti vseh grobih delcev, saj bi ti sčasoma povzročili poškodovanje predizolirane cevi, položene na dno obstoječe kinete. Na dno kinete bo po obstoječi trasi položen predizoliran vročevod Serija 2, cevi bodo položene na pripravljeno posteljico ter zasute s tamponom.</w:t>
      </w:r>
    </w:p>
    <w:p w:rsidR="005E2170" w:rsidRPr="00FB4736" w:rsidRDefault="005E2170" w:rsidP="00C67B2D">
      <w:pPr>
        <w:jc w:val="both"/>
        <w:rPr>
          <w:rFonts w:ascii="Tahoma" w:hAnsi="Tahoma" w:cs="Tahoma"/>
        </w:rPr>
      </w:pPr>
    </w:p>
    <w:p w:rsidR="005E2170" w:rsidRPr="00FB4736" w:rsidRDefault="005E2170" w:rsidP="00C67B2D">
      <w:pPr>
        <w:jc w:val="both"/>
        <w:rPr>
          <w:rFonts w:ascii="Tahoma" w:hAnsi="Tahoma" w:cs="Tahoma"/>
          <w:i/>
        </w:rPr>
      </w:pPr>
      <w:r w:rsidRPr="00FB4736">
        <w:rPr>
          <w:rFonts w:ascii="Tahoma" w:hAnsi="Tahoma" w:cs="Tahoma"/>
          <w:i/>
        </w:rPr>
        <w:t>Vročevodni jašek JA183:</w:t>
      </w:r>
    </w:p>
    <w:p w:rsidR="005E2170" w:rsidRPr="00FB4736" w:rsidRDefault="005E2170" w:rsidP="00C67B2D">
      <w:pPr>
        <w:jc w:val="both"/>
        <w:rPr>
          <w:rFonts w:ascii="Tahoma" w:hAnsi="Tahoma" w:cs="Tahoma"/>
        </w:rPr>
      </w:pPr>
    </w:p>
    <w:p w:rsidR="005E2170" w:rsidRPr="00FB4736" w:rsidRDefault="005E2170" w:rsidP="00C67B2D">
      <w:pPr>
        <w:jc w:val="both"/>
        <w:rPr>
          <w:rFonts w:ascii="Tahoma" w:hAnsi="Tahoma" w:cs="Tahoma"/>
        </w:rPr>
      </w:pPr>
      <w:r w:rsidRPr="00FB4736">
        <w:rPr>
          <w:rFonts w:ascii="Tahoma" w:hAnsi="Tahoma" w:cs="Tahoma"/>
        </w:rPr>
        <w:t xml:space="preserve">V zelenici pred vstopom v Salon Creatina v točki 6 se zgradi jašek velikosti 3,0x4,0x2,5 m (JA183). V jašku se na vročevodu T2600 DN300 vgradijo zaporne lopute DN300 ter se na jekleni cevi DN300 pred loputami izvede odzračevanje z zapornimi armaturami DN32, kar je razvidno iz razporeda. </w:t>
      </w:r>
    </w:p>
    <w:p w:rsidR="00DE7168" w:rsidRPr="00FB4736" w:rsidRDefault="00DE7168" w:rsidP="00C67B2D">
      <w:pPr>
        <w:jc w:val="both"/>
        <w:rPr>
          <w:rFonts w:ascii="Tahoma" w:hAnsi="Tahoma" w:cs="Tahoma"/>
        </w:rPr>
      </w:pPr>
    </w:p>
    <w:p w:rsidR="00DE7168" w:rsidRPr="00FB4736" w:rsidRDefault="00DE7168" w:rsidP="00DE7168">
      <w:pPr>
        <w:jc w:val="both"/>
        <w:rPr>
          <w:rFonts w:ascii="Tahoma" w:hAnsi="Tahoma" w:cs="Tahoma"/>
          <w:i/>
        </w:rPr>
      </w:pPr>
      <w:r w:rsidRPr="00FB4736">
        <w:rPr>
          <w:rFonts w:ascii="Tahoma" w:hAnsi="Tahoma" w:cs="Tahoma"/>
          <w:i/>
        </w:rPr>
        <w:t>Vročevodni jašek JA765:</w:t>
      </w:r>
    </w:p>
    <w:p w:rsidR="00DE7168" w:rsidRPr="00FB4736" w:rsidRDefault="00DE7168" w:rsidP="00C67B2D">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Na trasi je v točki 4 jašek JA765 za izpust Ø100 cm. Ker je jašek po novih tehničnih smernicah preozek in ga je potrebno tudi sanirati, se namesto sanacije zgradi nov jašek iz betonskih cevi Ø120 cm, globine cca. </w:t>
      </w:r>
      <w:r w:rsidRPr="00FB4736">
        <w:rPr>
          <w:rFonts w:ascii="Tahoma" w:hAnsi="Tahoma" w:cs="Tahoma"/>
        </w:rPr>
        <w:lastRenderedPageBreak/>
        <w:t xml:space="preserve">3,0 m. V jašku je potrebno izvesti ponikovalnico s pohodno rešetko 0,6x0,6 m in vgraditi okrogel povozen pokrov Ø80 z luknjami. </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V točki 1 je na povezavi obstoječe trase T2600 DN350 v kineti 138x75 cm z obnovljeno traso vročevoda T2600 DN300/500 potrebno obstoječo kineto 138x75 cm, razširiti na dim.160x75 cm v dolžini cca 1,5 m in izdelati čelno steno razširjene kinete dim.160x75 cm. Kvaliteta dozidanega betona se določi z gradbenim nadzorom. </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Obstoječa jeklena cev DN350 se v razširjeni kineti 160x75 cm pred povezavo na obnovljen vročevod T2600 DN300/500 najprej reducira na dimenzijo DN300 in z jeklenimi loki 45° DN300 prilagodi, kar je razvidno iz razporeda. </w:t>
      </w:r>
    </w:p>
    <w:p w:rsidR="00DE7168" w:rsidRPr="00FB4736" w:rsidRDefault="00DE7168" w:rsidP="00DE7168">
      <w:pPr>
        <w:jc w:val="both"/>
        <w:rPr>
          <w:rFonts w:ascii="Tahoma" w:hAnsi="Tahoma" w:cs="Tahoma"/>
        </w:rPr>
      </w:pPr>
      <w:r w:rsidRPr="00FB4736">
        <w:rPr>
          <w:rFonts w:ascii="Tahoma" w:hAnsi="Tahoma" w:cs="Tahoma"/>
        </w:rPr>
        <w:t>Predizolirana cev DN300/500 Serija 2 obnovljenega dela trase T2600 se v kineti 160x75 cm zaključi z zaključno kapo in zidnim tesnilom v čelni steni.</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V točki 6 med novozgrajenim jaškom JA183 in vstopom v klet objekta Salona Creatina se pusti cca. 2 m obstoječe kinete, v tem delu kinete je na vročevodu DN300 obstoječa nepomična podpora, ki jo je potrebno pregledati in po potrebi obnoviti. Vročevodu DN300 v kineti se odstrani izolacijo, brezšivne cevi se očisti, pregleda, zamenja oslabljene dele, vročevod se površinsko zaščiti in ponovno izolira oz. vzpostavi v obstoječe stanje.</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Vsi deli obstoječe kinete, ki se ne rušijo, se gradbeno sanirajo.</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i/>
        </w:rPr>
      </w:pPr>
      <w:r w:rsidRPr="00FB4736">
        <w:rPr>
          <w:rFonts w:ascii="Tahoma" w:hAnsi="Tahoma" w:cs="Tahoma"/>
          <w:i/>
        </w:rPr>
        <w:t>Priključni vročevod P3343 DN80/160:</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Priključni vročevod je v celoti že izveden iz predizolirane cevi DN80/160 Serija 1, le navezava na vročevodno traso T2600 DN300 v kineti je izvedena z jekleno cevjo DN80 v kineti 65x35 cm. </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Rešitev: V točki 2 se na glavni trasi T2600 DN300/500 izvede pravokotni odcep DN300/80/500 navzdol Serija 2 in takoj za odcepom se vgradi predizolirana zaporna pipa DN80/180. Za zaporno pipo se odcep poveže s priključnim vročevodom DN80/160 Serija 1. Obstoječa kineta 65x35 cm do predizoliranega dela vročevoda SN80/160 se v celoti ruši. </w:t>
      </w:r>
    </w:p>
    <w:p w:rsidR="005E2170" w:rsidRPr="00FB4736" w:rsidRDefault="005E2170" w:rsidP="00C67B2D">
      <w:pPr>
        <w:jc w:val="both"/>
        <w:rPr>
          <w:rFonts w:ascii="Tahoma" w:hAnsi="Tahoma" w:cs="Tahoma"/>
        </w:rPr>
      </w:pPr>
    </w:p>
    <w:p w:rsidR="00DE7168" w:rsidRPr="00FB4736" w:rsidRDefault="00DE7168" w:rsidP="00DE7168">
      <w:pPr>
        <w:jc w:val="both"/>
        <w:rPr>
          <w:rFonts w:ascii="Tahoma" w:hAnsi="Tahoma" w:cs="Tahoma"/>
          <w:i/>
        </w:rPr>
      </w:pPr>
      <w:r w:rsidRPr="00FB4736">
        <w:rPr>
          <w:rFonts w:ascii="Tahoma" w:hAnsi="Tahoma" w:cs="Tahoma"/>
          <w:i/>
        </w:rPr>
        <w:t>Priključni vročevod P3028 DN32/110:</w:t>
      </w:r>
    </w:p>
    <w:p w:rsidR="00DE7168" w:rsidRPr="00FB4736" w:rsidRDefault="00DE7168" w:rsidP="00C67B2D">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 xml:space="preserve">Priključni vročevod je v celoti izveden iz predizolirane cevi DN32/110 Serija 1. Odcep priključnega vročevoda P3028 DN32/110 od glavne trase vročevoda T2600 DN300 je izveden z jekleno cevjo DN32 v kineti. Za odcepom sta izvedeni predizolirani zaporni pipi DN32/110, ki se jih za potrebe navezave na obnovljen vročevod T2600 in hkrati kompenzacije, prestavi. </w:t>
      </w:r>
    </w:p>
    <w:p w:rsidR="00DE7168" w:rsidRPr="00FB4736" w:rsidRDefault="00DE7168" w:rsidP="00DE7168">
      <w:pPr>
        <w:jc w:val="both"/>
        <w:rPr>
          <w:rFonts w:ascii="Tahoma" w:hAnsi="Tahoma" w:cs="Tahoma"/>
        </w:rPr>
      </w:pPr>
    </w:p>
    <w:p w:rsidR="00DE7168" w:rsidRPr="00FB4736" w:rsidRDefault="00DE7168" w:rsidP="00DE7168">
      <w:pPr>
        <w:jc w:val="both"/>
        <w:rPr>
          <w:rFonts w:ascii="Tahoma" w:hAnsi="Tahoma" w:cs="Tahoma"/>
        </w:rPr>
      </w:pPr>
      <w:r w:rsidRPr="00FB4736">
        <w:rPr>
          <w:rFonts w:ascii="Tahoma" w:hAnsi="Tahoma" w:cs="Tahoma"/>
        </w:rPr>
        <w:t>Rešitev: V točki 5 se na glavni trasi T2600 DN300/500 izvede paralelni odcep DN300/65/500 navzgor, se nadaljuje z reducirnim kosom DN65/32/125 in lokom DN32/125 vse Serija 2 ter se poveže na predizolirane zaporne pipe DN32/110 Serija 1. Zaradi lažje navezave novega dela na stari del priključnega vročevoda P3028 DN32/110, se predizolirane zaporne pipe DN32/110 prestavi za cca. 2,5 m – razvidno iz razporeda.</w:t>
      </w:r>
    </w:p>
    <w:p w:rsidR="00DE7168" w:rsidRPr="00FB4736" w:rsidRDefault="00DE7168" w:rsidP="00C67B2D">
      <w:pPr>
        <w:jc w:val="both"/>
        <w:rPr>
          <w:rFonts w:ascii="Tahoma" w:hAnsi="Tahoma" w:cs="Tahoma"/>
        </w:rPr>
      </w:pPr>
    </w:p>
    <w:p w:rsidR="00DE7168" w:rsidRPr="00FB4736" w:rsidRDefault="00DE7168" w:rsidP="00DE7168">
      <w:pPr>
        <w:jc w:val="both"/>
        <w:rPr>
          <w:rFonts w:ascii="Tahoma" w:hAnsi="Tahoma" w:cs="Tahoma"/>
          <w:i/>
        </w:rPr>
      </w:pPr>
      <w:r w:rsidRPr="00FB4736">
        <w:rPr>
          <w:rFonts w:ascii="Tahoma" w:hAnsi="Tahoma" w:cs="Tahoma"/>
          <w:i/>
        </w:rPr>
        <w:t>Trasa vročevoda T800 DN250:</w:t>
      </w:r>
    </w:p>
    <w:p w:rsidR="00DE7168" w:rsidRPr="00FB4736" w:rsidRDefault="00DE7168" w:rsidP="00C67B2D">
      <w:pPr>
        <w:jc w:val="both"/>
        <w:rPr>
          <w:rFonts w:ascii="Tahoma" w:hAnsi="Tahoma" w:cs="Tahoma"/>
        </w:rPr>
      </w:pPr>
    </w:p>
    <w:p w:rsidR="000C6013" w:rsidRPr="00FB4736" w:rsidRDefault="000C6013" w:rsidP="000C6013">
      <w:pPr>
        <w:jc w:val="both"/>
        <w:rPr>
          <w:rFonts w:ascii="Tahoma" w:hAnsi="Tahoma" w:cs="Tahoma"/>
        </w:rPr>
      </w:pPr>
      <w:r w:rsidRPr="00FB4736">
        <w:rPr>
          <w:rFonts w:ascii="Tahoma" w:hAnsi="Tahoma" w:cs="Tahoma"/>
        </w:rPr>
        <w:t xml:space="preserve">V kleti Salona Creatina je vodena trasa T800 dimenzije DN250, na kateri se v smeri Grške ulice dodatno izvede odzračevanje (točka 8) – razvidno iz razporeda. </w:t>
      </w:r>
    </w:p>
    <w:p w:rsidR="000C6013" w:rsidRPr="00FB4736" w:rsidRDefault="000C6013" w:rsidP="000C6013">
      <w:pPr>
        <w:jc w:val="both"/>
        <w:rPr>
          <w:rFonts w:ascii="Tahoma" w:hAnsi="Tahoma" w:cs="Tahoma"/>
        </w:rPr>
      </w:pPr>
    </w:p>
    <w:p w:rsidR="000C6013" w:rsidRPr="00FB4736" w:rsidRDefault="000C6013" w:rsidP="000C6013">
      <w:pPr>
        <w:jc w:val="both"/>
        <w:rPr>
          <w:rFonts w:ascii="Tahoma" w:hAnsi="Tahoma" w:cs="Tahoma"/>
        </w:rPr>
      </w:pPr>
      <w:r w:rsidRPr="00FB4736">
        <w:rPr>
          <w:rFonts w:ascii="Tahoma" w:hAnsi="Tahoma" w:cs="Tahoma"/>
        </w:rPr>
        <w:t xml:space="preserve">Iz načrta razporeda so razvidni višinski potek obnovljenega vročevoda in nove kote temena predizoliranih cevi. </w:t>
      </w:r>
    </w:p>
    <w:p w:rsidR="000C6013" w:rsidRPr="00FB4736" w:rsidRDefault="000C6013" w:rsidP="000C6013">
      <w:pPr>
        <w:jc w:val="both"/>
        <w:rPr>
          <w:rFonts w:ascii="Tahoma" w:hAnsi="Tahoma" w:cs="Tahoma"/>
        </w:rPr>
      </w:pPr>
    </w:p>
    <w:p w:rsidR="000C6013" w:rsidRPr="00FB4736" w:rsidRDefault="000C6013" w:rsidP="000C6013">
      <w:pPr>
        <w:jc w:val="both"/>
        <w:rPr>
          <w:rFonts w:ascii="Tahoma" w:hAnsi="Tahoma" w:cs="Tahoma"/>
        </w:rPr>
      </w:pPr>
      <w:r w:rsidRPr="00FB4736">
        <w:rPr>
          <w:rFonts w:ascii="Tahoma" w:hAnsi="Tahoma" w:cs="Tahoma"/>
        </w:rPr>
        <w:t>Odzračevanje obnovljene trase T2600 bo preko odzračevanja v jašku JA178 in novo izvedenega odzračevanja v jašku JA183.</w:t>
      </w:r>
    </w:p>
    <w:p w:rsidR="000C6013" w:rsidRPr="00FB4736" w:rsidRDefault="000C6013" w:rsidP="000C6013">
      <w:pPr>
        <w:jc w:val="both"/>
        <w:rPr>
          <w:rFonts w:ascii="Tahoma" w:hAnsi="Tahoma" w:cs="Tahoma"/>
        </w:rPr>
      </w:pPr>
      <w:r w:rsidRPr="00FB4736">
        <w:rPr>
          <w:rFonts w:ascii="Tahoma" w:hAnsi="Tahoma" w:cs="Tahoma"/>
        </w:rPr>
        <w:lastRenderedPageBreak/>
        <w:t xml:space="preserve">Na prehodu vročevoda skozi zunanjo steno v objekt in na prehodu skozi steno v jašek/kineto se na predizolirane cevi vgradijo zidna tesnila. Predizolirana cev je v objektu/jašku/kineti zaščitena z zaščitno kapo. </w:t>
      </w:r>
    </w:p>
    <w:p w:rsidR="000C6013" w:rsidRPr="00FB4736" w:rsidRDefault="000C6013" w:rsidP="000C6013">
      <w:pPr>
        <w:jc w:val="both"/>
        <w:rPr>
          <w:rFonts w:ascii="Tahoma" w:hAnsi="Tahoma" w:cs="Tahoma"/>
        </w:rPr>
      </w:pPr>
    </w:p>
    <w:p w:rsidR="000C6013" w:rsidRPr="00FB4736" w:rsidRDefault="000C6013" w:rsidP="000C6013">
      <w:pPr>
        <w:jc w:val="both"/>
        <w:rPr>
          <w:rFonts w:ascii="Tahoma" w:hAnsi="Tahoma" w:cs="Tahoma"/>
        </w:rPr>
      </w:pPr>
      <w:r w:rsidRPr="00FB4736">
        <w:rPr>
          <w:rFonts w:ascii="Tahoma" w:hAnsi="Tahoma" w:cs="Tahoma"/>
        </w:rPr>
        <w:t xml:space="preserve">Na vstopu predizolirane cevi v betonski jašek je potrebno okoli vstopa predizolirane cevi v jašek dozidati/razširiti steno betonskega jaška za namestitev zidnega tesnila. </w:t>
      </w:r>
    </w:p>
    <w:p w:rsidR="000C6013" w:rsidRPr="00FB4736" w:rsidRDefault="000C6013" w:rsidP="000C6013">
      <w:pPr>
        <w:jc w:val="both"/>
        <w:rPr>
          <w:rFonts w:ascii="Tahoma" w:hAnsi="Tahoma" w:cs="Tahoma"/>
        </w:rPr>
      </w:pPr>
    </w:p>
    <w:p w:rsidR="000C6013" w:rsidRPr="00FB4736" w:rsidRDefault="000C6013" w:rsidP="000C6013">
      <w:pPr>
        <w:jc w:val="both"/>
        <w:rPr>
          <w:rFonts w:ascii="Tahoma" w:hAnsi="Tahoma" w:cs="Tahoma"/>
        </w:rPr>
      </w:pPr>
      <w:r w:rsidRPr="00FB4736">
        <w:rPr>
          <w:rFonts w:ascii="Tahoma" w:hAnsi="Tahoma" w:cs="Tahoma"/>
        </w:rPr>
        <w:t>Kompenzacija obnovljene trase je naravna z U, L in Z kompenzatorji.</w:t>
      </w:r>
    </w:p>
    <w:p w:rsidR="000C6013" w:rsidRPr="00FB4736" w:rsidRDefault="000C6013" w:rsidP="00C67B2D">
      <w:pPr>
        <w:jc w:val="both"/>
        <w:rPr>
          <w:rFonts w:ascii="Tahoma" w:hAnsi="Tahoma" w:cs="Tahoma"/>
        </w:rPr>
      </w:pPr>
    </w:p>
    <w:p w:rsidR="00C67B2D" w:rsidRPr="00FB4736" w:rsidRDefault="00C67B2D" w:rsidP="00C67B2D">
      <w:pPr>
        <w:jc w:val="both"/>
        <w:rPr>
          <w:rFonts w:ascii="Tahoma" w:hAnsi="Tahoma" w:cs="Tahoma"/>
        </w:rPr>
      </w:pPr>
      <w:r w:rsidRPr="00FB4736">
        <w:rPr>
          <w:rFonts w:ascii="Tahoma" w:hAnsi="Tahoma" w:cs="Tahoma"/>
        </w:rPr>
        <w:t xml:space="preserve">Podroben obseg del je razviden iz obrazca predračuna in situacije, ki sta sestavni del tega povabila. </w:t>
      </w:r>
    </w:p>
    <w:p w:rsidR="00C67B2D" w:rsidRPr="00FB4736" w:rsidRDefault="00C67B2D" w:rsidP="00C67B2D">
      <w:pPr>
        <w:jc w:val="both"/>
        <w:rPr>
          <w:rFonts w:ascii="Tahoma" w:hAnsi="Tahoma" w:cs="Tahoma"/>
        </w:rPr>
      </w:pPr>
    </w:p>
    <w:p w:rsidR="00C67B2D" w:rsidRPr="00FB4736" w:rsidRDefault="00C67B2D" w:rsidP="00C67B2D">
      <w:pPr>
        <w:jc w:val="both"/>
        <w:rPr>
          <w:rFonts w:ascii="Tahoma" w:hAnsi="Tahoma" w:cs="Tahoma"/>
        </w:rPr>
      </w:pPr>
      <w:r w:rsidRPr="00FB4736">
        <w:rPr>
          <w:rFonts w:ascii="Tahoma" w:hAnsi="Tahoma" w:cs="Tahoma"/>
        </w:rPr>
        <w:t>Rok izvedbe je 90 (devetdeset) koledarskih dni. Dela se bodo predvidoma izvajala v obdobju avgust 2021 – oktober 2021.</w:t>
      </w:r>
    </w:p>
    <w:p w:rsidR="003776E0" w:rsidRPr="00FB4736" w:rsidRDefault="003776E0" w:rsidP="003776E0">
      <w:pPr>
        <w:keepNext/>
        <w:widowControl w:val="0"/>
        <w:jc w:val="both"/>
        <w:rPr>
          <w:rFonts w:ascii="Tahoma" w:hAnsi="Tahoma" w:cs="Tahoma"/>
        </w:rPr>
      </w:pPr>
    </w:p>
    <w:p w:rsidR="003776E0" w:rsidRPr="00FB4736" w:rsidRDefault="003776E0" w:rsidP="003776E0">
      <w:pPr>
        <w:keepNext/>
        <w:widowControl w:val="0"/>
        <w:jc w:val="both"/>
        <w:rPr>
          <w:rFonts w:ascii="Tahoma" w:hAnsi="Tahoma" w:cs="Tahoma"/>
        </w:rPr>
      </w:pPr>
      <w:r w:rsidRPr="00FB4736">
        <w:rPr>
          <w:rFonts w:ascii="Tahoma" w:hAnsi="Tahoma" w:cs="Tahoma"/>
        </w:rPr>
        <w:t xml:space="preserve">Podrobnejše tehnične značilnosti gradenj so določene v: </w:t>
      </w:r>
    </w:p>
    <w:p w:rsidR="003776E0" w:rsidRPr="00FB4736" w:rsidRDefault="003776E0" w:rsidP="003776E0">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projektni dokumentacij</w:t>
      </w:r>
      <w:r w:rsidR="00D770FA" w:rsidRPr="00FB4736">
        <w:rPr>
          <w:rFonts w:ascii="Tahoma" w:hAnsi="Tahoma" w:cs="Tahoma"/>
          <w:sz w:val="20"/>
        </w:rPr>
        <w:t>i</w:t>
      </w:r>
      <w:r w:rsidRPr="00FB4736">
        <w:rPr>
          <w:rFonts w:ascii="Tahoma" w:hAnsi="Tahoma" w:cs="Tahoma"/>
          <w:sz w:val="20"/>
        </w:rPr>
        <w:t>:</w:t>
      </w:r>
      <w:r w:rsidR="00C67B2D" w:rsidRPr="00FB4736">
        <w:rPr>
          <w:rFonts w:ascii="Tahoma" w:hAnsi="Tahoma" w:cs="Tahoma"/>
          <w:sz w:val="20"/>
        </w:rPr>
        <w:t xml:space="preserve"> Obnova vročevoda T2600 odsek Ulica Ambrožiča Novljana – Francoska ulica, Mestna občina Ljubljana, PZI št. projekta: 35/C-</w:t>
      </w:r>
      <w:r w:rsidR="009866DA" w:rsidRPr="00FB4736">
        <w:rPr>
          <w:rFonts w:ascii="Tahoma" w:hAnsi="Tahoma" w:cs="Tahoma"/>
          <w:sz w:val="20"/>
        </w:rPr>
        <w:t>26</w:t>
      </w:r>
      <w:r w:rsidR="00C67B2D" w:rsidRPr="00FB4736">
        <w:rPr>
          <w:rFonts w:ascii="Tahoma" w:hAnsi="Tahoma" w:cs="Tahoma"/>
          <w:sz w:val="20"/>
        </w:rPr>
        <w:t>00</w:t>
      </w:r>
      <w:r w:rsidR="009866DA" w:rsidRPr="00FB4736">
        <w:rPr>
          <w:rFonts w:ascii="Tahoma" w:hAnsi="Tahoma" w:cs="Tahoma"/>
          <w:sz w:val="20"/>
        </w:rPr>
        <w:t>,</w:t>
      </w:r>
      <w:r w:rsidR="00C67B2D" w:rsidRPr="00FB4736">
        <w:rPr>
          <w:rFonts w:ascii="Tahoma" w:hAnsi="Tahoma" w:cs="Tahoma"/>
          <w:sz w:val="20"/>
        </w:rPr>
        <w:t xml:space="preserve"> ju</w:t>
      </w:r>
      <w:r w:rsidR="009866DA" w:rsidRPr="00FB4736">
        <w:rPr>
          <w:rFonts w:ascii="Tahoma" w:hAnsi="Tahoma" w:cs="Tahoma"/>
          <w:sz w:val="20"/>
        </w:rPr>
        <w:t>nij</w:t>
      </w:r>
      <w:r w:rsidR="00C67B2D" w:rsidRPr="00FB4736">
        <w:rPr>
          <w:rFonts w:ascii="Tahoma" w:hAnsi="Tahoma" w:cs="Tahoma"/>
          <w:sz w:val="20"/>
        </w:rPr>
        <w:t xml:space="preserve"> 2021, ki jo je izdelal naročnik;</w:t>
      </w:r>
    </w:p>
    <w:p w:rsidR="003776E0" w:rsidRPr="00FB4736" w:rsidRDefault="003776E0" w:rsidP="003776E0">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popisu del z obrazcem predračuna;</w:t>
      </w:r>
    </w:p>
    <w:p w:rsidR="003776E0" w:rsidRPr="00FB4736" w:rsidRDefault="003776E0" w:rsidP="003776E0">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Tehničnih zahtevah za graditev vročevodnega omrežja in toplotnih postaj ter za priključitev stavb na vročevodni sistem, 6. izdaja, oktober 2018, (</w:t>
      </w:r>
      <w:hyperlink r:id="rId11" w:history="1">
        <w:r w:rsidRPr="00FB4736">
          <w:rPr>
            <w:rFonts w:ascii="Tahoma" w:hAnsi="Tahoma" w:cs="Tahoma"/>
            <w:sz w:val="20"/>
          </w:rPr>
          <w:t>https://www.energetika-lj.si/zakonodaja/ tehnicne-zahteve-za-graditev-toplota</w:t>
        </w:r>
      </w:hyperlink>
      <w:r w:rsidRPr="00FB4736">
        <w:rPr>
          <w:rFonts w:ascii="Tahoma" w:hAnsi="Tahoma" w:cs="Tahoma"/>
          <w:sz w:val="20"/>
        </w:rPr>
        <w:t>);</w:t>
      </w:r>
    </w:p>
    <w:p w:rsidR="003776E0" w:rsidRPr="00FB4736" w:rsidRDefault="003776E0" w:rsidP="003776E0">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 xml:space="preserve">drugih tehničnih specifikacijah. </w:t>
      </w:r>
    </w:p>
    <w:p w:rsidR="003776E0" w:rsidRPr="00FB4736" w:rsidRDefault="003776E0" w:rsidP="003776E0">
      <w:pPr>
        <w:keepNext/>
        <w:widowControl w:val="0"/>
        <w:jc w:val="both"/>
        <w:rPr>
          <w:rFonts w:ascii="Tahoma" w:hAnsi="Tahoma" w:cs="Tahoma"/>
        </w:rPr>
      </w:pPr>
    </w:p>
    <w:p w:rsidR="003776E0" w:rsidRPr="00FB4736" w:rsidRDefault="003776E0" w:rsidP="003776E0">
      <w:pPr>
        <w:keepNext/>
        <w:widowControl w:val="0"/>
        <w:jc w:val="both"/>
        <w:rPr>
          <w:rFonts w:ascii="Tahoma" w:hAnsi="Tahoma" w:cs="Tahoma"/>
        </w:rPr>
      </w:pPr>
      <w:r w:rsidRPr="00FB4736">
        <w:rPr>
          <w:rFonts w:ascii="Tahoma" w:hAnsi="Tahoma" w:cs="Tahoma"/>
        </w:rPr>
        <w:t xml:space="preserve">Projektna dokumentacija je na vpogled pri naročniku, po predhodnem dogovoru s kontaktno osebo naročnika. </w:t>
      </w:r>
    </w:p>
    <w:p w:rsidR="003776E0" w:rsidRPr="00FB4736" w:rsidRDefault="003776E0" w:rsidP="003776E0">
      <w:pPr>
        <w:keepNext/>
        <w:widowControl w:val="0"/>
        <w:jc w:val="both"/>
        <w:rPr>
          <w:rFonts w:ascii="Tahoma" w:hAnsi="Tahoma" w:cs="Tahoma"/>
        </w:rPr>
      </w:pPr>
    </w:p>
    <w:p w:rsidR="003776E0" w:rsidRPr="00FB4736" w:rsidRDefault="003776E0" w:rsidP="003776E0">
      <w:pPr>
        <w:keepNext/>
        <w:widowControl w:val="0"/>
        <w:jc w:val="both"/>
        <w:rPr>
          <w:rFonts w:ascii="Tahoma" w:hAnsi="Tahoma" w:cs="Tahoma"/>
          <w:kern w:val="16"/>
        </w:rPr>
      </w:pPr>
      <w:r w:rsidRPr="00FB4736">
        <w:rPr>
          <w:rFonts w:ascii="Tahoma" w:hAnsi="Tahoma" w:cs="Tahoma"/>
          <w:kern w:val="16"/>
        </w:rPr>
        <w:t xml:space="preserve">Obseg gradnje oziroma obnove vročevodnega omrežja in priključkov lahko, v odvisnosti od izkazanega interesa lastnikov stavb za priključitev na omrežje, odstopa od predvidenega obsega gradnje. </w:t>
      </w:r>
    </w:p>
    <w:p w:rsidR="003776E0" w:rsidRPr="00FB4736" w:rsidRDefault="003776E0" w:rsidP="003776E0">
      <w:pPr>
        <w:keepNext/>
        <w:widowControl w:val="0"/>
        <w:jc w:val="both"/>
        <w:rPr>
          <w:rFonts w:ascii="Tahoma" w:hAnsi="Tahoma" w:cs="Tahoma"/>
        </w:rPr>
      </w:pPr>
    </w:p>
    <w:p w:rsidR="003776E0" w:rsidRPr="00FB4736" w:rsidRDefault="003776E0" w:rsidP="003776E0">
      <w:pPr>
        <w:keepNext/>
        <w:widowControl w:val="0"/>
        <w:jc w:val="both"/>
        <w:rPr>
          <w:rFonts w:ascii="Tahoma" w:hAnsi="Tahoma" w:cs="Tahoma"/>
        </w:rPr>
      </w:pPr>
      <w:r w:rsidRPr="00FB4736">
        <w:rPr>
          <w:rFonts w:ascii="Tahoma" w:hAnsi="Tahoma" w:cs="Tahoma"/>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3776E0" w:rsidRPr="00FB4736" w:rsidRDefault="003776E0" w:rsidP="00B11E1B">
      <w:pPr>
        <w:keepNext/>
        <w:widowControl w:val="0"/>
        <w:jc w:val="both"/>
        <w:rPr>
          <w:rFonts w:ascii="Tahoma" w:hAnsi="Tahoma" w:cs="Tahoma"/>
        </w:rPr>
      </w:pPr>
    </w:p>
    <w:p w:rsidR="003776E0" w:rsidRPr="00FB4736" w:rsidRDefault="003776E0" w:rsidP="00B11E1B">
      <w:pPr>
        <w:keepNext/>
        <w:widowControl w:val="0"/>
        <w:jc w:val="both"/>
        <w:rPr>
          <w:rFonts w:ascii="Tahoma" w:hAnsi="Tahoma" w:cs="Tahoma"/>
        </w:rPr>
      </w:pPr>
    </w:p>
    <w:p w:rsidR="003E3715" w:rsidRPr="00FB4736" w:rsidRDefault="00B46D2B" w:rsidP="00B11E1B">
      <w:pPr>
        <w:keepNext/>
        <w:widowControl w:val="0"/>
        <w:jc w:val="both"/>
        <w:rPr>
          <w:rFonts w:ascii="Tahoma" w:hAnsi="Tahoma" w:cs="Tahoma"/>
          <w:b/>
        </w:rPr>
      </w:pPr>
      <w:r w:rsidRPr="00FB4736">
        <w:rPr>
          <w:rFonts w:ascii="Tahoma" w:hAnsi="Tahoma" w:cs="Tahoma"/>
          <w:b/>
        </w:rPr>
        <w:t>2.</w:t>
      </w:r>
      <w:r w:rsidR="00CE7622" w:rsidRPr="00FB4736">
        <w:rPr>
          <w:rFonts w:ascii="Tahoma" w:hAnsi="Tahoma" w:cs="Tahoma"/>
          <w:b/>
        </w:rPr>
        <w:t>6</w:t>
      </w:r>
      <w:r w:rsidRPr="00FB4736">
        <w:rPr>
          <w:rFonts w:ascii="Tahoma" w:hAnsi="Tahoma" w:cs="Tahoma"/>
          <w:b/>
        </w:rPr>
        <w:t xml:space="preserve"> FINANČNA ZAVAROVANJA</w:t>
      </w:r>
    </w:p>
    <w:p w:rsidR="007B66BA" w:rsidRPr="00FB4736" w:rsidRDefault="007B66BA" w:rsidP="00B11E1B">
      <w:pPr>
        <w:keepNext/>
        <w:widowControl w:val="0"/>
        <w:jc w:val="both"/>
        <w:rPr>
          <w:rFonts w:ascii="Tahoma" w:hAnsi="Tahoma" w:cs="Tahoma"/>
        </w:rPr>
      </w:pPr>
    </w:p>
    <w:p w:rsidR="003E3715" w:rsidRPr="00FB4736" w:rsidRDefault="003E3715" w:rsidP="00B11E1B">
      <w:pPr>
        <w:keepNext/>
        <w:widowControl w:val="0"/>
        <w:jc w:val="both"/>
        <w:rPr>
          <w:rFonts w:ascii="Tahoma" w:hAnsi="Tahoma" w:cs="Tahoma"/>
          <w:b/>
          <w:bCs/>
        </w:rPr>
      </w:pPr>
      <w:r w:rsidRPr="00FB4736">
        <w:rPr>
          <w:rFonts w:ascii="Tahoma" w:hAnsi="Tahoma" w:cs="Tahoma"/>
          <w:b/>
        </w:rPr>
        <w:t xml:space="preserve">Za dobro izvedbo pogodbenih obveznosti </w:t>
      </w:r>
      <w:r w:rsidR="007E1D4C" w:rsidRPr="00FB4736">
        <w:rPr>
          <w:rFonts w:ascii="Tahoma" w:hAnsi="Tahoma" w:cs="Tahoma"/>
          <w:b/>
        </w:rPr>
        <w:t>– bianko menica</w:t>
      </w:r>
    </w:p>
    <w:p w:rsidR="007E1D4C" w:rsidRPr="00FB4736" w:rsidRDefault="007E1D4C" w:rsidP="00B11E1B">
      <w:pPr>
        <w:keepNext/>
        <w:widowControl w:val="0"/>
        <w:jc w:val="both"/>
        <w:rPr>
          <w:rFonts w:ascii="Tahoma" w:hAnsi="Tahoma" w:cs="Tahoma"/>
        </w:rPr>
      </w:pPr>
    </w:p>
    <w:p w:rsidR="00EF5115" w:rsidRPr="00FB4736" w:rsidRDefault="00EF5115" w:rsidP="00B11E1B">
      <w:pPr>
        <w:keepNext/>
        <w:widowControl w:val="0"/>
        <w:jc w:val="both"/>
        <w:rPr>
          <w:rFonts w:ascii="Tahoma" w:hAnsi="Tahoma" w:cs="Tahoma"/>
        </w:rPr>
      </w:pPr>
      <w:r w:rsidRPr="00FB4736">
        <w:rPr>
          <w:rFonts w:ascii="Tahoma" w:hAnsi="Tahoma" w:cs="Tahoma"/>
        </w:rPr>
        <w:t xml:space="preserve">Izvajalec mora naročniku kot finančno zavarovanje za dobro izvedbo pogodbenih obveznosti </w:t>
      </w:r>
      <w:r w:rsidR="007E1D4C" w:rsidRPr="00FB4736">
        <w:rPr>
          <w:rFonts w:ascii="Tahoma" w:hAnsi="Tahoma" w:cs="Tahoma"/>
        </w:rPr>
        <w:t xml:space="preserve">takoj po </w:t>
      </w:r>
      <w:r w:rsidRPr="00FB4736">
        <w:rPr>
          <w:rFonts w:ascii="Tahoma" w:hAnsi="Tahoma" w:cs="Tahoma"/>
        </w:rPr>
        <w:t xml:space="preserve">podpisu pogodbe predložiti podpisan original bianko </w:t>
      </w:r>
      <w:r w:rsidR="007E1D4C" w:rsidRPr="00FB4736">
        <w:rPr>
          <w:rFonts w:ascii="Tahoma" w:hAnsi="Tahoma" w:cs="Tahoma"/>
        </w:rPr>
        <w:t xml:space="preserve">menice </w:t>
      </w:r>
      <w:r w:rsidRPr="00FB4736">
        <w:rPr>
          <w:rFonts w:ascii="Tahoma" w:hAnsi="Tahoma" w:cs="Tahoma"/>
        </w:rPr>
        <w:t xml:space="preserve">in </w:t>
      </w:r>
      <w:r w:rsidR="007E1D4C" w:rsidRPr="00FB4736">
        <w:rPr>
          <w:rFonts w:ascii="Tahoma" w:hAnsi="Tahoma" w:cs="Tahoma"/>
        </w:rPr>
        <w:t xml:space="preserve">menične izjave </w:t>
      </w:r>
      <w:r w:rsidRPr="00FB4736">
        <w:rPr>
          <w:rFonts w:ascii="Tahoma" w:hAnsi="Tahoma" w:cs="Tahoma"/>
        </w:rPr>
        <w:t>skladno z obrazcem iz razpisne dokumentacije za višino zavarovanja 5 % pogodbene vrednosti z DDV i</w:t>
      </w:r>
      <w:r w:rsidR="004414A0" w:rsidRPr="00FB4736">
        <w:rPr>
          <w:rFonts w:ascii="Tahoma" w:hAnsi="Tahoma" w:cs="Tahoma"/>
        </w:rPr>
        <w:t xml:space="preserve">n rokom veljavnosti </w:t>
      </w:r>
      <w:r w:rsidR="00E70159" w:rsidRPr="00FB4736">
        <w:rPr>
          <w:rFonts w:ascii="Tahoma" w:hAnsi="Tahoma" w:cs="Tahoma"/>
        </w:rPr>
        <w:t>šestdeset</w:t>
      </w:r>
      <w:r w:rsidR="00256A5D" w:rsidRPr="00FB4736">
        <w:rPr>
          <w:rFonts w:ascii="Tahoma" w:hAnsi="Tahoma" w:cs="Tahoma"/>
        </w:rPr>
        <w:t xml:space="preserve"> </w:t>
      </w:r>
      <w:r w:rsidR="00C250CF" w:rsidRPr="00FB4736">
        <w:rPr>
          <w:rFonts w:ascii="Tahoma" w:hAnsi="Tahoma" w:cs="Tahoma"/>
        </w:rPr>
        <w:t>(</w:t>
      </w:r>
      <w:r w:rsidR="00E70159" w:rsidRPr="00FB4736">
        <w:rPr>
          <w:rFonts w:ascii="Tahoma" w:hAnsi="Tahoma" w:cs="Tahoma"/>
        </w:rPr>
        <w:t>60</w:t>
      </w:r>
      <w:r w:rsidRPr="00FB4736">
        <w:rPr>
          <w:rFonts w:ascii="Tahoma" w:hAnsi="Tahoma" w:cs="Tahoma"/>
        </w:rPr>
        <w:t xml:space="preserve">) dni </w:t>
      </w:r>
      <w:r w:rsidR="00804ACA" w:rsidRPr="00FB4736">
        <w:rPr>
          <w:rFonts w:ascii="Tahoma" w:hAnsi="Tahoma" w:cs="Tahoma"/>
        </w:rPr>
        <w:t>od najdaljšega roka za dokončanje del</w:t>
      </w:r>
      <w:r w:rsidRPr="00FB4736">
        <w:rPr>
          <w:rFonts w:ascii="Tahoma" w:hAnsi="Tahoma" w:cs="Tahoma"/>
        </w:rPr>
        <w:t>.</w:t>
      </w:r>
    </w:p>
    <w:p w:rsidR="00E23BC7" w:rsidRPr="00FB4736" w:rsidRDefault="00E23BC7" w:rsidP="00B11E1B">
      <w:pPr>
        <w:keepNext/>
        <w:widowControl w:val="0"/>
        <w:jc w:val="both"/>
        <w:rPr>
          <w:rFonts w:ascii="Tahoma" w:hAnsi="Tahoma" w:cs="Tahoma"/>
          <w:strike/>
        </w:rPr>
      </w:pPr>
    </w:p>
    <w:p w:rsidR="00A421E1" w:rsidRPr="00FB4736" w:rsidRDefault="00A421E1" w:rsidP="00B11E1B">
      <w:pPr>
        <w:keepNext/>
        <w:widowControl w:val="0"/>
        <w:jc w:val="both"/>
        <w:rPr>
          <w:rFonts w:ascii="Tahoma" w:hAnsi="Tahoma" w:cs="Tahoma"/>
          <w:lang w:eastAsia="ko-KR"/>
        </w:rPr>
      </w:pPr>
    </w:p>
    <w:p w:rsidR="003E3715" w:rsidRPr="00FB4736" w:rsidRDefault="003E3715" w:rsidP="00B11E1B">
      <w:pPr>
        <w:keepNext/>
        <w:widowControl w:val="0"/>
        <w:jc w:val="both"/>
        <w:rPr>
          <w:rFonts w:ascii="Tahoma" w:hAnsi="Tahoma" w:cs="Tahoma"/>
          <w:b/>
          <w:lang w:eastAsia="ko-KR"/>
        </w:rPr>
      </w:pPr>
      <w:r w:rsidRPr="00FB4736">
        <w:rPr>
          <w:rFonts w:ascii="Tahoma" w:hAnsi="Tahoma" w:cs="Tahoma"/>
          <w:b/>
          <w:lang w:eastAsia="ko-KR"/>
        </w:rPr>
        <w:t>Za odpravo napak v garancijsk</w:t>
      </w:r>
      <w:r w:rsidR="00D51A49" w:rsidRPr="00FB4736">
        <w:rPr>
          <w:rFonts w:ascii="Tahoma" w:hAnsi="Tahoma" w:cs="Tahoma"/>
          <w:b/>
          <w:lang w:eastAsia="ko-KR"/>
        </w:rPr>
        <w:t>em</w:t>
      </w:r>
      <w:r w:rsidRPr="00FB4736">
        <w:rPr>
          <w:rFonts w:ascii="Tahoma" w:hAnsi="Tahoma" w:cs="Tahoma"/>
          <w:b/>
          <w:lang w:eastAsia="ko-KR"/>
        </w:rPr>
        <w:t xml:space="preserve"> </w:t>
      </w:r>
      <w:r w:rsidR="00D51A49" w:rsidRPr="00FB4736">
        <w:rPr>
          <w:rFonts w:ascii="Tahoma" w:hAnsi="Tahoma" w:cs="Tahoma"/>
          <w:b/>
          <w:lang w:eastAsia="ko-KR"/>
        </w:rPr>
        <w:t>roku</w:t>
      </w:r>
      <w:r w:rsidR="00256A5D" w:rsidRPr="00FB4736">
        <w:rPr>
          <w:rFonts w:ascii="Tahoma" w:hAnsi="Tahoma" w:cs="Tahoma"/>
          <w:b/>
          <w:lang w:eastAsia="ko-KR"/>
        </w:rPr>
        <w:t xml:space="preserve"> </w:t>
      </w:r>
      <w:r w:rsidR="00256A5D" w:rsidRPr="00FB4736">
        <w:rPr>
          <w:rFonts w:ascii="Tahoma" w:hAnsi="Tahoma" w:cs="Tahoma"/>
          <w:b/>
        </w:rPr>
        <w:t>– bianko menica</w:t>
      </w:r>
    </w:p>
    <w:p w:rsidR="003E3715" w:rsidRPr="00FB4736" w:rsidRDefault="003E3715" w:rsidP="00B11E1B">
      <w:pPr>
        <w:keepNext/>
        <w:widowControl w:val="0"/>
        <w:jc w:val="both"/>
        <w:rPr>
          <w:rFonts w:ascii="Tahoma" w:hAnsi="Tahoma" w:cs="Tahoma"/>
          <w:b/>
          <w:lang w:eastAsia="ko-KR"/>
        </w:rPr>
      </w:pPr>
    </w:p>
    <w:p w:rsidR="003E3715" w:rsidRPr="00FB4736" w:rsidRDefault="003E3715" w:rsidP="006D55A7">
      <w:pPr>
        <w:widowControl w:val="0"/>
        <w:jc w:val="both"/>
        <w:rPr>
          <w:rFonts w:ascii="Tahoma" w:hAnsi="Tahoma" w:cs="Tahoma"/>
        </w:rPr>
      </w:pPr>
      <w:r w:rsidRPr="00FB4736">
        <w:rPr>
          <w:rFonts w:ascii="Tahoma" w:hAnsi="Tahoma" w:cs="Tahoma"/>
        </w:rPr>
        <w:t xml:space="preserve">Izvajalec bo moral naročniku takoj po podpisu zapisnika o sprejemu in izročitvi </w:t>
      </w:r>
      <w:r w:rsidR="00F1225D" w:rsidRPr="00FB4736">
        <w:rPr>
          <w:rFonts w:ascii="Tahoma" w:hAnsi="Tahoma" w:cs="Tahoma"/>
        </w:rPr>
        <w:t xml:space="preserve">izvedenih </w:t>
      </w:r>
      <w:r w:rsidRPr="00FB4736">
        <w:rPr>
          <w:rFonts w:ascii="Tahoma" w:hAnsi="Tahoma" w:cs="Tahoma"/>
        </w:rPr>
        <w:t xml:space="preserve">del kot finančno zavarovanje za odpravo napak v garancijski dobi predložiti </w:t>
      </w:r>
      <w:r w:rsidR="0067796D" w:rsidRPr="00FB4736">
        <w:rPr>
          <w:rFonts w:ascii="Tahoma" w:hAnsi="Tahoma" w:cs="Tahoma"/>
        </w:rPr>
        <w:t xml:space="preserve">original bianko </w:t>
      </w:r>
      <w:r w:rsidR="00256A5D" w:rsidRPr="00FB4736">
        <w:rPr>
          <w:rFonts w:ascii="Tahoma" w:hAnsi="Tahoma" w:cs="Tahoma"/>
        </w:rPr>
        <w:t xml:space="preserve">menice </w:t>
      </w:r>
      <w:r w:rsidR="006F76CB" w:rsidRPr="00FB4736">
        <w:rPr>
          <w:rFonts w:ascii="Tahoma" w:hAnsi="Tahoma" w:cs="Tahoma"/>
        </w:rPr>
        <w:t>in</w:t>
      </w:r>
      <w:r w:rsidRPr="00FB4736">
        <w:rPr>
          <w:rFonts w:ascii="Tahoma" w:hAnsi="Tahoma" w:cs="Tahoma"/>
        </w:rPr>
        <w:t xml:space="preserve"> </w:t>
      </w:r>
      <w:r w:rsidR="00256A5D" w:rsidRPr="00FB4736">
        <w:rPr>
          <w:rFonts w:ascii="Tahoma" w:hAnsi="Tahoma" w:cs="Tahoma"/>
        </w:rPr>
        <w:t xml:space="preserve">menične izjave </w:t>
      </w:r>
      <w:r w:rsidR="0067796D" w:rsidRPr="00FB4736">
        <w:rPr>
          <w:rFonts w:ascii="Tahoma" w:hAnsi="Tahoma" w:cs="Tahoma"/>
        </w:rPr>
        <w:t>skladno z obrazc</w:t>
      </w:r>
      <w:r w:rsidR="00D868B4" w:rsidRPr="00FB4736">
        <w:rPr>
          <w:rFonts w:ascii="Tahoma" w:hAnsi="Tahoma" w:cs="Tahoma"/>
        </w:rPr>
        <w:t xml:space="preserve">em iz razpisne dokumentacije </w:t>
      </w:r>
      <w:r w:rsidRPr="00FB4736">
        <w:rPr>
          <w:rFonts w:ascii="Tahoma" w:hAnsi="Tahoma" w:cs="Tahoma"/>
        </w:rPr>
        <w:t xml:space="preserve">za </w:t>
      </w:r>
      <w:r w:rsidR="0067796D" w:rsidRPr="00FB4736">
        <w:rPr>
          <w:rFonts w:ascii="Tahoma" w:hAnsi="Tahoma" w:cs="Tahoma"/>
        </w:rPr>
        <w:t>višino</w:t>
      </w:r>
      <w:r w:rsidRPr="00FB4736">
        <w:rPr>
          <w:rFonts w:ascii="Tahoma" w:hAnsi="Tahoma" w:cs="Tahoma"/>
        </w:rPr>
        <w:t xml:space="preserve"> </w:t>
      </w:r>
      <w:r w:rsidR="0067796D" w:rsidRPr="00FB4736">
        <w:rPr>
          <w:rFonts w:ascii="Tahoma" w:hAnsi="Tahoma" w:cs="Tahoma"/>
        </w:rPr>
        <w:t xml:space="preserve">zavarovanja </w:t>
      </w:r>
      <w:r w:rsidRPr="00FB4736">
        <w:rPr>
          <w:rFonts w:ascii="Tahoma" w:hAnsi="Tahoma" w:cs="Tahoma"/>
        </w:rPr>
        <w:t xml:space="preserve">5 % pogodbene vrednosti z DDV in rokom veljavnosti </w:t>
      </w:r>
      <w:r w:rsidR="00466C7B" w:rsidRPr="00FB4736">
        <w:rPr>
          <w:rFonts w:ascii="Tahoma" w:hAnsi="Tahoma" w:cs="Tahoma"/>
        </w:rPr>
        <w:t>trideset (</w:t>
      </w:r>
      <w:r w:rsidRPr="00FB4736">
        <w:rPr>
          <w:rFonts w:ascii="Tahoma" w:hAnsi="Tahoma" w:cs="Tahoma"/>
        </w:rPr>
        <w:t>30</w:t>
      </w:r>
      <w:r w:rsidR="00466C7B" w:rsidRPr="00FB4736">
        <w:rPr>
          <w:rFonts w:ascii="Tahoma" w:hAnsi="Tahoma" w:cs="Tahoma"/>
        </w:rPr>
        <w:t>)</w:t>
      </w:r>
      <w:r w:rsidRPr="00FB4736">
        <w:rPr>
          <w:rFonts w:ascii="Tahoma" w:hAnsi="Tahoma" w:cs="Tahoma"/>
        </w:rPr>
        <w:t xml:space="preserve"> dn</w:t>
      </w:r>
      <w:r w:rsidR="00F1225D" w:rsidRPr="00FB4736">
        <w:rPr>
          <w:rFonts w:ascii="Tahoma" w:hAnsi="Tahoma" w:cs="Tahoma"/>
        </w:rPr>
        <w:t xml:space="preserve">i po preteku </w:t>
      </w:r>
      <w:r w:rsidR="00804ACA" w:rsidRPr="00FB4736">
        <w:rPr>
          <w:rFonts w:ascii="Tahoma" w:hAnsi="Tahoma" w:cs="Tahoma"/>
        </w:rPr>
        <w:t>najdaljšega garancijskega roka, določenega s pogodbo (torej mora veljati: celoten garancijski rok, določen v pogodbi + 30 (trideset) dni).</w:t>
      </w:r>
    </w:p>
    <w:p w:rsidR="007D6851" w:rsidRPr="00FB4736" w:rsidRDefault="007D6851" w:rsidP="006D55A7">
      <w:pPr>
        <w:widowControl w:val="0"/>
        <w:jc w:val="both"/>
        <w:rPr>
          <w:rFonts w:ascii="Tahoma" w:hAnsi="Tahoma" w:cs="Tahoma"/>
        </w:rPr>
      </w:pPr>
    </w:p>
    <w:p w:rsidR="00C250CF" w:rsidRPr="00FB4736" w:rsidRDefault="00C250CF" w:rsidP="006D55A7">
      <w:pPr>
        <w:widowControl w:val="0"/>
        <w:jc w:val="both"/>
        <w:rPr>
          <w:rFonts w:ascii="Tahoma" w:hAnsi="Tahoma" w:cs="Tahoma"/>
          <w:lang w:eastAsia="ko-KR"/>
        </w:rPr>
      </w:pPr>
    </w:p>
    <w:p w:rsidR="00256A5D" w:rsidRPr="00FB4736" w:rsidRDefault="00256A5D" w:rsidP="006D55A7">
      <w:pPr>
        <w:widowControl w:val="0"/>
        <w:jc w:val="both"/>
        <w:rPr>
          <w:rFonts w:ascii="Tahoma" w:hAnsi="Tahoma" w:cs="Tahoma"/>
          <w:lang w:eastAsia="ko-KR"/>
        </w:rPr>
      </w:pPr>
    </w:p>
    <w:p w:rsidR="003E3715" w:rsidRPr="00FB4736"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FB4736">
        <w:rPr>
          <w:rFonts w:ascii="Tahoma" w:hAnsi="Tahoma" w:cs="Tahoma"/>
          <w:b/>
          <w:sz w:val="22"/>
          <w:szCs w:val="22"/>
        </w:rPr>
        <w:lastRenderedPageBreak/>
        <w:t xml:space="preserve">UGOTAVLJANJE SPOSOBNOSTI </w:t>
      </w:r>
    </w:p>
    <w:p w:rsidR="003E3715" w:rsidRPr="00FB4736" w:rsidRDefault="003E3715" w:rsidP="00B11E1B">
      <w:pPr>
        <w:keepNext/>
        <w:widowControl w:val="0"/>
        <w:jc w:val="both"/>
        <w:rPr>
          <w:rFonts w:ascii="Tahoma" w:hAnsi="Tahoma" w:cs="Tahoma"/>
        </w:rPr>
      </w:pPr>
    </w:p>
    <w:p w:rsidR="003D7BF0" w:rsidRPr="00FB4736" w:rsidRDefault="003D7BF0" w:rsidP="003D7BF0">
      <w:pPr>
        <w:keepNext/>
        <w:keepLines/>
        <w:jc w:val="both"/>
        <w:rPr>
          <w:rFonts w:ascii="Tahoma" w:hAnsi="Tahoma" w:cs="Tahoma"/>
          <w:bCs/>
        </w:rPr>
      </w:pPr>
      <w:r w:rsidRPr="00FB4736">
        <w:rPr>
          <w:rFonts w:ascii="Tahoma" w:hAnsi="Tahoma" w:cs="Tahoma"/>
          <w:bCs/>
        </w:rPr>
        <w:t xml:space="preserve">Za ugotavljanje sposobnosti mora gospodarski subjekt izpolnjevati pogoje in zahteve skladno z določbami ZJN-3 in določbami razpisne dokumentacije. </w:t>
      </w:r>
    </w:p>
    <w:p w:rsidR="003D7BF0" w:rsidRPr="00FB4736" w:rsidRDefault="003D7BF0" w:rsidP="003D7BF0">
      <w:pPr>
        <w:keepNext/>
        <w:keepLines/>
        <w:jc w:val="both"/>
        <w:rPr>
          <w:rFonts w:ascii="Tahoma" w:hAnsi="Tahoma" w:cs="Tahoma"/>
          <w:bCs/>
        </w:rPr>
      </w:pPr>
    </w:p>
    <w:p w:rsidR="003D7BF0" w:rsidRPr="00FB4736" w:rsidRDefault="003D7BF0" w:rsidP="003D7BF0">
      <w:pPr>
        <w:keepNext/>
        <w:keepLines/>
        <w:jc w:val="both"/>
        <w:rPr>
          <w:rFonts w:ascii="Tahoma" w:hAnsi="Tahoma" w:cs="Tahoma"/>
          <w:bCs/>
        </w:rPr>
      </w:pPr>
      <w:r w:rsidRPr="00FB4736">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FB4736" w:rsidRDefault="003D7BF0" w:rsidP="003D7BF0">
      <w:pPr>
        <w:keepNext/>
        <w:keepLines/>
        <w:jc w:val="both"/>
        <w:rPr>
          <w:rFonts w:ascii="Tahoma" w:hAnsi="Tahoma" w:cs="Tahoma"/>
          <w:bCs/>
        </w:rPr>
      </w:pPr>
    </w:p>
    <w:p w:rsidR="003D7BF0" w:rsidRPr="00FB4736" w:rsidRDefault="003D7BF0" w:rsidP="003D7BF0">
      <w:pPr>
        <w:keepNext/>
        <w:keepLines/>
        <w:jc w:val="both"/>
        <w:rPr>
          <w:rFonts w:ascii="Tahoma" w:hAnsi="Tahoma" w:cs="Tahoma"/>
          <w:bCs/>
        </w:rPr>
      </w:pPr>
      <w:r w:rsidRPr="00FB4736">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FB4736" w:rsidRDefault="003D7BF0" w:rsidP="003D7BF0">
      <w:pPr>
        <w:keepNext/>
        <w:keepLines/>
        <w:jc w:val="both"/>
        <w:rPr>
          <w:rFonts w:ascii="Tahoma" w:hAnsi="Tahoma" w:cs="Tahoma"/>
        </w:rPr>
      </w:pPr>
    </w:p>
    <w:p w:rsidR="003D7BF0" w:rsidRPr="00FB4736" w:rsidRDefault="003D7BF0" w:rsidP="003D7BF0">
      <w:pPr>
        <w:keepNext/>
        <w:keepLines/>
        <w:jc w:val="both"/>
        <w:rPr>
          <w:rFonts w:ascii="Tahoma" w:hAnsi="Tahoma" w:cs="Tahoma"/>
          <w:bCs/>
        </w:rPr>
      </w:pPr>
      <w:r w:rsidRPr="00FB4736">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FB4736" w:rsidRDefault="003D7BF0" w:rsidP="003D7BF0">
      <w:pPr>
        <w:keepNext/>
        <w:keepLines/>
        <w:jc w:val="both"/>
        <w:rPr>
          <w:rFonts w:ascii="Tahoma" w:hAnsi="Tahoma" w:cs="Tahoma"/>
          <w:bCs/>
        </w:rPr>
      </w:pPr>
    </w:p>
    <w:p w:rsidR="003D7BF0" w:rsidRPr="00FB4736" w:rsidRDefault="003D7BF0" w:rsidP="003D7BF0">
      <w:pPr>
        <w:keepNext/>
        <w:keepLines/>
        <w:ind w:right="-2"/>
        <w:jc w:val="both"/>
        <w:rPr>
          <w:rFonts w:ascii="Tahoma" w:hAnsi="Tahoma" w:cs="Tahoma"/>
        </w:rPr>
      </w:pPr>
      <w:r w:rsidRPr="00FB4736">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FB4736" w:rsidRDefault="003E3715" w:rsidP="00B11E1B">
      <w:pPr>
        <w:keepNext/>
        <w:widowControl w:val="0"/>
        <w:jc w:val="both"/>
        <w:rPr>
          <w:rFonts w:ascii="Tahoma" w:hAnsi="Tahoma" w:cs="Tahoma"/>
        </w:rPr>
      </w:pPr>
    </w:p>
    <w:p w:rsidR="00734DC1" w:rsidRPr="00FB4736" w:rsidRDefault="006B3202" w:rsidP="00B11E1B">
      <w:pPr>
        <w:keepNext/>
        <w:widowControl w:val="0"/>
        <w:numPr>
          <w:ilvl w:val="1"/>
          <w:numId w:val="2"/>
        </w:numPr>
        <w:jc w:val="both"/>
        <w:rPr>
          <w:rFonts w:ascii="Tahoma" w:hAnsi="Tahoma" w:cs="Tahoma"/>
          <w:b/>
          <w:caps/>
          <w:sz w:val="22"/>
          <w:szCs w:val="22"/>
        </w:rPr>
      </w:pPr>
      <w:r w:rsidRPr="00FB4736">
        <w:rPr>
          <w:rFonts w:ascii="Tahoma" w:hAnsi="Tahoma" w:cs="Tahoma"/>
          <w:b/>
          <w:caps/>
          <w:sz w:val="22"/>
          <w:szCs w:val="22"/>
        </w:rPr>
        <w:t>Razlogi za izključitev</w:t>
      </w:r>
      <w:r w:rsidR="00D868B4" w:rsidRPr="00FB4736">
        <w:rPr>
          <w:rFonts w:ascii="Tahoma" w:hAnsi="Tahoma" w:cs="Tahoma"/>
          <w:b/>
          <w:caps/>
          <w:sz w:val="22"/>
          <w:szCs w:val="22"/>
        </w:rPr>
        <w:t xml:space="preserve"> </w:t>
      </w:r>
    </w:p>
    <w:p w:rsidR="00734DC1" w:rsidRPr="00FB4736" w:rsidRDefault="00734DC1" w:rsidP="00B11E1B">
      <w:pPr>
        <w:keepNext/>
        <w:widowControl w:val="0"/>
        <w:jc w:val="both"/>
        <w:rPr>
          <w:rFonts w:ascii="Tahoma" w:hAnsi="Tahoma" w:cs="Tahoma"/>
        </w:rPr>
      </w:pPr>
    </w:p>
    <w:p w:rsidR="003D7BF0" w:rsidRPr="00FB4736" w:rsidRDefault="003D7BF0" w:rsidP="003D7BF0">
      <w:pPr>
        <w:keepNext/>
        <w:keepLines/>
        <w:ind w:right="-2"/>
        <w:jc w:val="both"/>
        <w:rPr>
          <w:rFonts w:ascii="Tahoma" w:hAnsi="Tahoma" w:cs="Tahoma"/>
          <w:b/>
        </w:rPr>
      </w:pPr>
      <w:r w:rsidRPr="00FB4736">
        <w:rPr>
          <w:rFonts w:ascii="Tahoma" w:hAnsi="Tahoma" w:cs="Tahoma"/>
          <w:b/>
        </w:rPr>
        <w:t xml:space="preserve">A: Razlogi, povezani s kazenskimi obsodbami </w:t>
      </w:r>
    </w:p>
    <w:p w:rsidR="003D7BF0" w:rsidRPr="00FB4736" w:rsidRDefault="003D7BF0" w:rsidP="003D7BF0">
      <w:pPr>
        <w:keepNext/>
        <w:keepLines/>
        <w:ind w:right="-2"/>
        <w:jc w:val="both"/>
        <w:rPr>
          <w:rFonts w:ascii="Tahoma" w:hAnsi="Tahoma" w:cs="Tahoma"/>
        </w:rPr>
      </w:pPr>
      <w:r w:rsidRPr="00FB4736">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FB4736" w:rsidRDefault="003D7BF0" w:rsidP="003D7BF0">
      <w:pPr>
        <w:keepNext/>
        <w:keepLines/>
        <w:ind w:right="-2"/>
        <w:jc w:val="both"/>
        <w:rPr>
          <w:rFonts w:ascii="Tahoma" w:hAnsi="Tahoma" w:cs="Tahoma"/>
        </w:rPr>
      </w:pPr>
    </w:p>
    <w:p w:rsidR="003D7BF0" w:rsidRPr="00FB4736" w:rsidRDefault="003D7BF0" w:rsidP="003D7BF0">
      <w:pPr>
        <w:keepNext/>
        <w:keepLines/>
        <w:ind w:right="-2"/>
        <w:jc w:val="both"/>
        <w:rPr>
          <w:rFonts w:ascii="Tahoma" w:hAnsi="Tahoma" w:cs="Tahoma"/>
        </w:rPr>
      </w:pPr>
      <w:r w:rsidRPr="00FB4736">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»IZJAVA – OSEBE«.</w:t>
      </w:r>
    </w:p>
    <w:p w:rsidR="003D7BF0" w:rsidRPr="00FB4736" w:rsidRDefault="003D7BF0" w:rsidP="003D7BF0">
      <w:pPr>
        <w:keepNext/>
        <w:keepLines/>
        <w:ind w:right="-2"/>
        <w:jc w:val="both"/>
        <w:rPr>
          <w:rFonts w:ascii="Tahoma" w:hAnsi="Tahoma" w:cs="Tahoma"/>
        </w:rPr>
      </w:pPr>
    </w:p>
    <w:p w:rsidR="003D7BF0" w:rsidRPr="00FB4736" w:rsidRDefault="003D7BF0" w:rsidP="003D7BF0">
      <w:pPr>
        <w:keepNext/>
        <w:keepLines/>
        <w:ind w:right="-2"/>
        <w:jc w:val="both"/>
        <w:rPr>
          <w:rFonts w:ascii="Tahoma" w:hAnsi="Tahoma" w:cs="Tahoma"/>
          <w:b/>
        </w:rPr>
      </w:pPr>
      <w:r w:rsidRPr="00FB4736">
        <w:rPr>
          <w:rFonts w:ascii="Tahoma" w:hAnsi="Tahoma" w:cs="Tahoma"/>
          <w:b/>
        </w:rPr>
        <w:t>B: Razlogi, povezani s plačilom davkov ali prispevkov za socialno varnost</w:t>
      </w:r>
    </w:p>
    <w:p w:rsidR="003D7BF0" w:rsidRPr="00FB4736" w:rsidRDefault="003D7BF0" w:rsidP="003D7BF0">
      <w:pPr>
        <w:keepNext/>
        <w:keepLines/>
        <w:ind w:right="-2"/>
        <w:jc w:val="both"/>
        <w:rPr>
          <w:rFonts w:ascii="Tahoma" w:hAnsi="Tahoma" w:cs="Tahoma"/>
        </w:rPr>
      </w:pPr>
      <w:r w:rsidRPr="00FB4736">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Pr="00FB4736" w:rsidRDefault="003D7BF0" w:rsidP="003D7BF0">
      <w:pPr>
        <w:keepNext/>
        <w:keepLines/>
        <w:ind w:right="-2"/>
        <w:jc w:val="both"/>
        <w:rPr>
          <w:rFonts w:ascii="Tahoma" w:hAnsi="Tahoma" w:cs="Tahoma"/>
          <w:b/>
        </w:rPr>
      </w:pPr>
    </w:p>
    <w:p w:rsidR="003D7BF0" w:rsidRPr="00FB4736" w:rsidRDefault="003D7BF0" w:rsidP="003D7BF0">
      <w:pPr>
        <w:pStyle w:val="Telobesedila2"/>
        <w:keepNext/>
        <w:keepLines/>
        <w:ind w:left="284" w:hanging="284"/>
        <w:rPr>
          <w:rFonts w:ascii="Tahoma" w:hAnsi="Tahoma" w:cs="Tahoma"/>
          <w:lang w:val="sl-SI"/>
        </w:rPr>
      </w:pPr>
      <w:r w:rsidRPr="00FB4736">
        <w:rPr>
          <w:rFonts w:ascii="Tahoma" w:hAnsi="Tahoma" w:cs="Tahoma"/>
          <w:lang w:val="sl-SI"/>
        </w:rPr>
        <w:t>C: Razlogi, povezani z insolventnostjo, nasprotjem interesov ali kršitvijo poklicnih pravil</w:t>
      </w:r>
    </w:p>
    <w:p w:rsidR="003D7BF0" w:rsidRPr="00FB4736" w:rsidRDefault="003D7BF0" w:rsidP="003D7BF0">
      <w:pPr>
        <w:pStyle w:val="Telobesedila2"/>
        <w:keepNext/>
        <w:keepLines/>
        <w:spacing w:after="120"/>
        <w:ind w:right="0"/>
        <w:rPr>
          <w:rFonts w:ascii="Tahoma" w:hAnsi="Tahoma" w:cs="Tahoma"/>
          <w:b w:val="0"/>
          <w:lang w:val="sl-SI"/>
        </w:rPr>
      </w:pPr>
      <w:r w:rsidRPr="00FB4736">
        <w:rPr>
          <w:rFonts w:ascii="Tahoma" w:hAnsi="Tahoma" w:cs="Tahoma"/>
          <w:b w:val="0"/>
          <w:lang w:val="sl-SI"/>
        </w:rPr>
        <w:t>Naročnik bo iz sodelovanja v postopku javnega naročanja izključil gospodarski subjekt tudi v naslednjih primerih:</w:t>
      </w:r>
    </w:p>
    <w:p w:rsidR="003D7BF0" w:rsidRPr="00FB4736" w:rsidRDefault="003D7BF0" w:rsidP="00E17EA6">
      <w:pPr>
        <w:pStyle w:val="Telobesedila2"/>
        <w:keepNext/>
        <w:keepLines/>
        <w:numPr>
          <w:ilvl w:val="0"/>
          <w:numId w:val="25"/>
        </w:numPr>
        <w:rPr>
          <w:rFonts w:ascii="Tahoma" w:hAnsi="Tahoma" w:cs="Tahoma"/>
          <w:b w:val="0"/>
          <w:lang w:val="sl-SI"/>
        </w:rPr>
      </w:pPr>
      <w:r w:rsidRPr="00FB4736">
        <w:rPr>
          <w:rFonts w:ascii="Tahoma" w:hAnsi="Tahoma" w:cs="Tahoma"/>
          <w:b w:val="0"/>
          <w:lang w:val="sl-SI"/>
        </w:rPr>
        <w:t>če lahko naročnik na kakršen koli način izkaže kršitev obveznosti iz drugega odstavka 3. člena ZJN-3;</w:t>
      </w:r>
    </w:p>
    <w:p w:rsidR="003D7BF0" w:rsidRPr="00FB4736" w:rsidRDefault="003D7BF0" w:rsidP="00E17EA6">
      <w:pPr>
        <w:pStyle w:val="Telobesedila2"/>
        <w:keepNext/>
        <w:keepLines/>
        <w:numPr>
          <w:ilvl w:val="0"/>
          <w:numId w:val="25"/>
        </w:numPr>
        <w:rPr>
          <w:rFonts w:ascii="Tahoma" w:hAnsi="Tahoma" w:cs="Tahoma"/>
          <w:b w:val="0"/>
          <w:lang w:val="sl-SI"/>
        </w:rPr>
      </w:pPr>
      <w:r w:rsidRPr="00FB4736">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FB4736" w:rsidRDefault="003D7BF0" w:rsidP="00E17EA6">
      <w:pPr>
        <w:pStyle w:val="Telobesedila2"/>
        <w:keepNext/>
        <w:keepLines/>
        <w:numPr>
          <w:ilvl w:val="0"/>
          <w:numId w:val="25"/>
        </w:numPr>
        <w:rPr>
          <w:rFonts w:ascii="Tahoma" w:hAnsi="Tahoma" w:cs="Tahoma"/>
          <w:b w:val="0"/>
          <w:lang w:val="sl-SI"/>
        </w:rPr>
      </w:pPr>
      <w:r w:rsidRPr="00FB4736">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FB4736" w:rsidRDefault="003D7BF0" w:rsidP="00E17EA6">
      <w:pPr>
        <w:pStyle w:val="Telobesedila2"/>
        <w:keepNext/>
        <w:keepLines/>
        <w:numPr>
          <w:ilvl w:val="0"/>
          <w:numId w:val="25"/>
        </w:numPr>
        <w:rPr>
          <w:rFonts w:ascii="Tahoma" w:hAnsi="Tahoma" w:cs="Tahoma"/>
          <w:b w:val="0"/>
          <w:lang w:val="sl-SI"/>
        </w:rPr>
      </w:pPr>
      <w:r w:rsidRPr="00FB4736">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FB4736" w:rsidRDefault="003D7BF0" w:rsidP="00E17EA6">
      <w:pPr>
        <w:pStyle w:val="Telobesedila2"/>
        <w:keepNext/>
        <w:keepLines/>
        <w:numPr>
          <w:ilvl w:val="0"/>
          <w:numId w:val="25"/>
        </w:numPr>
        <w:rPr>
          <w:rFonts w:ascii="Tahoma" w:hAnsi="Tahoma" w:cs="Tahoma"/>
          <w:b w:val="0"/>
          <w:lang w:val="sl-SI"/>
        </w:rPr>
      </w:pPr>
      <w:r w:rsidRPr="00FB4736">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FB4736" w:rsidRDefault="003D7BF0" w:rsidP="003D7BF0">
      <w:pPr>
        <w:keepNext/>
        <w:keepLines/>
        <w:ind w:right="-2"/>
        <w:jc w:val="both"/>
        <w:rPr>
          <w:rFonts w:ascii="Tahoma" w:hAnsi="Tahoma" w:cs="Tahoma"/>
          <w:b/>
        </w:rPr>
      </w:pPr>
    </w:p>
    <w:p w:rsidR="003D7BF0" w:rsidRPr="00FB4736" w:rsidRDefault="003D7BF0" w:rsidP="003D7BF0">
      <w:pPr>
        <w:keepNext/>
        <w:keepLines/>
        <w:ind w:right="-2"/>
        <w:jc w:val="both"/>
        <w:rPr>
          <w:rFonts w:ascii="Tahoma" w:hAnsi="Tahoma" w:cs="Tahoma"/>
          <w:b/>
        </w:rPr>
      </w:pPr>
      <w:r w:rsidRPr="00FB4736">
        <w:rPr>
          <w:rFonts w:ascii="Tahoma" w:hAnsi="Tahoma" w:cs="Tahoma"/>
          <w:b/>
        </w:rPr>
        <w:t>D: Nacionalni razlogi za izključitev</w:t>
      </w:r>
    </w:p>
    <w:p w:rsidR="003D7BF0" w:rsidRPr="00FB4736" w:rsidRDefault="003D7BF0" w:rsidP="003D7BF0">
      <w:pPr>
        <w:keepNext/>
        <w:keepLines/>
        <w:spacing w:after="120"/>
        <w:jc w:val="both"/>
        <w:rPr>
          <w:rFonts w:ascii="Tahoma" w:hAnsi="Tahoma" w:cs="Tahoma"/>
        </w:rPr>
      </w:pPr>
      <w:r w:rsidRPr="00FB4736">
        <w:rPr>
          <w:rFonts w:ascii="Tahoma" w:hAnsi="Tahoma" w:cs="Tahoma"/>
        </w:rPr>
        <w:t>Naročnik bo iz posameznega postopka javnega naročanja izključil gospodarski subjekt:</w:t>
      </w:r>
    </w:p>
    <w:p w:rsidR="003D7BF0" w:rsidRPr="00FB4736" w:rsidRDefault="003D7BF0" w:rsidP="00E17EA6">
      <w:pPr>
        <w:pStyle w:val="Odstavekseznama"/>
        <w:keepNext/>
        <w:keepLines/>
        <w:numPr>
          <w:ilvl w:val="0"/>
          <w:numId w:val="27"/>
        </w:numPr>
        <w:spacing w:after="60"/>
        <w:jc w:val="both"/>
        <w:rPr>
          <w:rFonts w:ascii="Tahoma" w:hAnsi="Tahoma" w:cs="Tahoma"/>
          <w:szCs w:val="18"/>
        </w:rPr>
      </w:pPr>
      <w:r w:rsidRPr="00FB4736">
        <w:rPr>
          <w:rFonts w:ascii="Tahoma" w:hAnsi="Tahoma" w:cs="Tahoma"/>
        </w:rPr>
        <w:t xml:space="preserve">če je ta na dan, ko poteče rok za oddajo ponudb ali ponudb, izločen iz postopkov oddaje javnih naročil </w:t>
      </w:r>
      <w:r w:rsidRPr="00FB4736">
        <w:rPr>
          <w:rFonts w:ascii="Tahoma" w:hAnsi="Tahoma" w:cs="Tahoma"/>
          <w:szCs w:val="18"/>
        </w:rPr>
        <w:t>zaradi uvrstitve v evidenco gospodarskih subjektov z negativnimi referencami,</w:t>
      </w:r>
    </w:p>
    <w:p w:rsidR="003D7BF0" w:rsidRPr="00FB4736" w:rsidRDefault="003D7BF0" w:rsidP="00E17EA6">
      <w:pPr>
        <w:pStyle w:val="Odstavekseznama"/>
        <w:keepNext/>
        <w:keepLines/>
        <w:numPr>
          <w:ilvl w:val="0"/>
          <w:numId w:val="27"/>
        </w:numPr>
        <w:jc w:val="both"/>
        <w:rPr>
          <w:rFonts w:ascii="Tahoma" w:hAnsi="Tahoma" w:cs="Tahoma"/>
        </w:rPr>
      </w:pPr>
      <w:r w:rsidRPr="00FB4736">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FB4736" w:rsidRDefault="003D7BF0" w:rsidP="003D7BF0">
      <w:pPr>
        <w:keepNext/>
        <w:keepLines/>
        <w:ind w:right="-2"/>
        <w:jc w:val="both"/>
        <w:rPr>
          <w:rFonts w:ascii="Tahoma" w:hAnsi="Tahoma" w:cs="Tahoma"/>
        </w:rPr>
      </w:pPr>
    </w:p>
    <w:p w:rsidR="003D7BF0" w:rsidRPr="00FB4736" w:rsidRDefault="003D7BF0" w:rsidP="003D7BF0">
      <w:pPr>
        <w:keepNext/>
        <w:keepLines/>
        <w:jc w:val="both"/>
        <w:rPr>
          <w:rFonts w:ascii="Tahoma" w:hAnsi="Tahoma" w:cs="Tahoma"/>
          <w:b/>
          <w:u w:val="single"/>
        </w:rPr>
      </w:pPr>
      <w:r w:rsidRPr="00FB4736">
        <w:rPr>
          <w:rFonts w:ascii="Tahoma" w:hAnsi="Tahoma" w:cs="Tahoma"/>
          <w:b/>
        </w:rPr>
        <w:t>Zgoraj navedeni pogoji veljajo tudi za posamezne člane skupine ponudnikov v okviru skupne ponudbe, za vse v ponudbi navedene podizvajalce in za subjekte, katerih zmogljivosti uporablja ponudnik.</w:t>
      </w:r>
      <w:r w:rsidRPr="00FB4736">
        <w:rPr>
          <w:rFonts w:ascii="Tahoma" w:hAnsi="Tahoma" w:cs="Tahoma"/>
          <w:b/>
          <w:u w:val="single"/>
        </w:rPr>
        <w:t xml:space="preserve"> </w:t>
      </w:r>
    </w:p>
    <w:p w:rsidR="003D7BF0" w:rsidRPr="00FB4736" w:rsidRDefault="003D7BF0" w:rsidP="003D7BF0">
      <w:pPr>
        <w:pStyle w:val="Odstavekseznama"/>
        <w:keepNext/>
        <w:keepLines/>
        <w:ind w:left="0"/>
        <w:jc w:val="both"/>
        <w:rPr>
          <w:rFonts w:ascii="Tahoma" w:hAnsi="Tahoma" w:cs="Tahoma"/>
        </w:rPr>
      </w:pPr>
    </w:p>
    <w:p w:rsidR="003D7BF0" w:rsidRPr="00FB4736" w:rsidRDefault="003D7BF0" w:rsidP="003D7BF0">
      <w:pPr>
        <w:keepNext/>
        <w:keepLines/>
        <w:jc w:val="both"/>
        <w:rPr>
          <w:rFonts w:ascii="Tahoma" w:hAnsi="Tahoma" w:cs="Tahoma"/>
          <w:b/>
        </w:rPr>
      </w:pPr>
      <w:r w:rsidRPr="00FB4736">
        <w:rPr>
          <w:rFonts w:ascii="Tahoma" w:hAnsi="Tahoma" w:cs="Tahoma"/>
          <w:b/>
        </w:rPr>
        <w:t>DOKAZILA:</w:t>
      </w:r>
    </w:p>
    <w:p w:rsidR="003D7BF0" w:rsidRPr="00FB4736" w:rsidRDefault="003D7BF0" w:rsidP="003D7BF0">
      <w:pPr>
        <w:keepNext/>
        <w:keepLines/>
        <w:spacing w:after="120"/>
        <w:jc w:val="both"/>
        <w:rPr>
          <w:rFonts w:ascii="Tahoma" w:hAnsi="Tahoma" w:cs="Tahoma"/>
        </w:rPr>
      </w:pPr>
      <w:r w:rsidRPr="00FB4736">
        <w:rPr>
          <w:rFonts w:ascii="Tahoma" w:hAnsi="Tahoma" w:cs="Tahoma"/>
        </w:rPr>
        <w:t>Gospodarski subjekt izkaže izpolnjevanje teh pogojev s podpisom in s predložitvijo naslednjih prilog:</w:t>
      </w:r>
    </w:p>
    <w:p w:rsidR="003D7BF0" w:rsidRPr="00FB4736" w:rsidRDefault="003D7BF0" w:rsidP="00E17EA6">
      <w:pPr>
        <w:keepNext/>
        <w:keepLines/>
        <w:numPr>
          <w:ilvl w:val="0"/>
          <w:numId w:val="26"/>
        </w:numPr>
        <w:ind w:left="714" w:hanging="357"/>
        <w:jc w:val="both"/>
        <w:rPr>
          <w:rFonts w:ascii="Tahoma" w:hAnsi="Tahoma" w:cs="Tahoma"/>
        </w:rPr>
      </w:pPr>
      <w:r w:rsidRPr="00FB4736">
        <w:rPr>
          <w:rFonts w:ascii="Tahoma" w:hAnsi="Tahoma" w:cs="Tahoma"/>
        </w:rPr>
        <w:t>Priloga »IZJAVA – GOSPOD</w:t>
      </w:r>
      <w:r w:rsidR="008D2719" w:rsidRPr="00FB4736">
        <w:rPr>
          <w:rFonts w:ascii="Tahoma" w:hAnsi="Tahoma" w:cs="Tahoma"/>
        </w:rPr>
        <w:t>A</w:t>
      </w:r>
      <w:r w:rsidRPr="00FB4736">
        <w:rPr>
          <w:rFonts w:ascii="Tahoma" w:hAnsi="Tahoma" w:cs="Tahoma"/>
        </w:rPr>
        <w:t xml:space="preserve">RSKI SUBJEKT«, </w:t>
      </w:r>
    </w:p>
    <w:p w:rsidR="003D7BF0" w:rsidRPr="00FB4736" w:rsidRDefault="003D7BF0" w:rsidP="00E17EA6">
      <w:pPr>
        <w:keepNext/>
        <w:keepLines/>
        <w:numPr>
          <w:ilvl w:val="0"/>
          <w:numId w:val="26"/>
        </w:numPr>
        <w:ind w:left="714" w:hanging="357"/>
        <w:jc w:val="both"/>
        <w:rPr>
          <w:rFonts w:ascii="Tahoma" w:hAnsi="Tahoma" w:cs="Tahoma"/>
        </w:rPr>
      </w:pPr>
      <w:r w:rsidRPr="00FB4736">
        <w:rPr>
          <w:rFonts w:ascii="Tahoma" w:hAnsi="Tahoma" w:cs="Tahoma"/>
        </w:rPr>
        <w:t>Priloga »IZJAVA – OSEBE«.</w:t>
      </w:r>
    </w:p>
    <w:p w:rsidR="00F248BD" w:rsidRPr="00FB4736" w:rsidRDefault="00F248BD" w:rsidP="00B11E1B">
      <w:pPr>
        <w:pStyle w:val="Odstavekseznama"/>
        <w:keepNext/>
        <w:widowControl w:val="0"/>
        <w:ind w:left="0"/>
        <w:jc w:val="both"/>
        <w:rPr>
          <w:rFonts w:ascii="Tahoma" w:hAnsi="Tahoma" w:cs="Tahoma"/>
        </w:rPr>
      </w:pPr>
    </w:p>
    <w:p w:rsidR="002F13E1" w:rsidRPr="00FB4736" w:rsidRDefault="002F13E1" w:rsidP="00B11E1B">
      <w:pPr>
        <w:pStyle w:val="Odstavekseznama"/>
        <w:keepNext/>
        <w:widowControl w:val="0"/>
        <w:ind w:left="0"/>
        <w:jc w:val="both"/>
        <w:rPr>
          <w:rFonts w:ascii="Tahoma" w:hAnsi="Tahoma" w:cs="Tahoma"/>
        </w:rPr>
      </w:pPr>
    </w:p>
    <w:p w:rsidR="00440BF3" w:rsidRPr="00FB4736" w:rsidRDefault="00440BF3" w:rsidP="00B11E1B">
      <w:pPr>
        <w:keepNext/>
        <w:widowControl w:val="0"/>
        <w:numPr>
          <w:ilvl w:val="1"/>
          <w:numId w:val="2"/>
        </w:numPr>
        <w:jc w:val="both"/>
        <w:rPr>
          <w:rFonts w:ascii="Tahoma" w:hAnsi="Tahoma" w:cs="Tahoma"/>
          <w:b/>
          <w:caps/>
          <w:sz w:val="22"/>
          <w:szCs w:val="22"/>
        </w:rPr>
      </w:pPr>
      <w:r w:rsidRPr="00FB4736">
        <w:rPr>
          <w:rFonts w:ascii="Tahoma" w:hAnsi="Tahoma" w:cs="Tahoma"/>
          <w:b/>
          <w:caps/>
          <w:sz w:val="22"/>
          <w:szCs w:val="22"/>
        </w:rPr>
        <w:t>Pogoji za sodelovanje</w:t>
      </w:r>
    </w:p>
    <w:p w:rsidR="00440BF3" w:rsidRPr="00FB4736" w:rsidRDefault="00440BF3" w:rsidP="00B11E1B">
      <w:pPr>
        <w:keepNext/>
        <w:widowControl w:val="0"/>
        <w:ind w:left="720"/>
        <w:jc w:val="both"/>
        <w:rPr>
          <w:rFonts w:ascii="Tahoma" w:hAnsi="Tahoma" w:cs="Tahoma"/>
          <w:b/>
        </w:rPr>
      </w:pPr>
    </w:p>
    <w:p w:rsidR="00F04689" w:rsidRPr="00FB4736" w:rsidRDefault="00702B79" w:rsidP="00B11E1B">
      <w:pPr>
        <w:keepNext/>
        <w:widowControl w:val="0"/>
        <w:numPr>
          <w:ilvl w:val="2"/>
          <w:numId w:val="2"/>
        </w:numPr>
        <w:jc w:val="both"/>
        <w:rPr>
          <w:rFonts w:ascii="Tahoma" w:hAnsi="Tahoma" w:cs="Tahoma"/>
          <w:b/>
          <w:caps/>
          <w:sz w:val="22"/>
          <w:szCs w:val="22"/>
        </w:rPr>
      </w:pPr>
      <w:r w:rsidRPr="00FB4736">
        <w:rPr>
          <w:rFonts w:ascii="Tahoma" w:hAnsi="Tahoma" w:cs="Tahoma"/>
          <w:b/>
          <w:caps/>
          <w:sz w:val="22"/>
          <w:szCs w:val="22"/>
        </w:rPr>
        <w:t xml:space="preserve">Ustreznost </w:t>
      </w:r>
      <w:r w:rsidR="00395842" w:rsidRPr="00FB4736">
        <w:rPr>
          <w:rFonts w:ascii="Tahoma" w:hAnsi="Tahoma" w:cs="Tahoma"/>
          <w:b/>
          <w:caps/>
          <w:sz w:val="22"/>
          <w:szCs w:val="22"/>
        </w:rPr>
        <w:t>za opravljanje poklicne dejavnosti</w:t>
      </w:r>
    </w:p>
    <w:p w:rsidR="00E11ADF" w:rsidRPr="00FB4736" w:rsidRDefault="00E11ADF" w:rsidP="00B11E1B">
      <w:pPr>
        <w:keepNext/>
        <w:widowControl w:val="0"/>
        <w:jc w:val="both"/>
        <w:rPr>
          <w:rFonts w:ascii="Tahoma" w:hAnsi="Tahoma" w:cs="Tahoma"/>
        </w:rPr>
      </w:pPr>
    </w:p>
    <w:p w:rsidR="00BA0A8B" w:rsidRPr="00FB4736" w:rsidRDefault="00BA0A8B" w:rsidP="00B11E1B">
      <w:pPr>
        <w:keepNext/>
        <w:widowControl w:val="0"/>
        <w:jc w:val="both"/>
        <w:rPr>
          <w:rFonts w:ascii="Tahoma" w:hAnsi="Tahoma" w:cs="Tahoma"/>
        </w:rPr>
      </w:pPr>
      <w:r w:rsidRPr="00FB473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FB4736" w:rsidRDefault="00702B79" w:rsidP="00B11E1B">
      <w:pPr>
        <w:keepNext/>
        <w:widowControl w:val="0"/>
        <w:jc w:val="both"/>
        <w:rPr>
          <w:rFonts w:ascii="Tahoma" w:hAnsi="Tahoma" w:cs="Tahoma"/>
        </w:rPr>
      </w:pPr>
    </w:p>
    <w:p w:rsidR="00702B79" w:rsidRPr="00FB4736" w:rsidRDefault="00702B79" w:rsidP="00B11E1B">
      <w:pPr>
        <w:keepNext/>
        <w:widowControl w:val="0"/>
        <w:jc w:val="both"/>
        <w:rPr>
          <w:rFonts w:ascii="Tahoma" w:hAnsi="Tahoma" w:cs="Tahoma"/>
          <w:sz w:val="22"/>
          <w:szCs w:val="22"/>
        </w:rPr>
      </w:pPr>
      <w:r w:rsidRPr="00FB473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FB4736">
        <w:rPr>
          <w:rFonts w:ascii="Tahoma" w:hAnsi="Tahoma" w:cs="Tahoma"/>
          <w:sz w:val="22"/>
          <w:szCs w:val="22"/>
        </w:rPr>
        <w:t>.</w:t>
      </w:r>
    </w:p>
    <w:p w:rsidR="00476FB1" w:rsidRPr="00FB4736" w:rsidRDefault="00702B79" w:rsidP="00B11E1B">
      <w:pPr>
        <w:keepNext/>
        <w:widowControl w:val="0"/>
        <w:jc w:val="both"/>
        <w:rPr>
          <w:rFonts w:ascii="Tahoma" w:hAnsi="Tahoma" w:cs="Tahoma"/>
        </w:rPr>
      </w:pPr>
      <w:r w:rsidRPr="00FB4736" w:rsidDel="00702B79">
        <w:rPr>
          <w:rFonts w:ascii="Tahoma" w:hAnsi="Tahoma" w:cs="Tahoma"/>
        </w:rPr>
        <w:t xml:space="preserve"> </w:t>
      </w:r>
    </w:p>
    <w:p w:rsidR="00F33C9F" w:rsidRPr="00FB4736" w:rsidRDefault="0029398B" w:rsidP="00B11E1B">
      <w:pPr>
        <w:pStyle w:val="Telobesedila2"/>
        <w:keepNext/>
        <w:widowControl w:val="0"/>
        <w:rPr>
          <w:rFonts w:ascii="Tahoma" w:hAnsi="Tahoma" w:cs="Tahoma"/>
          <w:b w:val="0"/>
          <w:smallCaps/>
          <w:lang w:val="sl-SI"/>
        </w:rPr>
      </w:pPr>
      <w:r w:rsidRPr="00FB4736">
        <w:rPr>
          <w:rFonts w:ascii="Tahoma" w:hAnsi="Tahoma" w:cs="Tahoma"/>
          <w:b w:val="0"/>
          <w:smallCaps/>
          <w:lang w:val="sl-SI"/>
        </w:rPr>
        <w:t xml:space="preserve">Dokazilo: </w:t>
      </w:r>
      <w:r w:rsidR="00DC1DA5" w:rsidRPr="00FB4736">
        <w:rPr>
          <w:rFonts w:ascii="Tahoma" w:eastAsia="Calibri" w:hAnsi="Tahoma" w:cs="Tahoma"/>
          <w:b w:val="0"/>
          <w:lang w:val="sl-SI"/>
        </w:rPr>
        <w:t xml:space="preserve">IZJAVA – GOSPODARSKI </w:t>
      </w:r>
      <w:r w:rsidR="00256A5D" w:rsidRPr="00FB4736">
        <w:rPr>
          <w:rFonts w:ascii="Tahoma" w:eastAsia="Calibri" w:hAnsi="Tahoma" w:cs="Tahoma"/>
          <w:b w:val="0"/>
          <w:lang w:val="sl-SI"/>
        </w:rPr>
        <w:t>SUBJEKT</w:t>
      </w:r>
    </w:p>
    <w:p w:rsidR="00055CBC" w:rsidRPr="00FB4736" w:rsidRDefault="00055CBC" w:rsidP="00B11E1B">
      <w:pPr>
        <w:pStyle w:val="Odstavekseznama"/>
        <w:keepNext/>
        <w:widowControl w:val="0"/>
        <w:ind w:left="0"/>
        <w:jc w:val="both"/>
        <w:rPr>
          <w:rFonts w:ascii="Tahoma" w:hAnsi="Tahoma" w:cs="Tahoma"/>
        </w:rPr>
      </w:pPr>
    </w:p>
    <w:p w:rsidR="005A1EEB" w:rsidRPr="00FB4736" w:rsidRDefault="005A1EEB" w:rsidP="00B11E1B">
      <w:pPr>
        <w:keepNext/>
        <w:widowControl w:val="0"/>
        <w:outlineLvl w:val="2"/>
        <w:rPr>
          <w:rFonts w:ascii="Tahoma" w:hAnsi="Tahoma" w:cs="Tahoma"/>
          <w:b/>
          <w:sz w:val="22"/>
          <w:szCs w:val="22"/>
        </w:rPr>
      </w:pPr>
      <w:bookmarkStart w:id="12" w:name="_Toc181074088"/>
      <w:r w:rsidRPr="00FB4736">
        <w:rPr>
          <w:rFonts w:ascii="Tahoma" w:hAnsi="Tahoma" w:cs="Tahoma"/>
          <w:b/>
          <w:sz w:val="22"/>
          <w:szCs w:val="22"/>
        </w:rPr>
        <w:t>3.</w:t>
      </w:r>
      <w:bookmarkEnd w:id="12"/>
      <w:r w:rsidR="00CB6FCC" w:rsidRPr="00FB4736">
        <w:rPr>
          <w:rFonts w:ascii="Tahoma" w:hAnsi="Tahoma" w:cs="Tahoma"/>
          <w:b/>
          <w:sz w:val="22"/>
          <w:szCs w:val="22"/>
        </w:rPr>
        <w:t>2.</w:t>
      </w:r>
      <w:r w:rsidR="0024735F" w:rsidRPr="00FB4736">
        <w:rPr>
          <w:rFonts w:ascii="Tahoma" w:hAnsi="Tahoma" w:cs="Tahoma"/>
          <w:b/>
          <w:sz w:val="22"/>
          <w:szCs w:val="22"/>
        </w:rPr>
        <w:t>2</w:t>
      </w:r>
      <w:r w:rsidR="00AB5125" w:rsidRPr="00FB4736">
        <w:rPr>
          <w:rFonts w:ascii="Tahoma" w:hAnsi="Tahoma" w:cs="Tahoma"/>
          <w:b/>
          <w:sz w:val="22"/>
          <w:szCs w:val="22"/>
        </w:rPr>
        <w:t>.</w:t>
      </w:r>
      <w:r w:rsidRPr="00FB4736">
        <w:rPr>
          <w:rFonts w:ascii="Tahoma" w:hAnsi="Tahoma" w:cs="Tahoma"/>
          <w:b/>
          <w:sz w:val="22"/>
          <w:szCs w:val="22"/>
        </w:rPr>
        <w:t xml:space="preserve"> FINANČNA SPOSOBNOST </w:t>
      </w:r>
    </w:p>
    <w:p w:rsidR="005A1EEB" w:rsidRPr="00FB4736" w:rsidRDefault="005A1EEB" w:rsidP="00B11E1B">
      <w:pPr>
        <w:keepNext/>
        <w:widowControl w:val="0"/>
        <w:jc w:val="both"/>
        <w:rPr>
          <w:rFonts w:ascii="Tahoma" w:hAnsi="Tahoma" w:cs="Tahoma"/>
          <w:bCs/>
          <w:iCs/>
          <w:sz w:val="22"/>
          <w:szCs w:val="22"/>
        </w:rPr>
      </w:pPr>
    </w:p>
    <w:p w:rsidR="009F5621" w:rsidRPr="00FB4736" w:rsidRDefault="005A1EEB" w:rsidP="00B11E1B">
      <w:pPr>
        <w:keepNext/>
        <w:widowControl w:val="0"/>
        <w:jc w:val="both"/>
        <w:rPr>
          <w:rFonts w:ascii="Tahoma" w:hAnsi="Tahoma" w:cs="Tahoma"/>
        </w:rPr>
      </w:pPr>
      <w:r w:rsidRPr="00FB4736">
        <w:rPr>
          <w:rFonts w:ascii="Tahoma" w:hAnsi="Tahoma" w:cs="Tahoma"/>
        </w:rPr>
        <w:t xml:space="preserve">Ponudnikova bonitetna ocena mora biti najmanj SB6 ali boljša. Ponudnik v zadnjih </w:t>
      </w:r>
      <w:r w:rsidR="00C92130" w:rsidRPr="00FB4736">
        <w:rPr>
          <w:rFonts w:ascii="Tahoma" w:hAnsi="Tahoma" w:cs="Tahoma"/>
        </w:rPr>
        <w:t xml:space="preserve">šestih </w:t>
      </w:r>
      <w:r w:rsidR="00904C17" w:rsidRPr="00FB4736">
        <w:rPr>
          <w:rFonts w:ascii="Tahoma" w:hAnsi="Tahoma" w:cs="Tahoma"/>
        </w:rPr>
        <w:t xml:space="preserve">(6.) </w:t>
      </w:r>
      <w:r w:rsidRPr="00FB4736">
        <w:rPr>
          <w:rFonts w:ascii="Tahoma" w:hAnsi="Tahoma" w:cs="Tahoma"/>
        </w:rPr>
        <w:t xml:space="preserve">mesecih pred </w:t>
      </w:r>
      <w:r w:rsidRPr="00FB4736">
        <w:rPr>
          <w:rFonts w:ascii="Tahoma" w:hAnsi="Tahoma" w:cs="Tahoma"/>
        </w:rPr>
        <w:lastRenderedPageBreak/>
        <w:t xml:space="preserve">izdajo zahtevanega dokazila ne sme imeti dospele neporavnane obveznosti. </w:t>
      </w:r>
    </w:p>
    <w:p w:rsidR="009752FF" w:rsidRPr="00FB4736" w:rsidRDefault="009752FF" w:rsidP="00B11E1B">
      <w:pPr>
        <w:keepNext/>
        <w:widowControl w:val="0"/>
        <w:jc w:val="both"/>
        <w:rPr>
          <w:rFonts w:ascii="Tahoma" w:hAnsi="Tahoma" w:cs="Tahoma"/>
          <w:smallCaps/>
        </w:rPr>
      </w:pPr>
    </w:p>
    <w:p w:rsidR="002922EE" w:rsidRPr="00FB4736" w:rsidRDefault="009F5621" w:rsidP="00B11E1B">
      <w:pPr>
        <w:keepNext/>
        <w:widowControl w:val="0"/>
        <w:jc w:val="both"/>
        <w:rPr>
          <w:rFonts w:ascii="Tahoma" w:hAnsi="Tahoma" w:cs="Tahoma"/>
          <w:iCs/>
          <w:strike/>
        </w:rPr>
      </w:pPr>
      <w:r w:rsidRPr="00FB4736">
        <w:rPr>
          <w:rFonts w:ascii="Tahoma" w:hAnsi="Tahoma" w:cs="Tahoma"/>
          <w:smallCaps/>
        </w:rPr>
        <w:t>Dokazilo:</w:t>
      </w:r>
      <w:r w:rsidRPr="00FB4736">
        <w:rPr>
          <w:rFonts w:ascii="Tahoma" w:hAnsi="Tahoma" w:cs="Tahoma"/>
        </w:rPr>
        <w:t xml:space="preserve"> </w:t>
      </w:r>
      <w:r w:rsidR="005A1EEB" w:rsidRPr="00FB4736">
        <w:rPr>
          <w:rFonts w:ascii="Tahoma" w:hAnsi="Tahoma" w:cs="Tahoma"/>
        </w:rPr>
        <w:t xml:space="preserve">Ponudnik kot dokazilo o izpolnjevanju obeh pogojev </w:t>
      </w:r>
      <w:r w:rsidR="00DB370C" w:rsidRPr="00FB4736">
        <w:rPr>
          <w:rFonts w:ascii="Tahoma" w:hAnsi="Tahoma" w:cs="Tahoma"/>
        </w:rPr>
        <w:t xml:space="preserve">v </w:t>
      </w:r>
      <w:r w:rsidR="005A1EEB" w:rsidRPr="00FB4736">
        <w:rPr>
          <w:rFonts w:ascii="Tahoma" w:hAnsi="Tahoma" w:cs="Tahoma"/>
        </w:rPr>
        <w:t>ponudbi predloži S.BON-1 ali S.BON-1/P</w:t>
      </w:r>
      <w:r w:rsidR="00C91933" w:rsidRPr="00FB4736">
        <w:rPr>
          <w:rFonts w:ascii="Tahoma" w:hAnsi="Tahoma" w:cs="Tahoma"/>
        </w:rPr>
        <w:t xml:space="preserve"> ali eS.BON</w:t>
      </w:r>
      <w:r w:rsidR="005A1EEB" w:rsidRPr="00FB4736">
        <w:rPr>
          <w:rFonts w:ascii="Tahoma" w:hAnsi="Tahoma" w:cs="Tahoma"/>
        </w:rPr>
        <w:t>,</w:t>
      </w:r>
      <w:r w:rsidR="005A1EEB" w:rsidRPr="00FB4736">
        <w:rPr>
          <w:rFonts w:ascii="Tahoma" w:hAnsi="Tahoma" w:cs="Tahoma"/>
          <w:iCs/>
        </w:rPr>
        <w:t xml:space="preserve"> ki ne sme biti starejši od 30 dni od datuma </w:t>
      </w:r>
      <w:r w:rsidR="008D212F" w:rsidRPr="00FB4736">
        <w:rPr>
          <w:rFonts w:ascii="Tahoma" w:hAnsi="Tahoma" w:cs="Tahoma"/>
          <w:iCs/>
        </w:rPr>
        <w:t>in</w:t>
      </w:r>
      <w:r w:rsidR="004D0E64" w:rsidRPr="00FB4736">
        <w:rPr>
          <w:rFonts w:ascii="Tahoma" w:hAnsi="Tahoma" w:cs="Tahoma"/>
          <w:iCs/>
        </w:rPr>
        <w:t xml:space="preserve"> ure</w:t>
      </w:r>
      <w:r w:rsidR="008D212F" w:rsidRPr="00FB4736">
        <w:rPr>
          <w:rFonts w:ascii="Tahoma" w:hAnsi="Tahoma" w:cs="Tahoma"/>
          <w:iCs/>
        </w:rPr>
        <w:t xml:space="preserve"> predložitve</w:t>
      </w:r>
      <w:r w:rsidR="005A1EEB" w:rsidRPr="00FB4736">
        <w:rPr>
          <w:rFonts w:ascii="Tahoma" w:hAnsi="Tahoma" w:cs="Tahoma"/>
          <w:iCs/>
        </w:rPr>
        <w:t xml:space="preserve"> ponudb</w:t>
      </w:r>
      <w:r w:rsidR="003A4DBD" w:rsidRPr="00FB4736">
        <w:rPr>
          <w:rFonts w:ascii="Tahoma" w:hAnsi="Tahoma" w:cs="Tahoma"/>
          <w:iCs/>
        </w:rPr>
        <w:t>. Navedeno določilo pomeni, da mora biti dokument z bonitetno informacijo ponudnika izdan in pripravljen v 30</w:t>
      </w:r>
      <w:r w:rsidR="00256A5D" w:rsidRPr="00FB4736">
        <w:rPr>
          <w:rFonts w:ascii="Tahoma" w:hAnsi="Tahoma" w:cs="Tahoma"/>
          <w:iCs/>
        </w:rPr>
        <w:t>.</w:t>
      </w:r>
      <w:r w:rsidR="003A4DBD" w:rsidRPr="00FB4736">
        <w:rPr>
          <w:rFonts w:ascii="Tahoma" w:hAnsi="Tahoma" w:cs="Tahoma"/>
          <w:iCs/>
        </w:rPr>
        <w:t xml:space="preserve"> dneh pred rokom za predložitev ponudb.</w:t>
      </w:r>
    </w:p>
    <w:p w:rsidR="008D4A4F" w:rsidRPr="00FB4736" w:rsidRDefault="008D4A4F" w:rsidP="00B11E1B">
      <w:pPr>
        <w:keepNext/>
        <w:widowControl w:val="0"/>
        <w:jc w:val="both"/>
        <w:rPr>
          <w:rFonts w:ascii="Tahoma" w:hAnsi="Tahoma" w:cs="Tahoma"/>
        </w:rPr>
      </w:pPr>
    </w:p>
    <w:p w:rsidR="005A1EEB" w:rsidRPr="00FB4736" w:rsidRDefault="005A1EEB" w:rsidP="00B11E1B">
      <w:pPr>
        <w:keepNext/>
        <w:widowControl w:val="0"/>
        <w:jc w:val="both"/>
        <w:rPr>
          <w:rFonts w:ascii="Tahoma" w:hAnsi="Tahoma" w:cs="Tahoma"/>
          <w:iCs/>
        </w:rPr>
      </w:pPr>
      <w:r w:rsidRPr="00FB4736">
        <w:rPr>
          <w:rFonts w:ascii="Tahoma" w:hAnsi="Tahoma" w:cs="Tahoma"/>
          <w:iCs/>
        </w:rPr>
        <w:t>V primeru skupne ponudbe mora ta pogoj izpolniti vsak izmed partnerjev.</w:t>
      </w:r>
    </w:p>
    <w:p w:rsidR="00723804" w:rsidRPr="00FB4736" w:rsidRDefault="00723804" w:rsidP="00B11E1B">
      <w:pPr>
        <w:keepNext/>
        <w:widowControl w:val="0"/>
        <w:jc w:val="both"/>
        <w:rPr>
          <w:rFonts w:ascii="Tahoma" w:hAnsi="Tahoma" w:cs="Tahoma"/>
          <w:iCs/>
          <w:sz w:val="22"/>
        </w:rPr>
      </w:pPr>
    </w:p>
    <w:p w:rsidR="00F90138" w:rsidRPr="00FB4736" w:rsidRDefault="001B6EA3" w:rsidP="00B11E1B">
      <w:pPr>
        <w:keepNext/>
        <w:widowControl w:val="0"/>
        <w:jc w:val="both"/>
        <w:rPr>
          <w:rFonts w:ascii="Tahoma" w:hAnsi="Tahoma" w:cs="Tahoma"/>
          <w:b/>
          <w:sz w:val="22"/>
          <w:szCs w:val="22"/>
        </w:rPr>
      </w:pPr>
      <w:r w:rsidRPr="00FB4736">
        <w:rPr>
          <w:rFonts w:ascii="Tahoma" w:hAnsi="Tahoma" w:cs="Tahoma"/>
          <w:b/>
          <w:sz w:val="22"/>
          <w:szCs w:val="22"/>
        </w:rPr>
        <w:t>3.2.</w:t>
      </w:r>
      <w:r w:rsidR="0024735F" w:rsidRPr="00FB4736">
        <w:rPr>
          <w:rFonts w:ascii="Tahoma" w:hAnsi="Tahoma" w:cs="Tahoma"/>
          <w:b/>
          <w:sz w:val="22"/>
          <w:szCs w:val="22"/>
        </w:rPr>
        <w:t>3</w:t>
      </w:r>
      <w:r w:rsidRPr="00FB4736">
        <w:rPr>
          <w:rFonts w:ascii="Tahoma" w:hAnsi="Tahoma" w:cs="Tahoma"/>
          <w:b/>
          <w:sz w:val="22"/>
          <w:szCs w:val="22"/>
        </w:rPr>
        <w:t xml:space="preserve">. </w:t>
      </w:r>
      <w:r w:rsidR="004E6491" w:rsidRPr="00FB4736">
        <w:rPr>
          <w:rFonts w:ascii="Tahoma" w:hAnsi="Tahoma" w:cs="Tahoma"/>
          <w:b/>
          <w:sz w:val="22"/>
          <w:szCs w:val="22"/>
        </w:rPr>
        <w:t>TEHNIČNA IN STROKOVNA SPOSOBNOST</w:t>
      </w:r>
    </w:p>
    <w:p w:rsidR="0004328F" w:rsidRPr="00FB4736" w:rsidRDefault="0004328F" w:rsidP="00B11E1B">
      <w:pPr>
        <w:keepNext/>
        <w:widowControl w:val="0"/>
        <w:jc w:val="both"/>
        <w:rPr>
          <w:rFonts w:ascii="Tahoma" w:hAnsi="Tahoma" w:cs="Tahoma"/>
          <w:b/>
        </w:rPr>
      </w:pPr>
    </w:p>
    <w:p w:rsidR="0094252B" w:rsidRPr="00FB4736" w:rsidRDefault="00B46D2B" w:rsidP="00E17EA6">
      <w:pPr>
        <w:keepNext/>
        <w:widowControl w:val="0"/>
        <w:numPr>
          <w:ilvl w:val="3"/>
          <w:numId w:val="17"/>
        </w:numPr>
        <w:rPr>
          <w:rFonts w:ascii="Tahoma" w:hAnsi="Tahoma" w:cs="Tahoma"/>
          <w:b/>
          <w:caps/>
        </w:rPr>
      </w:pPr>
      <w:r w:rsidRPr="00FB4736">
        <w:rPr>
          <w:rFonts w:ascii="Tahoma" w:hAnsi="Tahoma" w:cs="Tahoma"/>
          <w:b/>
          <w:caps/>
          <w:sz w:val="22"/>
          <w:szCs w:val="22"/>
        </w:rPr>
        <w:t>Refe</w:t>
      </w:r>
      <w:r w:rsidR="00DC1DA5" w:rsidRPr="00FB4736">
        <w:rPr>
          <w:rFonts w:ascii="Tahoma" w:hAnsi="Tahoma" w:cs="Tahoma"/>
          <w:b/>
          <w:caps/>
          <w:sz w:val="22"/>
          <w:szCs w:val="22"/>
        </w:rPr>
        <w:t>REN</w:t>
      </w:r>
      <w:r w:rsidRPr="00FB4736">
        <w:rPr>
          <w:rFonts w:ascii="Tahoma" w:hAnsi="Tahoma" w:cs="Tahoma"/>
          <w:b/>
          <w:caps/>
          <w:sz w:val="22"/>
          <w:szCs w:val="22"/>
        </w:rPr>
        <w:t>ce</w:t>
      </w:r>
      <w:r w:rsidR="0004328F" w:rsidRPr="00FB4736">
        <w:rPr>
          <w:rFonts w:ascii="Tahoma" w:hAnsi="Tahoma" w:cs="Tahoma"/>
          <w:b/>
          <w:caps/>
          <w:sz w:val="22"/>
          <w:szCs w:val="22"/>
        </w:rPr>
        <w:t xml:space="preserve"> </w:t>
      </w:r>
    </w:p>
    <w:p w:rsidR="0094252B" w:rsidRPr="00FB4736" w:rsidRDefault="0094252B" w:rsidP="00B11E1B">
      <w:pPr>
        <w:keepNext/>
        <w:widowControl w:val="0"/>
        <w:rPr>
          <w:rFonts w:ascii="Tahoma" w:hAnsi="Tahoma" w:cs="Tahoma"/>
          <w:b/>
        </w:rPr>
      </w:pPr>
    </w:p>
    <w:p w:rsidR="00042AF4" w:rsidRPr="00FB4736" w:rsidRDefault="00042AF4" w:rsidP="00042AF4">
      <w:pPr>
        <w:jc w:val="both"/>
        <w:rPr>
          <w:rFonts w:ascii="Tahoma" w:hAnsi="Tahoma" w:cs="Tahoma"/>
        </w:rPr>
      </w:pPr>
      <w:r w:rsidRPr="00FB4736">
        <w:rPr>
          <w:rFonts w:ascii="Tahoma" w:hAnsi="Tahoma" w:cs="Tahoma"/>
        </w:rPr>
        <w:t xml:space="preserve">Ponudnik mora izkazati, da je v obdobju od vključno leta 2014 do oddaje ponudbe v skladu z določili sklenjenih pogodb izvedel vsa potrebna strojno inštalacijska dela pri gradnji ali obnovi </w:t>
      </w:r>
      <w:r w:rsidRPr="00FB4736">
        <w:rPr>
          <w:rFonts w:ascii="Tahoma" w:hAnsi="Tahoma" w:cs="Tahoma"/>
          <w:iCs/>
        </w:rPr>
        <w:t>predizoliranega</w:t>
      </w:r>
      <w:r w:rsidRPr="00FB4736">
        <w:rPr>
          <w:rFonts w:ascii="Tahoma" w:hAnsi="Tahoma" w:cs="Tahoma"/>
        </w:rPr>
        <w:t xml:space="preserve"> cevovoda za vročevod ali toplovod ali parovod dimenzije minimalno DN </w:t>
      </w:r>
      <w:r w:rsidR="00E704A1" w:rsidRPr="00FB4736">
        <w:rPr>
          <w:rFonts w:ascii="Tahoma" w:hAnsi="Tahoma" w:cs="Tahoma"/>
        </w:rPr>
        <w:t>20</w:t>
      </w:r>
      <w:r w:rsidRPr="00FB4736">
        <w:rPr>
          <w:rFonts w:ascii="Tahoma" w:hAnsi="Tahoma" w:cs="Tahoma"/>
        </w:rPr>
        <w:t xml:space="preserve">0 v skupni dolžini trase </w:t>
      </w:r>
      <w:r w:rsidR="00195BFA" w:rsidRPr="00FB4736">
        <w:rPr>
          <w:rFonts w:ascii="Tahoma" w:hAnsi="Tahoma" w:cs="Tahoma"/>
        </w:rPr>
        <w:t xml:space="preserve">cevovoda </w:t>
      </w:r>
      <w:r w:rsidRPr="00FB4736">
        <w:rPr>
          <w:rFonts w:ascii="Tahoma" w:hAnsi="Tahoma" w:cs="Tahoma"/>
        </w:rPr>
        <w:t xml:space="preserve">za vročevod ali toplovod ali parovod najmanj </w:t>
      </w:r>
      <w:r w:rsidR="002E61EE" w:rsidRPr="00FB4736">
        <w:rPr>
          <w:rFonts w:ascii="Tahoma" w:hAnsi="Tahoma" w:cs="Tahoma"/>
        </w:rPr>
        <w:t>25</w:t>
      </w:r>
      <w:r w:rsidRPr="00FB4736">
        <w:rPr>
          <w:rFonts w:ascii="Tahoma" w:hAnsi="Tahoma" w:cs="Tahoma"/>
        </w:rPr>
        <w:t xml:space="preserve">0 </w:t>
      </w:r>
      <w:r w:rsidR="006938C8" w:rsidRPr="00FB4736">
        <w:rPr>
          <w:rFonts w:ascii="Tahoma" w:hAnsi="Tahoma" w:cs="Tahoma"/>
        </w:rPr>
        <w:t xml:space="preserve">(dvesto petdeset) </w:t>
      </w:r>
      <w:r w:rsidRPr="00FB4736">
        <w:rPr>
          <w:rFonts w:ascii="Tahoma" w:hAnsi="Tahoma" w:cs="Tahoma"/>
        </w:rPr>
        <w:t>metrov.</w:t>
      </w:r>
    </w:p>
    <w:p w:rsidR="00042AF4" w:rsidRPr="00FB4736" w:rsidRDefault="00042AF4" w:rsidP="00AE1B52">
      <w:pPr>
        <w:keepNext/>
        <w:widowControl w:val="0"/>
        <w:jc w:val="both"/>
        <w:rPr>
          <w:rFonts w:ascii="Tahoma" w:hAnsi="Tahoma" w:cs="Tahoma"/>
        </w:rPr>
      </w:pPr>
    </w:p>
    <w:p w:rsidR="00AE1B52" w:rsidRPr="00FB4736" w:rsidRDefault="00AE1B52" w:rsidP="00AE1B52">
      <w:pPr>
        <w:keepNext/>
        <w:widowControl w:val="0"/>
        <w:jc w:val="both"/>
        <w:rPr>
          <w:rFonts w:ascii="Tahoma" w:hAnsi="Tahoma" w:cs="Tahoma"/>
        </w:rPr>
      </w:pPr>
      <w:r w:rsidRPr="00FB4736">
        <w:rPr>
          <w:rFonts w:ascii="Tahoma" w:hAnsi="Tahoma" w:cs="Tahoma"/>
        </w:rPr>
        <w:t>Referenčni posel se šteje za dokončanega z dnem podpisa Zapisnika o sprejemu in izročitvi izvedenih del (primopredajnega zapisnika), brez kakršnihkoli dodatnih ugotovitev.</w:t>
      </w:r>
    </w:p>
    <w:p w:rsidR="00AE1B52" w:rsidRPr="00FB4736" w:rsidRDefault="00AE1B52" w:rsidP="00AE1B52">
      <w:pPr>
        <w:keepNext/>
        <w:widowControl w:val="0"/>
        <w:jc w:val="both"/>
        <w:rPr>
          <w:rFonts w:ascii="Tahoma" w:hAnsi="Tahoma" w:cs="Tahoma"/>
        </w:rPr>
      </w:pPr>
    </w:p>
    <w:p w:rsidR="00AE1B52" w:rsidRPr="00FB4736" w:rsidRDefault="00AE1B52" w:rsidP="00AE1B52">
      <w:pPr>
        <w:keepNext/>
        <w:jc w:val="both"/>
        <w:rPr>
          <w:rFonts w:ascii="Tahoma" w:hAnsi="Tahoma" w:cs="Tahoma"/>
        </w:rPr>
      </w:pPr>
      <w:r w:rsidRPr="00FB4736">
        <w:rPr>
          <w:rFonts w:ascii="Tahoma" w:hAnsi="Tahoma" w:cs="Tahoma"/>
        </w:rPr>
        <w:t xml:space="preserve">Kot </w:t>
      </w:r>
      <w:r w:rsidRPr="00FB4736">
        <w:rPr>
          <w:rFonts w:ascii="Tahoma" w:hAnsi="Tahoma" w:cs="Tahoma"/>
          <w:b/>
        </w:rPr>
        <w:t>dokazilo</w:t>
      </w:r>
      <w:r w:rsidRPr="00FB4736">
        <w:rPr>
          <w:rFonts w:ascii="Tahoma" w:hAnsi="Tahoma" w:cs="Tahoma"/>
        </w:rPr>
        <w:t xml:space="preserve"> za izpolnjevanje pogoja referenc mora ponudnik predložiti izpolnjen obrazec </w:t>
      </w:r>
      <w:r w:rsidRPr="00FB4736">
        <w:rPr>
          <w:rFonts w:ascii="Tahoma" w:hAnsi="Tahoma" w:cs="Tahoma"/>
          <w:b/>
        </w:rPr>
        <w:t xml:space="preserve">seznam referenc </w:t>
      </w:r>
      <w:r w:rsidRPr="00FB4736">
        <w:rPr>
          <w:rFonts w:ascii="Tahoma" w:hAnsi="Tahoma" w:cs="Tahoma"/>
        </w:rPr>
        <w:t>ter izpolnjen obrazec</w:t>
      </w:r>
      <w:r w:rsidRPr="00FB4736">
        <w:rPr>
          <w:rFonts w:ascii="Tahoma" w:hAnsi="Tahoma" w:cs="Tahoma"/>
          <w:b/>
        </w:rPr>
        <w:t xml:space="preserve"> potrdilo – reference s podatki investitorja /-ev referenčnega objekta </w:t>
      </w:r>
      <w:r w:rsidRPr="00FB4736">
        <w:rPr>
          <w:rFonts w:ascii="Tahoma" w:hAnsi="Tahoma" w:cs="Tahoma"/>
        </w:rPr>
        <w:t>ali drug obrazec iz predhodnih javnih naročil, ki mora biti po vsebini skladen z obrazcem iz te razpisne dokumentacije (nahaja se v poglavju 13).</w:t>
      </w:r>
    </w:p>
    <w:p w:rsidR="00AE1B52" w:rsidRPr="00FB4736" w:rsidRDefault="00AE1B52" w:rsidP="00AE1B52">
      <w:pPr>
        <w:keepNext/>
        <w:widowControl w:val="0"/>
        <w:jc w:val="both"/>
        <w:rPr>
          <w:rFonts w:ascii="Tahoma" w:hAnsi="Tahoma" w:cs="Tahoma"/>
        </w:rPr>
      </w:pPr>
    </w:p>
    <w:p w:rsidR="00AE1B52" w:rsidRPr="00FB4736" w:rsidRDefault="00AE1B52" w:rsidP="00AE1B52">
      <w:pPr>
        <w:keepNext/>
        <w:widowControl w:val="0"/>
        <w:jc w:val="both"/>
        <w:rPr>
          <w:rFonts w:ascii="Tahoma" w:hAnsi="Tahoma" w:cs="Tahoma"/>
        </w:rPr>
      </w:pPr>
      <w:r w:rsidRPr="00FB4736">
        <w:rPr>
          <w:rFonts w:ascii="Tahoma" w:hAnsi="Tahoma" w:cs="Tahoma"/>
        </w:rPr>
        <w:t>Zgoraj navedeni pogoj lahko ponudnik izpolnjuje tudi s podizvajalcem/ci, vendar mora v tem primeru izkazati, da je sam izvedel zahtevana referenčna dela v dolžini najmanj polovice zahtevane referenčne dolžine.</w:t>
      </w:r>
    </w:p>
    <w:p w:rsidR="00AE1B52" w:rsidRPr="00FB4736" w:rsidRDefault="00AE1B52" w:rsidP="00AE1B52">
      <w:pPr>
        <w:keepNext/>
        <w:widowControl w:val="0"/>
        <w:jc w:val="both"/>
        <w:rPr>
          <w:rFonts w:ascii="Tahoma" w:hAnsi="Tahoma" w:cs="Tahoma"/>
        </w:rPr>
      </w:pPr>
    </w:p>
    <w:p w:rsidR="00AE1B52" w:rsidRPr="00FB4736" w:rsidRDefault="00AE1B52" w:rsidP="00AE1B52">
      <w:pPr>
        <w:keepNext/>
        <w:widowControl w:val="0"/>
        <w:jc w:val="both"/>
        <w:rPr>
          <w:rFonts w:ascii="Tahoma" w:hAnsi="Tahoma" w:cs="Tahoma"/>
        </w:rPr>
      </w:pPr>
      <w:r w:rsidRPr="00FB4736">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FB4736" w:rsidRDefault="00AE1B52" w:rsidP="00AE1B52">
      <w:pPr>
        <w:keepNext/>
        <w:widowControl w:val="0"/>
        <w:jc w:val="both"/>
        <w:rPr>
          <w:rFonts w:ascii="Tahoma" w:hAnsi="Tahoma" w:cs="Tahoma"/>
        </w:rPr>
      </w:pPr>
    </w:p>
    <w:p w:rsidR="00AE1B52" w:rsidRPr="00FB4736" w:rsidRDefault="00AE1B52" w:rsidP="00AE1B52">
      <w:pPr>
        <w:jc w:val="both"/>
        <w:rPr>
          <w:rFonts w:ascii="Tahoma" w:hAnsi="Tahoma" w:cs="Tahoma"/>
        </w:rPr>
      </w:pPr>
      <w:r w:rsidRPr="00FB4736">
        <w:rPr>
          <w:rFonts w:ascii="Tahoma" w:hAnsi="Tahoma" w:cs="Tahoma"/>
        </w:rPr>
        <w:t xml:space="preserve">Za obrazec </w:t>
      </w:r>
      <w:r w:rsidRPr="00FB4736">
        <w:rPr>
          <w:rFonts w:ascii="Tahoma" w:hAnsi="Tahoma" w:cs="Tahoma"/>
          <w:b/>
        </w:rPr>
        <w:t xml:space="preserve">potrdilo – reference </w:t>
      </w:r>
      <w:r w:rsidR="00737A0F" w:rsidRPr="00FB4736">
        <w:rPr>
          <w:rFonts w:ascii="Tahoma" w:hAnsi="Tahoma" w:cs="Tahoma"/>
          <w:b/>
        </w:rPr>
        <w:t xml:space="preserve">je </w:t>
      </w:r>
      <w:r w:rsidRPr="00FB4736">
        <w:rPr>
          <w:rFonts w:ascii="Tahoma" w:hAnsi="Tahoma" w:cs="Tahoma"/>
          <w:b/>
        </w:rPr>
        <w:t>obvezna potrditev s strani investitorjev referenčnih objektov</w:t>
      </w:r>
      <w:r w:rsidRPr="00FB4736">
        <w:rPr>
          <w:rFonts w:ascii="Tahoma" w:hAnsi="Tahoma" w:cs="Tahoma"/>
        </w:rPr>
        <w:t xml:space="preserve">. Potrdila investitorjev referenčnih objektov niso potrebna v primerih, ko je bil investitor naročnik in so bila dela opravljena v skladu s pogodbenimi določili. </w:t>
      </w:r>
    </w:p>
    <w:p w:rsidR="00AE1B52" w:rsidRPr="00FB4736" w:rsidRDefault="00AE1B52" w:rsidP="00AE1B52">
      <w:pPr>
        <w:keepNext/>
        <w:widowControl w:val="0"/>
        <w:jc w:val="both"/>
        <w:rPr>
          <w:rFonts w:ascii="Tahoma" w:hAnsi="Tahoma" w:cs="Tahoma"/>
        </w:rPr>
      </w:pPr>
    </w:p>
    <w:p w:rsidR="00AE1B52" w:rsidRPr="00FB4736" w:rsidRDefault="00AE1B52" w:rsidP="00AE1B52">
      <w:pPr>
        <w:keepNext/>
        <w:jc w:val="both"/>
        <w:rPr>
          <w:rFonts w:ascii="Tahoma" w:hAnsi="Tahoma" w:cs="Tahoma"/>
        </w:rPr>
      </w:pPr>
      <w:r w:rsidRPr="00FB4736">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FB4736" w:rsidRDefault="00AE1B52" w:rsidP="00AE1B52">
      <w:pPr>
        <w:keepNext/>
        <w:widowControl w:val="0"/>
        <w:jc w:val="both"/>
        <w:rPr>
          <w:rFonts w:ascii="Tahoma" w:hAnsi="Tahoma" w:cs="Tahoma"/>
        </w:rPr>
      </w:pPr>
    </w:p>
    <w:p w:rsidR="00AE1B52" w:rsidRPr="00FB4736" w:rsidRDefault="00AE1B52" w:rsidP="00AE1B52">
      <w:pPr>
        <w:keepNext/>
        <w:widowControl w:val="0"/>
        <w:jc w:val="both"/>
        <w:rPr>
          <w:rFonts w:ascii="Tahoma" w:hAnsi="Tahoma" w:cs="Tahoma"/>
        </w:rPr>
      </w:pPr>
      <w:r w:rsidRPr="00FB4736">
        <w:rPr>
          <w:rFonts w:ascii="Tahoma" w:hAnsi="Tahoma" w:cs="Tahoma"/>
        </w:rPr>
        <w:t xml:space="preserve">Ta pogoj lahko izpolni ponudnik sam ali skupaj s partnerji v primeru skupne ponudbe ali skupaj s prijavljenimi podizvajalci. </w:t>
      </w:r>
    </w:p>
    <w:p w:rsidR="009963F3" w:rsidRPr="00FB4736" w:rsidRDefault="009963F3" w:rsidP="004C2041">
      <w:pPr>
        <w:widowControl w:val="0"/>
        <w:jc w:val="both"/>
        <w:rPr>
          <w:rFonts w:ascii="Tahoma" w:hAnsi="Tahoma" w:cs="Tahoma"/>
        </w:rPr>
      </w:pPr>
    </w:p>
    <w:p w:rsidR="004E6491" w:rsidRPr="00FB4736" w:rsidRDefault="00D93C38" w:rsidP="00B11E1B">
      <w:pPr>
        <w:keepNext/>
        <w:widowControl w:val="0"/>
        <w:outlineLvl w:val="2"/>
        <w:rPr>
          <w:rFonts w:ascii="Tahoma" w:hAnsi="Tahoma" w:cs="Tahoma"/>
          <w:b/>
          <w:sz w:val="22"/>
        </w:rPr>
      </w:pPr>
      <w:r w:rsidRPr="00FB4736">
        <w:rPr>
          <w:rFonts w:ascii="Tahoma" w:hAnsi="Tahoma" w:cs="Tahoma"/>
          <w:b/>
          <w:sz w:val="22"/>
        </w:rPr>
        <w:t>3.2.</w:t>
      </w:r>
      <w:r w:rsidR="0024735F" w:rsidRPr="00FB4736">
        <w:rPr>
          <w:rFonts w:ascii="Tahoma" w:hAnsi="Tahoma" w:cs="Tahoma"/>
          <w:b/>
          <w:sz w:val="22"/>
        </w:rPr>
        <w:t>3</w:t>
      </w:r>
      <w:r w:rsidRPr="00FB4736">
        <w:rPr>
          <w:rFonts w:ascii="Tahoma" w:hAnsi="Tahoma" w:cs="Tahoma"/>
          <w:b/>
          <w:sz w:val="22"/>
        </w:rPr>
        <w:t xml:space="preserve">.2 </w:t>
      </w:r>
      <w:r w:rsidR="004E6491" w:rsidRPr="00FB4736">
        <w:rPr>
          <w:rFonts w:ascii="Tahoma" w:hAnsi="Tahoma" w:cs="Tahoma"/>
          <w:b/>
          <w:sz w:val="22"/>
        </w:rPr>
        <w:t>KADROVSKA STRUKTURA</w:t>
      </w:r>
    </w:p>
    <w:p w:rsidR="00E26351" w:rsidRPr="00FB4736" w:rsidRDefault="00E26351" w:rsidP="00B11E1B">
      <w:pPr>
        <w:keepNext/>
        <w:widowControl w:val="0"/>
        <w:outlineLvl w:val="2"/>
        <w:rPr>
          <w:rFonts w:ascii="Tahoma" w:hAnsi="Tahoma" w:cs="Tahoma"/>
          <w:sz w:val="22"/>
        </w:rPr>
      </w:pPr>
    </w:p>
    <w:p w:rsidR="00E26351" w:rsidRPr="00FB4736" w:rsidRDefault="00E26351" w:rsidP="00B11E1B">
      <w:pPr>
        <w:keepNext/>
        <w:widowControl w:val="0"/>
        <w:jc w:val="both"/>
        <w:rPr>
          <w:rFonts w:ascii="Tahoma" w:hAnsi="Tahoma" w:cs="Tahoma"/>
        </w:rPr>
      </w:pPr>
      <w:r w:rsidRPr="00FB4736">
        <w:rPr>
          <w:rFonts w:ascii="Tahoma" w:hAnsi="Tahoma" w:cs="Tahoma"/>
        </w:rPr>
        <w:t>Ponudnik mora zagotoviti naslednje kadre:</w:t>
      </w:r>
    </w:p>
    <w:p w:rsidR="00E26351" w:rsidRPr="00FB4736" w:rsidRDefault="00E26351" w:rsidP="00B11E1B">
      <w:pPr>
        <w:keepNext/>
        <w:widowControl w:val="0"/>
        <w:numPr>
          <w:ilvl w:val="0"/>
          <w:numId w:val="15"/>
        </w:numPr>
        <w:tabs>
          <w:tab w:val="left" w:pos="426"/>
          <w:tab w:val="left" w:pos="1418"/>
          <w:tab w:val="left" w:pos="1702"/>
        </w:tabs>
        <w:rPr>
          <w:rFonts w:ascii="Tahoma" w:hAnsi="Tahoma" w:cs="Tahoma"/>
        </w:rPr>
      </w:pPr>
      <w:r w:rsidRPr="00FB4736">
        <w:rPr>
          <w:rFonts w:ascii="Tahoma" w:hAnsi="Tahoma" w:cs="Tahoma"/>
        </w:rPr>
        <w:t xml:space="preserve">vodjo </w:t>
      </w:r>
      <w:r w:rsidR="00DA2AF3" w:rsidRPr="00FB4736">
        <w:rPr>
          <w:rFonts w:ascii="Tahoma" w:hAnsi="Tahoma" w:cs="Tahoma"/>
        </w:rPr>
        <w:t>strojno inštalacijskih</w:t>
      </w:r>
      <w:r w:rsidR="00E246DD" w:rsidRPr="00FB4736">
        <w:rPr>
          <w:rFonts w:ascii="Tahoma" w:hAnsi="Tahoma" w:cs="Tahoma"/>
        </w:rPr>
        <w:t xml:space="preserve"> del,</w:t>
      </w:r>
    </w:p>
    <w:p w:rsidR="00E246DD" w:rsidRPr="00FB4736" w:rsidRDefault="00E246DD" w:rsidP="00C952CA">
      <w:pPr>
        <w:keepNext/>
        <w:widowControl w:val="0"/>
        <w:numPr>
          <w:ilvl w:val="0"/>
          <w:numId w:val="15"/>
        </w:numPr>
        <w:tabs>
          <w:tab w:val="left" w:pos="426"/>
          <w:tab w:val="left" w:pos="1418"/>
          <w:tab w:val="left" w:pos="1702"/>
        </w:tabs>
        <w:jc w:val="both"/>
        <w:rPr>
          <w:rFonts w:ascii="Tahoma" w:hAnsi="Tahoma" w:cs="Tahoma"/>
        </w:rPr>
      </w:pPr>
      <w:r w:rsidRPr="00FB4736">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FB4736">
        <w:rPr>
          <w:rFonts w:ascii="Tahoma" w:hAnsi="Tahoma" w:cs="Tahoma"/>
        </w:rPr>
        <w:t>varjenje – varilni postopek 141</w:t>
      </w:r>
      <w:r w:rsidR="00737A0F" w:rsidRPr="00FB4736">
        <w:rPr>
          <w:rFonts w:ascii="Tahoma" w:hAnsi="Tahoma" w:cs="Tahoma"/>
          <w:bCs/>
          <w:iCs/>
        </w:rPr>
        <w:t>.</w:t>
      </w:r>
    </w:p>
    <w:p w:rsidR="00E26351" w:rsidRPr="00FB4736" w:rsidRDefault="00E26351" w:rsidP="00EA6AE2">
      <w:pPr>
        <w:keepNext/>
        <w:widowControl w:val="0"/>
        <w:jc w:val="both"/>
        <w:rPr>
          <w:rFonts w:ascii="Tahoma" w:hAnsi="Tahoma" w:cs="Tahoma"/>
        </w:rPr>
      </w:pPr>
    </w:p>
    <w:p w:rsidR="00E26351" w:rsidRPr="00FB4736" w:rsidRDefault="00E26351" w:rsidP="00EA6AE2">
      <w:pPr>
        <w:keepNext/>
        <w:widowControl w:val="0"/>
        <w:jc w:val="both"/>
        <w:rPr>
          <w:rFonts w:ascii="Tahoma" w:hAnsi="Tahoma" w:cs="Tahoma"/>
        </w:rPr>
      </w:pPr>
      <w:r w:rsidRPr="00FB4736">
        <w:rPr>
          <w:rFonts w:ascii="Tahoma" w:hAnsi="Tahoma" w:cs="Tahoma"/>
        </w:rPr>
        <w:t xml:space="preserve">Ponudnik mora za prijavljene kadre izpolniti obrazec </w:t>
      </w:r>
      <w:r w:rsidRPr="00FB4736">
        <w:rPr>
          <w:rFonts w:ascii="Tahoma" w:hAnsi="Tahoma" w:cs="Tahoma"/>
          <w:b/>
        </w:rPr>
        <w:t>Kadrovska struktura</w:t>
      </w:r>
      <w:r w:rsidRPr="00FB4736">
        <w:rPr>
          <w:rFonts w:ascii="Tahoma" w:hAnsi="Tahoma" w:cs="Tahoma"/>
        </w:rPr>
        <w:t xml:space="preserve"> in predložiti naslednja </w:t>
      </w:r>
      <w:r w:rsidRPr="00FB4736">
        <w:rPr>
          <w:rFonts w:ascii="Tahoma" w:hAnsi="Tahoma" w:cs="Tahoma"/>
          <w:b/>
        </w:rPr>
        <w:t>dokazila</w:t>
      </w:r>
      <w:r w:rsidRPr="00FB4736">
        <w:rPr>
          <w:rFonts w:ascii="Tahoma" w:hAnsi="Tahoma" w:cs="Tahoma"/>
        </w:rPr>
        <w:t xml:space="preserve">: </w:t>
      </w:r>
    </w:p>
    <w:p w:rsidR="006938C8" w:rsidRPr="00FB4736" w:rsidRDefault="00EA6AE2" w:rsidP="00EA6AE2">
      <w:pPr>
        <w:keepNext/>
        <w:widowControl w:val="0"/>
        <w:numPr>
          <w:ilvl w:val="0"/>
          <w:numId w:val="15"/>
        </w:numPr>
        <w:tabs>
          <w:tab w:val="left" w:pos="426"/>
          <w:tab w:val="left" w:pos="1418"/>
          <w:tab w:val="left" w:pos="1702"/>
        </w:tabs>
        <w:jc w:val="both"/>
        <w:rPr>
          <w:rFonts w:ascii="Tahoma" w:hAnsi="Tahoma" w:cs="Tahoma"/>
        </w:rPr>
      </w:pPr>
      <w:r w:rsidRPr="00FB4736">
        <w:rPr>
          <w:rFonts w:ascii="Tahoma" w:hAnsi="Tahoma" w:cs="Tahoma"/>
          <w:bCs/>
          <w:iCs/>
        </w:rPr>
        <w:t xml:space="preserve">za vodjo del </w:t>
      </w:r>
      <w:r w:rsidR="006938C8" w:rsidRPr="00FB4736">
        <w:rPr>
          <w:rFonts w:ascii="Tahoma" w:hAnsi="Tahoma" w:cs="Tahoma"/>
          <w:bCs/>
          <w:iCs/>
        </w:rPr>
        <w:t xml:space="preserve">potrdilo o izobrazbi strojne smeri ali o opravljenem strokovnem izpitu z navedbo št. vpisa </w:t>
      </w:r>
      <w:r w:rsidR="006938C8" w:rsidRPr="00FB4736">
        <w:rPr>
          <w:rFonts w:ascii="Tahoma" w:hAnsi="Tahoma" w:cs="Tahoma"/>
          <w:bCs/>
          <w:iCs/>
        </w:rPr>
        <w:lastRenderedPageBreak/>
        <w:t xml:space="preserve">v Imenik </w:t>
      </w:r>
      <w:r w:rsidRPr="00FB4736">
        <w:rPr>
          <w:rFonts w:ascii="Tahoma" w:hAnsi="Tahoma" w:cs="Tahoma"/>
          <w:bCs/>
          <w:iCs/>
        </w:rPr>
        <w:t xml:space="preserve">pooblaščenih inženirjev pri IZS ali v Imenik </w:t>
      </w:r>
      <w:r w:rsidR="006938C8" w:rsidRPr="00FB4736">
        <w:rPr>
          <w:rFonts w:ascii="Tahoma" w:hAnsi="Tahoma" w:cs="Tahoma"/>
          <w:bCs/>
          <w:iCs/>
        </w:rPr>
        <w:t xml:space="preserve">vodij del pri IZS ali </w:t>
      </w:r>
      <w:r w:rsidRPr="00FB4736">
        <w:rPr>
          <w:rFonts w:ascii="Tahoma" w:hAnsi="Tahoma" w:cs="Tahoma"/>
          <w:bCs/>
          <w:iCs/>
        </w:rPr>
        <w:t xml:space="preserve">v Imenik vodij del pri </w:t>
      </w:r>
      <w:r w:rsidR="006938C8" w:rsidRPr="00FB4736">
        <w:rPr>
          <w:rFonts w:ascii="Tahoma" w:hAnsi="Tahoma" w:cs="Tahoma"/>
          <w:bCs/>
          <w:iCs/>
        </w:rPr>
        <w:t xml:space="preserve">OZS oziroma potrdilo o vpisu </w:t>
      </w:r>
      <w:r w:rsidRPr="00FB4736">
        <w:rPr>
          <w:rFonts w:ascii="Tahoma" w:hAnsi="Tahoma" w:cs="Tahoma"/>
          <w:bCs/>
          <w:iCs/>
        </w:rPr>
        <w:t>v enega izmed navedenih i</w:t>
      </w:r>
      <w:r w:rsidR="006938C8" w:rsidRPr="00FB4736">
        <w:rPr>
          <w:rFonts w:ascii="Tahoma" w:hAnsi="Tahoma" w:cs="Tahoma"/>
          <w:bCs/>
          <w:iCs/>
        </w:rPr>
        <w:t>menik</w:t>
      </w:r>
      <w:r w:rsidRPr="00FB4736">
        <w:rPr>
          <w:rFonts w:ascii="Tahoma" w:hAnsi="Tahoma" w:cs="Tahoma"/>
          <w:bCs/>
          <w:iCs/>
        </w:rPr>
        <w:t>ov,</w:t>
      </w:r>
    </w:p>
    <w:p w:rsidR="00EA6AE2" w:rsidRPr="00FB4736" w:rsidRDefault="00EA6AE2" w:rsidP="00EA6AE2">
      <w:pPr>
        <w:keepNext/>
        <w:widowControl w:val="0"/>
        <w:numPr>
          <w:ilvl w:val="0"/>
          <w:numId w:val="15"/>
        </w:numPr>
        <w:tabs>
          <w:tab w:val="left" w:pos="426"/>
          <w:tab w:val="left" w:pos="1418"/>
          <w:tab w:val="left" w:pos="1702"/>
        </w:tabs>
        <w:jc w:val="both"/>
        <w:rPr>
          <w:rFonts w:ascii="Tahoma" w:hAnsi="Tahoma" w:cs="Tahoma"/>
        </w:rPr>
      </w:pPr>
      <w:r w:rsidRPr="00FB4736">
        <w:rPr>
          <w:rFonts w:ascii="Tahoma" w:hAnsi="Tahoma" w:cs="Tahoma"/>
        </w:rPr>
        <w:t xml:space="preserve">za varilce veljavni certifikat o preizkusu usposobljenosti varilca za </w:t>
      </w:r>
      <w:r w:rsidRPr="00FB4736">
        <w:rPr>
          <w:rFonts w:ascii="Tahoma" w:hAnsi="Tahoma" w:cs="Tahoma"/>
          <w:bCs/>
          <w:iCs/>
        </w:rPr>
        <w:t>ročno obločno varjenje – varilni postopek 111 ali veljavni certifikat o preizkusu usposobljenosti varilca za TIG varjenje – varilni postopek 141,</w:t>
      </w:r>
    </w:p>
    <w:p w:rsidR="00E26351" w:rsidRPr="00FB4736" w:rsidRDefault="00E26351" w:rsidP="00EA6AE2">
      <w:pPr>
        <w:keepNext/>
        <w:widowControl w:val="0"/>
        <w:numPr>
          <w:ilvl w:val="0"/>
          <w:numId w:val="15"/>
        </w:numPr>
        <w:tabs>
          <w:tab w:val="left" w:pos="426"/>
          <w:tab w:val="left" w:pos="1418"/>
          <w:tab w:val="left" w:pos="1702"/>
        </w:tabs>
        <w:jc w:val="both"/>
        <w:rPr>
          <w:rFonts w:ascii="Tahoma" w:hAnsi="Tahoma" w:cs="Tahoma"/>
        </w:rPr>
      </w:pPr>
      <w:r w:rsidRPr="00FB4736">
        <w:rPr>
          <w:rFonts w:ascii="Tahoma" w:hAnsi="Tahoma" w:cs="Tahoma"/>
        </w:rPr>
        <w:t xml:space="preserve">kopije </w:t>
      </w:r>
      <w:r w:rsidR="00042AF4" w:rsidRPr="00FB4736">
        <w:rPr>
          <w:rFonts w:ascii="Tahoma" w:hAnsi="Tahoma" w:cs="Tahoma"/>
        </w:rPr>
        <w:t xml:space="preserve">M-1 oziroma </w:t>
      </w:r>
      <w:r w:rsidRPr="00FB4736">
        <w:rPr>
          <w:rFonts w:ascii="Tahoma" w:hAnsi="Tahoma" w:cs="Tahoma"/>
        </w:rPr>
        <w:t xml:space="preserve">M-1/M-2 obrazca ter v primeru </w:t>
      </w:r>
      <w:r w:rsidR="00EA6AE2" w:rsidRPr="00FB4736">
        <w:rPr>
          <w:rFonts w:ascii="Tahoma" w:hAnsi="Tahoma" w:cs="Tahoma"/>
        </w:rPr>
        <w:t>spremembe še kopijo M-3 obrazca.</w:t>
      </w:r>
    </w:p>
    <w:p w:rsidR="00E26351" w:rsidRPr="00FB4736" w:rsidRDefault="00E26351" w:rsidP="00B11E1B">
      <w:pPr>
        <w:keepNext/>
        <w:widowControl w:val="0"/>
        <w:jc w:val="both"/>
        <w:rPr>
          <w:rFonts w:ascii="Tahoma" w:hAnsi="Tahoma" w:cs="Tahoma"/>
        </w:rPr>
      </w:pPr>
    </w:p>
    <w:p w:rsidR="00E26351" w:rsidRPr="00FB4736" w:rsidRDefault="00E26351" w:rsidP="00B11E1B">
      <w:pPr>
        <w:keepNext/>
        <w:widowControl w:val="0"/>
        <w:jc w:val="both"/>
        <w:rPr>
          <w:rFonts w:ascii="Tahoma" w:hAnsi="Tahoma" w:cs="Tahoma"/>
          <w:b/>
        </w:rPr>
      </w:pPr>
      <w:r w:rsidRPr="00FB4736">
        <w:rPr>
          <w:rFonts w:ascii="Tahoma" w:hAnsi="Tahoma" w:cs="Tahoma"/>
        </w:rPr>
        <w:t xml:space="preserve">Prijavljeni vodja del mora izpolnjevati pogoje skladno z veljavnim GZ. </w:t>
      </w:r>
      <w:r w:rsidRPr="00FB4736">
        <w:rPr>
          <w:rFonts w:ascii="Tahoma" w:hAnsi="Tahoma" w:cs="Tahoma"/>
          <w:b/>
        </w:rPr>
        <w:t>Naročnik bo zahteval obvezno prisotnost navedenega vodje del</w:t>
      </w:r>
      <w:r w:rsidR="007279E2" w:rsidRPr="00FB4736">
        <w:rPr>
          <w:rFonts w:ascii="Tahoma" w:hAnsi="Tahoma" w:cs="Tahoma"/>
          <w:b/>
        </w:rPr>
        <w:t xml:space="preserve"> in </w:t>
      </w:r>
      <w:r w:rsidR="00F91EA9" w:rsidRPr="00FB4736">
        <w:rPr>
          <w:rFonts w:ascii="Tahoma" w:hAnsi="Tahoma" w:cs="Tahoma"/>
          <w:b/>
        </w:rPr>
        <w:t xml:space="preserve">varilcev </w:t>
      </w:r>
      <w:r w:rsidRPr="00FB4736">
        <w:rPr>
          <w:rFonts w:ascii="Tahoma" w:hAnsi="Tahoma" w:cs="Tahoma"/>
          <w:b/>
        </w:rPr>
        <w:t>na gradbišču med izvajanjem del.</w:t>
      </w:r>
    </w:p>
    <w:p w:rsidR="00525531" w:rsidRPr="00FB4736" w:rsidRDefault="00525531" w:rsidP="00B11E1B">
      <w:pPr>
        <w:keepNext/>
        <w:widowControl w:val="0"/>
        <w:jc w:val="both"/>
        <w:rPr>
          <w:rFonts w:ascii="Tahoma" w:hAnsi="Tahoma" w:cs="Tahoma"/>
        </w:rPr>
      </w:pPr>
    </w:p>
    <w:p w:rsidR="00DD3A07" w:rsidRPr="00FB4736" w:rsidRDefault="00DD3A07" w:rsidP="00B11E1B">
      <w:pPr>
        <w:keepNext/>
        <w:widowControl w:val="0"/>
        <w:outlineLvl w:val="2"/>
        <w:rPr>
          <w:rFonts w:ascii="Tahoma" w:hAnsi="Tahoma" w:cs="Tahoma"/>
          <w:b/>
          <w:sz w:val="22"/>
          <w:szCs w:val="22"/>
        </w:rPr>
      </w:pPr>
      <w:r w:rsidRPr="00FB4736">
        <w:rPr>
          <w:rFonts w:ascii="Tahoma" w:hAnsi="Tahoma" w:cs="Tahoma"/>
          <w:b/>
          <w:sz w:val="22"/>
          <w:szCs w:val="22"/>
        </w:rPr>
        <w:t>3.</w:t>
      </w:r>
      <w:r w:rsidR="0024735F" w:rsidRPr="00FB4736">
        <w:rPr>
          <w:rFonts w:ascii="Tahoma" w:hAnsi="Tahoma" w:cs="Tahoma"/>
          <w:b/>
          <w:sz w:val="22"/>
          <w:szCs w:val="22"/>
        </w:rPr>
        <w:t>2.4</w:t>
      </w:r>
      <w:r w:rsidR="00CA7B40" w:rsidRPr="00FB4736">
        <w:rPr>
          <w:rFonts w:ascii="Tahoma" w:hAnsi="Tahoma" w:cs="Tahoma"/>
          <w:b/>
          <w:sz w:val="22"/>
          <w:szCs w:val="22"/>
        </w:rPr>
        <w:t xml:space="preserve"> </w:t>
      </w:r>
      <w:r w:rsidRPr="00FB4736">
        <w:rPr>
          <w:rFonts w:ascii="Tahoma" w:hAnsi="Tahoma" w:cs="Tahoma"/>
          <w:b/>
          <w:sz w:val="22"/>
          <w:szCs w:val="22"/>
        </w:rPr>
        <w:t>ZAVAROVANJE ODGOVORNOSTI</w:t>
      </w:r>
    </w:p>
    <w:p w:rsidR="00DD3A07" w:rsidRPr="00FB4736" w:rsidRDefault="00DD3A07" w:rsidP="00B11E1B">
      <w:pPr>
        <w:keepNext/>
        <w:widowControl w:val="0"/>
        <w:ind w:left="1410" w:hanging="1410"/>
        <w:jc w:val="both"/>
        <w:rPr>
          <w:rFonts w:ascii="Tahoma" w:hAnsi="Tahoma" w:cs="Tahoma"/>
          <w:b/>
        </w:rPr>
      </w:pPr>
    </w:p>
    <w:p w:rsidR="00D17B38" w:rsidRPr="00FB4736" w:rsidRDefault="00D17B38" w:rsidP="00B11E1B">
      <w:pPr>
        <w:keepNext/>
        <w:widowControl w:val="0"/>
        <w:jc w:val="both"/>
        <w:rPr>
          <w:rFonts w:ascii="Tahoma" w:hAnsi="Tahoma" w:cs="Tahoma"/>
        </w:rPr>
      </w:pPr>
      <w:r w:rsidRPr="00FB4736">
        <w:rPr>
          <w:rFonts w:ascii="Tahoma" w:hAnsi="Tahoma" w:cs="Tahoma"/>
        </w:rPr>
        <w:t xml:space="preserve">Ponudnik mora imeti sklenjeno zavarovanje </w:t>
      </w:r>
      <w:r w:rsidR="00E40C3C" w:rsidRPr="00FB4736">
        <w:rPr>
          <w:rFonts w:ascii="Tahoma" w:hAnsi="Tahoma" w:cs="Tahoma"/>
        </w:rPr>
        <w:t xml:space="preserve">odgovornosti za škodo v zvezi z opravljanjem dejavnosti </w:t>
      </w:r>
      <w:r w:rsidRPr="00FB4736">
        <w:rPr>
          <w:rFonts w:ascii="Tahoma" w:hAnsi="Tahoma" w:cs="Tahoma"/>
        </w:rPr>
        <w:t xml:space="preserve">v skladu z določili </w:t>
      </w:r>
      <w:r w:rsidR="00E40C3C" w:rsidRPr="00FB4736">
        <w:rPr>
          <w:rFonts w:ascii="Tahoma" w:hAnsi="Tahoma" w:cs="Tahoma"/>
        </w:rPr>
        <w:t>14</w:t>
      </w:r>
      <w:r w:rsidRPr="00FB4736">
        <w:rPr>
          <w:rFonts w:ascii="Tahoma" w:hAnsi="Tahoma" w:cs="Tahoma"/>
        </w:rPr>
        <w:t xml:space="preserve">. člena </w:t>
      </w:r>
      <w:r w:rsidR="009963F3" w:rsidRPr="00FB4736">
        <w:rPr>
          <w:rFonts w:ascii="Tahoma" w:hAnsi="Tahoma" w:cs="Tahoma"/>
        </w:rPr>
        <w:t xml:space="preserve">in ostalih določil </w:t>
      </w:r>
      <w:r w:rsidR="00E40C3C" w:rsidRPr="00FB4736">
        <w:rPr>
          <w:rFonts w:ascii="Tahoma" w:hAnsi="Tahoma" w:cs="Tahoma"/>
        </w:rPr>
        <w:t>Gradbenega zakona</w:t>
      </w:r>
      <w:r w:rsidR="007279E2" w:rsidRPr="00FB4736">
        <w:rPr>
          <w:rFonts w:ascii="Tahoma" w:hAnsi="Tahoma" w:cs="Tahoma"/>
        </w:rPr>
        <w:t xml:space="preserve"> (Uradni list RS, št. </w:t>
      </w:r>
      <w:hyperlink r:id="rId12" w:tgtFrame="_blank" w:tooltip="Gradbeni zakon (GZ)" w:history="1">
        <w:r w:rsidR="007279E2" w:rsidRPr="00FB4736">
          <w:rPr>
            <w:rFonts w:ascii="Tahoma" w:hAnsi="Tahoma" w:cs="Tahoma"/>
          </w:rPr>
          <w:t>61/17</w:t>
        </w:r>
      </w:hyperlink>
      <w:r w:rsidR="005E2087" w:rsidRPr="00FB4736">
        <w:rPr>
          <w:rFonts w:ascii="Tahoma" w:hAnsi="Tahoma" w:cs="Tahoma"/>
        </w:rPr>
        <w:t xml:space="preserve"> s spremembami</w:t>
      </w:r>
      <w:r w:rsidR="007279E2" w:rsidRPr="00FB4736">
        <w:rPr>
          <w:rFonts w:ascii="Tahoma" w:hAnsi="Tahoma" w:cs="Tahoma"/>
        </w:rPr>
        <w:t>)</w:t>
      </w:r>
      <w:r w:rsidR="00E40C3C" w:rsidRPr="00FB4736">
        <w:rPr>
          <w:rFonts w:ascii="Tahoma" w:hAnsi="Tahoma" w:cs="Tahoma"/>
        </w:rPr>
        <w:t>.</w:t>
      </w:r>
    </w:p>
    <w:p w:rsidR="00B652D3" w:rsidRPr="00FB4736" w:rsidRDefault="00B652D3" w:rsidP="00B11E1B">
      <w:pPr>
        <w:keepNext/>
        <w:widowControl w:val="0"/>
        <w:jc w:val="both"/>
        <w:rPr>
          <w:rFonts w:ascii="Tahoma" w:hAnsi="Tahoma" w:cs="Tahoma"/>
          <w:bCs/>
          <w:iCs/>
          <w:strike/>
        </w:rPr>
      </w:pPr>
    </w:p>
    <w:p w:rsidR="00D17B38" w:rsidRPr="00FB4736" w:rsidRDefault="00F91EA9" w:rsidP="00042AF4">
      <w:pPr>
        <w:keepLines/>
        <w:widowControl w:val="0"/>
        <w:tabs>
          <w:tab w:val="left" w:pos="8100"/>
        </w:tabs>
        <w:jc w:val="both"/>
        <w:rPr>
          <w:rFonts w:ascii="Tahoma" w:hAnsi="Tahoma" w:cs="Tahoma"/>
        </w:rPr>
      </w:pPr>
      <w:r w:rsidRPr="00FB4736">
        <w:rPr>
          <w:rFonts w:ascii="Tahoma" w:hAnsi="Tahoma" w:cs="Tahoma"/>
        </w:rPr>
        <w:t xml:space="preserve">Dokazilo: </w:t>
      </w:r>
      <w:r w:rsidR="00D17B38" w:rsidRPr="00FB4736">
        <w:rPr>
          <w:rFonts w:ascii="Tahoma" w:hAnsi="Tahoma" w:cs="Tahoma"/>
        </w:rPr>
        <w:t>Kot dokazilo o izpolnjevanju pogoja mora ponudnik predložiti kopijo veljavne zavarovalne pogodbe ali police</w:t>
      </w:r>
      <w:r w:rsidRPr="00FB4736">
        <w:rPr>
          <w:rFonts w:ascii="Tahoma" w:hAnsi="Tahoma" w:cs="Tahoma"/>
        </w:rPr>
        <w:t>,</w:t>
      </w:r>
      <w:r w:rsidR="00D17B38" w:rsidRPr="00FB4736">
        <w:rPr>
          <w:rFonts w:ascii="Tahoma" w:hAnsi="Tahoma" w:cs="Tahoma"/>
        </w:rPr>
        <w:t xml:space="preserve"> iz katere morajo biti razvidni: vrsta zavarovanja, višina letne zavarovalne vsote in obdobje njene veljavnosti.</w:t>
      </w:r>
    </w:p>
    <w:p w:rsidR="00B652D3" w:rsidRPr="00FB4736" w:rsidRDefault="00B652D3" w:rsidP="00042AF4">
      <w:pPr>
        <w:widowControl w:val="0"/>
        <w:tabs>
          <w:tab w:val="left" w:pos="8100"/>
        </w:tabs>
        <w:jc w:val="both"/>
        <w:rPr>
          <w:rFonts w:ascii="Tahoma" w:hAnsi="Tahoma" w:cs="Tahoma"/>
        </w:rPr>
      </w:pPr>
    </w:p>
    <w:p w:rsidR="00D17B38" w:rsidRPr="00FB4736" w:rsidRDefault="00D17B38" w:rsidP="00042AF4">
      <w:pPr>
        <w:widowControl w:val="0"/>
        <w:tabs>
          <w:tab w:val="left" w:pos="8100"/>
        </w:tabs>
        <w:jc w:val="both"/>
        <w:rPr>
          <w:rFonts w:ascii="Tahoma" w:hAnsi="Tahoma" w:cs="Tahoma"/>
        </w:rPr>
      </w:pPr>
      <w:r w:rsidRPr="00FB4736">
        <w:rPr>
          <w:rFonts w:ascii="Tahoma" w:hAnsi="Tahoma" w:cs="Tahoma"/>
        </w:rPr>
        <w:t>V primeru skupne ponudbe mora pogoj i</w:t>
      </w:r>
      <w:r w:rsidR="005E2087" w:rsidRPr="00FB4736">
        <w:rPr>
          <w:rFonts w:ascii="Tahoma" w:hAnsi="Tahoma" w:cs="Tahoma"/>
        </w:rPr>
        <w:t>zpolniti vsak izmed partnerjev.</w:t>
      </w:r>
    </w:p>
    <w:p w:rsidR="00D13878" w:rsidRPr="00FB4736" w:rsidRDefault="00D13878" w:rsidP="00042AF4">
      <w:pPr>
        <w:widowControl w:val="0"/>
        <w:jc w:val="both"/>
        <w:rPr>
          <w:rFonts w:ascii="Tahoma" w:hAnsi="Tahoma" w:cs="Tahoma"/>
          <w:b/>
        </w:rPr>
      </w:pPr>
    </w:p>
    <w:p w:rsidR="00E7001B" w:rsidRPr="00FB4736" w:rsidRDefault="00E7001B" w:rsidP="00E7001B">
      <w:pPr>
        <w:keepNext/>
        <w:keepLines/>
        <w:numPr>
          <w:ilvl w:val="1"/>
          <w:numId w:val="2"/>
        </w:numPr>
        <w:jc w:val="both"/>
        <w:rPr>
          <w:rFonts w:ascii="Tahoma" w:hAnsi="Tahoma" w:cs="Tahoma"/>
          <w:b/>
          <w:caps/>
        </w:rPr>
      </w:pPr>
      <w:r w:rsidRPr="00FB4736">
        <w:rPr>
          <w:rFonts w:ascii="Tahoma" w:hAnsi="Tahoma" w:cs="Tahoma"/>
          <w:b/>
          <w:caps/>
        </w:rPr>
        <w:t>OSTALE ZAHTEVE NAROČNIKA</w:t>
      </w:r>
    </w:p>
    <w:p w:rsidR="00E7001B" w:rsidRPr="00FB4736" w:rsidRDefault="00E7001B" w:rsidP="00E7001B">
      <w:pPr>
        <w:keepNext/>
        <w:keepLines/>
        <w:tabs>
          <w:tab w:val="left" w:pos="8100"/>
        </w:tabs>
        <w:jc w:val="both"/>
        <w:rPr>
          <w:rFonts w:ascii="Tahoma" w:hAnsi="Tahoma" w:cs="Tahoma"/>
        </w:rPr>
      </w:pPr>
    </w:p>
    <w:p w:rsidR="00E7001B" w:rsidRPr="00FB4736" w:rsidRDefault="00E7001B" w:rsidP="00E7001B">
      <w:pPr>
        <w:keepNext/>
        <w:keepLines/>
        <w:tabs>
          <w:tab w:val="left" w:pos="-1560"/>
        </w:tabs>
        <w:jc w:val="both"/>
        <w:rPr>
          <w:rFonts w:ascii="Tahoma" w:hAnsi="Tahoma" w:cs="Tahoma"/>
        </w:rPr>
      </w:pPr>
      <w:r w:rsidRPr="00FB4736">
        <w:rPr>
          <w:rFonts w:ascii="Tahoma" w:hAnsi="Tahoma" w:cs="Tahoma"/>
        </w:rPr>
        <w:t>Gospodarski subjekt ne sme biti uvrščen na seznam poslovnih subjektov, s katerimi na podlagi 35. člena Zakona o integriteti in preprečevanju korupcije (Ur. l. RS, št. 69/11-UPB in 158/20, v nadaljevanju: ZIntPK), naročniki ne smejo sodelovati.</w:t>
      </w:r>
    </w:p>
    <w:p w:rsidR="00E7001B" w:rsidRPr="00FB4736" w:rsidRDefault="00E7001B" w:rsidP="00E7001B">
      <w:pPr>
        <w:keepNext/>
        <w:keepLines/>
        <w:jc w:val="both"/>
        <w:rPr>
          <w:rFonts w:ascii="Tahoma" w:hAnsi="Tahoma" w:cs="Tahoma"/>
        </w:rPr>
      </w:pPr>
    </w:p>
    <w:p w:rsidR="00E7001B" w:rsidRPr="00FB4736" w:rsidRDefault="00E7001B" w:rsidP="00E7001B">
      <w:pPr>
        <w:keepNext/>
        <w:keepLines/>
        <w:tabs>
          <w:tab w:val="left" w:pos="284"/>
        </w:tabs>
        <w:jc w:val="both"/>
        <w:rPr>
          <w:rFonts w:ascii="Tahoma" w:hAnsi="Tahoma" w:cs="Tahoma"/>
        </w:rPr>
      </w:pPr>
      <w:r w:rsidRPr="00FB4736">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FB4736" w:rsidRDefault="00E7001B" w:rsidP="00E7001B">
      <w:pPr>
        <w:keepNext/>
        <w:keepLines/>
        <w:tabs>
          <w:tab w:val="left" w:pos="284"/>
        </w:tabs>
        <w:jc w:val="both"/>
        <w:rPr>
          <w:rFonts w:ascii="Tahoma" w:hAnsi="Tahoma" w:cs="Tahoma"/>
        </w:rPr>
      </w:pPr>
    </w:p>
    <w:p w:rsidR="00E7001B" w:rsidRPr="00FB4736" w:rsidRDefault="00E7001B" w:rsidP="00E7001B">
      <w:pPr>
        <w:keepNext/>
        <w:keepLines/>
        <w:spacing w:after="120"/>
        <w:jc w:val="both"/>
        <w:rPr>
          <w:rFonts w:ascii="Tahoma" w:hAnsi="Tahoma" w:cs="Tahoma"/>
        </w:rPr>
      </w:pPr>
      <w:r w:rsidRPr="00FB4736">
        <w:rPr>
          <w:rFonts w:ascii="Tahoma" w:hAnsi="Tahoma" w:cs="Tahoma"/>
        </w:rPr>
        <w:t>Gospodarski subjekt izkaže izpolnjevanje teh pogojev s podpisom in s predložitvijo naslednjih prilog:</w:t>
      </w:r>
    </w:p>
    <w:p w:rsidR="00E7001B" w:rsidRPr="00FB4736" w:rsidRDefault="00E7001B" w:rsidP="00E17EA6">
      <w:pPr>
        <w:keepNext/>
        <w:keepLines/>
        <w:numPr>
          <w:ilvl w:val="0"/>
          <w:numId w:val="26"/>
        </w:numPr>
        <w:ind w:left="714" w:hanging="357"/>
        <w:jc w:val="both"/>
        <w:rPr>
          <w:rFonts w:ascii="Tahoma" w:hAnsi="Tahoma" w:cs="Tahoma"/>
        </w:rPr>
      </w:pPr>
      <w:r w:rsidRPr="00FB4736">
        <w:rPr>
          <w:rFonts w:ascii="Tahoma" w:hAnsi="Tahoma" w:cs="Tahoma"/>
        </w:rPr>
        <w:t>Priloga »IZJAVA – GOSPODARSKI SUBJEKT«.</w:t>
      </w:r>
    </w:p>
    <w:p w:rsidR="00E7001B" w:rsidRPr="00FB4736" w:rsidRDefault="00E7001B" w:rsidP="00B11E1B">
      <w:pPr>
        <w:keepNext/>
        <w:widowControl w:val="0"/>
        <w:jc w:val="both"/>
        <w:rPr>
          <w:rFonts w:ascii="Tahoma" w:hAnsi="Tahoma" w:cs="Tahoma"/>
          <w:b/>
        </w:rPr>
      </w:pPr>
    </w:p>
    <w:p w:rsidR="00E7001B" w:rsidRPr="00FB4736" w:rsidRDefault="00E7001B" w:rsidP="00B11E1B">
      <w:pPr>
        <w:keepNext/>
        <w:widowControl w:val="0"/>
        <w:jc w:val="both"/>
        <w:rPr>
          <w:rFonts w:ascii="Tahoma" w:hAnsi="Tahoma" w:cs="Tahoma"/>
          <w:b/>
        </w:rPr>
      </w:pPr>
    </w:p>
    <w:p w:rsidR="0084369F" w:rsidRPr="00FB4736" w:rsidRDefault="00CA7B40" w:rsidP="00B11E1B">
      <w:pPr>
        <w:keepNext/>
        <w:widowControl w:val="0"/>
        <w:numPr>
          <w:ilvl w:val="0"/>
          <w:numId w:val="2"/>
        </w:numPr>
        <w:jc w:val="both"/>
        <w:rPr>
          <w:rFonts w:ascii="Tahoma" w:hAnsi="Tahoma" w:cs="Tahoma"/>
          <w:b/>
          <w:sz w:val="22"/>
          <w:szCs w:val="22"/>
        </w:rPr>
      </w:pPr>
      <w:r w:rsidRPr="00FB4736">
        <w:rPr>
          <w:rFonts w:ascii="Tahoma" w:hAnsi="Tahoma" w:cs="Tahoma"/>
          <w:b/>
          <w:sz w:val="22"/>
          <w:szCs w:val="22"/>
        </w:rPr>
        <w:t>POJASNJEVANJE IN DOPOLNJEVANJE PONUDB</w:t>
      </w:r>
    </w:p>
    <w:p w:rsidR="0084369F" w:rsidRPr="00FB4736" w:rsidRDefault="0084369F" w:rsidP="00B11E1B">
      <w:pPr>
        <w:keepNext/>
        <w:widowControl w:val="0"/>
        <w:jc w:val="both"/>
        <w:rPr>
          <w:rFonts w:ascii="Tahoma" w:hAnsi="Tahoma" w:cs="Tahoma"/>
          <w:b/>
        </w:rPr>
      </w:pPr>
    </w:p>
    <w:p w:rsidR="00B335BF" w:rsidRPr="00FB4736" w:rsidRDefault="00B335BF" w:rsidP="00B11E1B">
      <w:pPr>
        <w:keepNext/>
        <w:widowControl w:val="0"/>
        <w:jc w:val="both"/>
        <w:rPr>
          <w:rFonts w:ascii="Tahoma" w:hAnsi="Tahoma" w:cs="Tahoma"/>
        </w:rPr>
      </w:pPr>
      <w:r w:rsidRPr="00FB4736">
        <w:rPr>
          <w:rFonts w:ascii="Tahoma" w:hAnsi="Tahoma" w:cs="Tahoma"/>
        </w:rPr>
        <w:t>Naročnik izključuje možnost spreminjanja ponudb. Od ponudnikov bo zahteval le pojasnila in/ali dodatna dokazila o izpolnjevanju posameznih zahtev in pogojev iz razpisne</w:t>
      </w:r>
      <w:r w:rsidR="005258FD" w:rsidRPr="00FB4736">
        <w:rPr>
          <w:rFonts w:ascii="Tahoma" w:hAnsi="Tahoma" w:cs="Tahoma"/>
        </w:rPr>
        <w:t xml:space="preserve"> dokumentacije za v ponudbi že predložene ponudbene</w:t>
      </w:r>
      <w:r w:rsidRPr="00FB4736">
        <w:rPr>
          <w:rFonts w:ascii="Tahoma" w:hAnsi="Tahoma" w:cs="Tahoma"/>
        </w:rPr>
        <w:t xml:space="preserve"> dokumen</w:t>
      </w:r>
      <w:r w:rsidR="005258FD" w:rsidRPr="00FB4736">
        <w:rPr>
          <w:rFonts w:ascii="Tahoma" w:hAnsi="Tahoma" w:cs="Tahoma"/>
        </w:rPr>
        <w:t>te</w:t>
      </w:r>
      <w:r w:rsidRPr="00FB4736">
        <w:rPr>
          <w:rFonts w:ascii="Tahoma" w:hAnsi="Tahoma" w:cs="Tahoma"/>
        </w:rPr>
        <w:t>.</w:t>
      </w:r>
    </w:p>
    <w:p w:rsidR="00D13878" w:rsidRPr="00FB4736" w:rsidRDefault="00D13878" w:rsidP="00B11E1B">
      <w:pPr>
        <w:keepNext/>
        <w:widowControl w:val="0"/>
        <w:jc w:val="both"/>
        <w:rPr>
          <w:rFonts w:ascii="Tahoma" w:hAnsi="Tahoma" w:cs="Tahoma"/>
          <w:b/>
        </w:rPr>
      </w:pPr>
    </w:p>
    <w:p w:rsidR="007C70A1" w:rsidRPr="00FB4736" w:rsidRDefault="00425A6F" w:rsidP="00B11E1B">
      <w:pPr>
        <w:keepNext/>
        <w:widowControl w:val="0"/>
        <w:numPr>
          <w:ilvl w:val="0"/>
          <w:numId w:val="2"/>
        </w:numPr>
        <w:jc w:val="both"/>
        <w:rPr>
          <w:rFonts w:ascii="Tahoma" w:hAnsi="Tahoma" w:cs="Tahoma"/>
          <w:b/>
          <w:sz w:val="22"/>
          <w:szCs w:val="22"/>
        </w:rPr>
      </w:pPr>
      <w:r w:rsidRPr="00FB4736">
        <w:rPr>
          <w:rFonts w:ascii="Tahoma" w:hAnsi="Tahoma" w:cs="Tahoma"/>
          <w:b/>
          <w:sz w:val="22"/>
          <w:szCs w:val="22"/>
        </w:rPr>
        <w:t>MERIL</w:t>
      </w:r>
      <w:r w:rsidR="00DB7571" w:rsidRPr="00FB4736">
        <w:rPr>
          <w:rFonts w:ascii="Tahoma" w:hAnsi="Tahoma" w:cs="Tahoma"/>
          <w:b/>
          <w:sz w:val="22"/>
          <w:szCs w:val="22"/>
        </w:rPr>
        <w:t>O</w:t>
      </w:r>
      <w:r w:rsidRPr="00FB4736">
        <w:rPr>
          <w:rFonts w:ascii="Tahoma" w:hAnsi="Tahoma" w:cs="Tahoma"/>
          <w:b/>
          <w:sz w:val="22"/>
          <w:szCs w:val="22"/>
        </w:rPr>
        <w:t xml:space="preserve"> ZA </w:t>
      </w:r>
      <w:r w:rsidR="008E4095" w:rsidRPr="00FB4736">
        <w:rPr>
          <w:rFonts w:ascii="Tahoma" w:hAnsi="Tahoma" w:cs="Tahoma"/>
          <w:b/>
          <w:sz w:val="22"/>
          <w:szCs w:val="22"/>
        </w:rPr>
        <w:t>IZBIR</w:t>
      </w:r>
      <w:r w:rsidRPr="00FB4736">
        <w:rPr>
          <w:rFonts w:ascii="Tahoma" w:hAnsi="Tahoma" w:cs="Tahoma"/>
          <w:b/>
          <w:sz w:val="22"/>
          <w:szCs w:val="22"/>
        </w:rPr>
        <w:t>O PONUDNIK</w:t>
      </w:r>
      <w:r w:rsidR="00DB7571" w:rsidRPr="00FB4736">
        <w:rPr>
          <w:rFonts w:ascii="Tahoma" w:hAnsi="Tahoma" w:cs="Tahoma"/>
          <w:b/>
          <w:sz w:val="22"/>
          <w:szCs w:val="22"/>
        </w:rPr>
        <w:t>A</w:t>
      </w:r>
    </w:p>
    <w:p w:rsidR="00AE768B" w:rsidRPr="00FB4736" w:rsidRDefault="00AE768B" w:rsidP="00B11E1B">
      <w:pPr>
        <w:keepNext/>
        <w:widowControl w:val="0"/>
        <w:jc w:val="both"/>
        <w:rPr>
          <w:rFonts w:ascii="Tahoma" w:hAnsi="Tahoma" w:cs="Tahoma"/>
        </w:rPr>
      </w:pPr>
    </w:p>
    <w:p w:rsidR="00594493" w:rsidRPr="00FB4736" w:rsidRDefault="00AE768B" w:rsidP="00B11E1B">
      <w:pPr>
        <w:keepNext/>
        <w:widowControl w:val="0"/>
        <w:jc w:val="both"/>
        <w:rPr>
          <w:rFonts w:ascii="Tahoma" w:hAnsi="Tahoma" w:cs="Tahoma"/>
        </w:rPr>
      </w:pPr>
      <w:r w:rsidRPr="00FB4736">
        <w:rPr>
          <w:rFonts w:ascii="Tahoma" w:hAnsi="Tahoma" w:cs="Tahoma"/>
        </w:rPr>
        <w:t>Merilo za izbor najugodnejšega ponudnika je najnižja ponudbena vrednost v EUR brez DDV</w:t>
      </w:r>
      <w:r w:rsidR="00B20ECD" w:rsidRPr="00FB4736">
        <w:rPr>
          <w:rFonts w:ascii="Tahoma" w:hAnsi="Tahoma" w:cs="Tahoma"/>
        </w:rPr>
        <w:t>.</w:t>
      </w:r>
    </w:p>
    <w:p w:rsidR="00D57C4F" w:rsidRPr="00FB4736" w:rsidRDefault="00D57C4F" w:rsidP="00B11E1B">
      <w:pPr>
        <w:pStyle w:val="Telobesedila3"/>
        <w:keepNext/>
        <w:widowControl w:val="0"/>
        <w:tabs>
          <w:tab w:val="clear" w:pos="142"/>
        </w:tabs>
        <w:rPr>
          <w:rFonts w:ascii="Tahoma" w:hAnsi="Tahoma" w:cs="Tahoma"/>
          <w:lang w:val="sl-SI"/>
        </w:rPr>
      </w:pPr>
    </w:p>
    <w:p w:rsidR="00552BCC" w:rsidRPr="00FB4736" w:rsidRDefault="00552BCC" w:rsidP="00B11E1B">
      <w:pPr>
        <w:keepNext/>
        <w:widowControl w:val="0"/>
        <w:numPr>
          <w:ilvl w:val="0"/>
          <w:numId w:val="2"/>
        </w:numPr>
        <w:jc w:val="both"/>
        <w:rPr>
          <w:rFonts w:ascii="Tahoma" w:hAnsi="Tahoma" w:cs="Tahoma"/>
          <w:b/>
          <w:sz w:val="22"/>
          <w:szCs w:val="22"/>
        </w:rPr>
      </w:pPr>
      <w:r w:rsidRPr="00FB4736">
        <w:rPr>
          <w:rFonts w:ascii="Tahoma" w:hAnsi="Tahoma" w:cs="Tahoma"/>
          <w:b/>
          <w:sz w:val="22"/>
          <w:szCs w:val="22"/>
        </w:rPr>
        <w:t>NAVODILA PONUDNIKOM ZA PREDLOŽITEV PONUDB</w:t>
      </w:r>
    </w:p>
    <w:p w:rsidR="001367E8" w:rsidRPr="00FB4736" w:rsidRDefault="001367E8" w:rsidP="00B11E1B">
      <w:pPr>
        <w:keepNext/>
        <w:widowControl w:val="0"/>
        <w:jc w:val="both"/>
        <w:rPr>
          <w:rFonts w:ascii="Tahoma" w:hAnsi="Tahoma" w:cs="Tahoma"/>
          <w:b/>
          <w:sz w:val="22"/>
          <w:szCs w:val="22"/>
        </w:rPr>
      </w:pPr>
    </w:p>
    <w:p w:rsidR="001367E8" w:rsidRPr="00FB4736" w:rsidRDefault="001367E8" w:rsidP="00C952CA">
      <w:pPr>
        <w:widowControl w:val="0"/>
        <w:tabs>
          <w:tab w:val="left" w:pos="142"/>
        </w:tabs>
        <w:jc w:val="both"/>
        <w:rPr>
          <w:color w:val="0000FF"/>
          <w:u w:val="single"/>
        </w:rPr>
      </w:pPr>
      <w:r w:rsidRPr="00FB4736">
        <w:rPr>
          <w:rFonts w:ascii="Tahoma" w:hAnsi="Tahoma" w:cs="Tahoma"/>
        </w:rPr>
        <w:t xml:space="preserve">Ponudniki morajo ponudbe predložiti v informacijski sistem e-JN na spletnem naslovu </w:t>
      </w:r>
      <w:hyperlink r:id="rId13" w:history="1">
        <w:r w:rsidR="001C73CC" w:rsidRPr="00FB4736">
          <w:rPr>
            <w:rStyle w:val="Hiperpovezava"/>
            <w:rFonts w:ascii="Tahoma" w:hAnsi="Tahoma" w:cs="Tahoma"/>
          </w:rPr>
          <w:t>https://ejn.gov.si/</w:t>
        </w:r>
      </w:hyperlink>
      <w:r w:rsidRPr="00FB4736">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FB4736">
          <w:rPr>
            <w:rFonts w:ascii="Tahoma" w:hAnsi="Tahoma" w:cs="Tahoma"/>
            <w:color w:val="0000FF"/>
            <w:u w:val="single"/>
          </w:rPr>
          <w:t>https://ejn.gov.si/ponudba/pages/aktualno/vec_informacij_ponudniki.xhtml</w:t>
        </w:r>
      </w:hyperlink>
      <w:r w:rsidRPr="00FB4736">
        <w:rPr>
          <w:color w:val="0000FF"/>
          <w:u w:val="single"/>
        </w:rPr>
        <w:t>.</w:t>
      </w:r>
    </w:p>
    <w:p w:rsidR="00805C06" w:rsidRPr="00FB4736" w:rsidRDefault="00805C06" w:rsidP="00B11E1B">
      <w:pPr>
        <w:keepNext/>
        <w:widowControl w:val="0"/>
        <w:tabs>
          <w:tab w:val="left" w:pos="142"/>
        </w:tabs>
        <w:jc w:val="both"/>
        <w:rPr>
          <w:rFonts w:ascii="Tahoma" w:hAnsi="Tahoma" w:cs="Tahoma"/>
        </w:rPr>
      </w:pPr>
    </w:p>
    <w:p w:rsidR="001367E8" w:rsidRPr="00FB4736" w:rsidRDefault="001367E8" w:rsidP="00B11E1B">
      <w:pPr>
        <w:keepNext/>
        <w:widowControl w:val="0"/>
        <w:tabs>
          <w:tab w:val="left" w:pos="142"/>
        </w:tabs>
        <w:jc w:val="both"/>
        <w:rPr>
          <w:rFonts w:ascii="Tahoma" w:hAnsi="Tahoma" w:cs="Tahoma"/>
        </w:rPr>
      </w:pPr>
      <w:r w:rsidRPr="00FB4736">
        <w:rPr>
          <w:rFonts w:ascii="Tahoma" w:hAnsi="Tahoma" w:cs="Tahoma"/>
        </w:rPr>
        <w:t xml:space="preserve">Ponudnik se mora pred oddajo ponudbe registrirati na spletnem naslovu </w:t>
      </w:r>
      <w:hyperlink r:id="rId15" w:history="1">
        <w:r w:rsidR="001C73CC" w:rsidRPr="00FB4736">
          <w:rPr>
            <w:rStyle w:val="Hiperpovezava"/>
            <w:rFonts w:ascii="Tahoma" w:hAnsi="Tahoma" w:cs="Tahoma"/>
          </w:rPr>
          <w:t>https://ejn.gov.si/</w:t>
        </w:r>
      </w:hyperlink>
      <w:r w:rsidRPr="00FB4736">
        <w:rPr>
          <w:rFonts w:ascii="Tahoma" w:hAnsi="Tahoma" w:cs="Tahoma"/>
        </w:rPr>
        <w:t>, v skladu z Navodili za uporabo e-JN. Če je ponudnik že registriran v informacijski sistem e-JN, se v aplikacijo prijavi na istem naslovu.</w:t>
      </w:r>
    </w:p>
    <w:p w:rsidR="00DB5332" w:rsidRPr="00FB4736" w:rsidRDefault="00DB5332" w:rsidP="00B11E1B">
      <w:pPr>
        <w:keepNext/>
        <w:widowControl w:val="0"/>
        <w:tabs>
          <w:tab w:val="left" w:pos="142"/>
        </w:tabs>
        <w:jc w:val="both"/>
        <w:rPr>
          <w:rFonts w:ascii="Tahoma" w:hAnsi="Tahoma" w:cs="Tahoma"/>
        </w:rPr>
      </w:pPr>
    </w:p>
    <w:p w:rsidR="00DB5332" w:rsidRPr="00FB4736" w:rsidRDefault="00DB5332" w:rsidP="00DB5332">
      <w:pPr>
        <w:pStyle w:val="Telobesedila3"/>
        <w:keepNext/>
        <w:keepLines/>
        <w:rPr>
          <w:rFonts w:ascii="Tahoma" w:hAnsi="Tahoma" w:cs="Tahoma"/>
          <w:lang w:val="sl-SI"/>
        </w:rPr>
      </w:pPr>
      <w:r w:rsidRPr="00FB4736">
        <w:rPr>
          <w:rFonts w:ascii="Tahoma" w:hAnsi="Tahoma" w:cs="Tahoma"/>
          <w:lang w:val="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 l. RS, št. 97/07 – uradno prečiščeno besedilo, 64/16 – odl. US in 20/18 – OROZ631)). Z oddajo ponudbe je le-ta zavezujoča za čas, naveden v ponudbi, razen če jo uporabnik ponudnika umakne ali spremeni pred potekom roka za oddajo ponudb.</w:t>
      </w:r>
    </w:p>
    <w:p w:rsidR="00DB5332" w:rsidRPr="00FB4736" w:rsidRDefault="00DB5332" w:rsidP="00B11E1B">
      <w:pPr>
        <w:keepNext/>
        <w:widowControl w:val="0"/>
        <w:tabs>
          <w:tab w:val="left" w:pos="142"/>
        </w:tabs>
        <w:jc w:val="both"/>
        <w:rPr>
          <w:rFonts w:ascii="Tahoma" w:hAnsi="Tahoma" w:cs="Tahoma"/>
        </w:rPr>
      </w:pPr>
    </w:p>
    <w:p w:rsidR="009963F3" w:rsidRPr="00FB4736" w:rsidRDefault="009963F3" w:rsidP="00B11E1B">
      <w:pPr>
        <w:keepNext/>
        <w:widowControl w:val="0"/>
        <w:jc w:val="both"/>
        <w:rPr>
          <w:rFonts w:ascii="Tahoma" w:hAnsi="Tahoma" w:cs="Tahoma"/>
          <w:b/>
        </w:rPr>
      </w:pPr>
    </w:p>
    <w:p w:rsidR="00E967C1" w:rsidRPr="00FB4736" w:rsidRDefault="00E967C1" w:rsidP="00B11E1B">
      <w:pPr>
        <w:keepNext/>
        <w:widowControl w:val="0"/>
        <w:numPr>
          <w:ilvl w:val="1"/>
          <w:numId w:val="2"/>
        </w:numPr>
        <w:spacing w:after="120" w:line="276" w:lineRule="auto"/>
        <w:jc w:val="both"/>
        <w:rPr>
          <w:rFonts w:ascii="Tahoma" w:hAnsi="Tahoma" w:cs="Tahoma"/>
          <w:b/>
        </w:rPr>
      </w:pPr>
      <w:r w:rsidRPr="00FB4736">
        <w:rPr>
          <w:rFonts w:ascii="Tahoma" w:hAnsi="Tahoma" w:cs="Tahoma"/>
          <w:b/>
        </w:rPr>
        <w:t>Vsebina ponudbene dokumentacije</w:t>
      </w:r>
    </w:p>
    <w:p w:rsidR="00E967C1" w:rsidRPr="00FB4736" w:rsidRDefault="00E967C1" w:rsidP="00B11E1B">
      <w:pPr>
        <w:keepNext/>
        <w:widowControl w:val="0"/>
        <w:jc w:val="both"/>
        <w:rPr>
          <w:rFonts w:ascii="Tahoma" w:hAnsi="Tahoma" w:cs="Tahoma"/>
        </w:rPr>
      </w:pPr>
    </w:p>
    <w:p w:rsidR="00E967C1" w:rsidRPr="00FB4736" w:rsidRDefault="00E967C1" w:rsidP="00B11E1B">
      <w:pPr>
        <w:keepNext/>
        <w:widowControl w:val="0"/>
        <w:jc w:val="both"/>
        <w:rPr>
          <w:rFonts w:ascii="Tahoma" w:hAnsi="Tahoma" w:cs="Tahoma"/>
        </w:rPr>
      </w:pPr>
      <w:r w:rsidRPr="00FB4736">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FB4736" w:rsidRDefault="00E967C1" w:rsidP="00B11E1B">
      <w:pPr>
        <w:keepNext/>
        <w:widowControl w:val="0"/>
        <w:jc w:val="both"/>
        <w:rPr>
          <w:rFonts w:ascii="Tahoma" w:hAnsi="Tahoma" w:cs="Tahoma"/>
        </w:rPr>
      </w:pPr>
    </w:p>
    <w:p w:rsidR="00E967C1" w:rsidRPr="00FB4736" w:rsidRDefault="00E967C1" w:rsidP="00B11E1B">
      <w:pPr>
        <w:keepNext/>
        <w:widowControl w:val="0"/>
        <w:jc w:val="both"/>
        <w:rPr>
          <w:rFonts w:ascii="Tahoma" w:hAnsi="Tahoma" w:cs="Tahoma"/>
        </w:rPr>
      </w:pPr>
      <w:r w:rsidRPr="00FB4736">
        <w:rPr>
          <w:rFonts w:ascii="Tahoma" w:hAnsi="Tahoma" w:cs="Tahoma"/>
        </w:rPr>
        <w:t xml:space="preserve">Ponudbena dokumentacija, ki jo naročnik zahteva z javnim razpisom in </w:t>
      </w:r>
      <w:r w:rsidR="00805C06" w:rsidRPr="00FB4736">
        <w:rPr>
          <w:rFonts w:ascii="Tahoma" w:hAnsi="Tahoma" w:cs="Tahoma"/>
        </w:rPr>
        <w:t xml:space="preserve">jo </w:t>
      </w:r>
      <w:r w:rsidRPr="00FB4736">
        <w:rPr>
          <w:rFonts w:ascii="Tahoma" w:hAnsi="Tahoma" w:cs="Tahoma"/>
        </w:rPr>
        <w:t>mora ponudnik naložiti v informacijski sistem e-JN</w:t>
      </w:r>
      <w:r w:rsidR="00296A66" w:rsidRPr="00FB4736">
        <w:rPr>
          <w:rFonts w:ascii="Tahoma" w:hAnsi="Tahoma" w:cs="Tahoma"/>
        </w:rPr>
        <w:t>,</w:t>
      </w:r>
      <w:r w:rsidRPr="00FB4736">
        <w:rPr>
          <w:rFonts w:ascii="Tahoma" w:hAnsi="Tahoma" w:cs="Tahoma"/>
        </w:rPr>
        <w:t xml:space="preserve"> je navedena v nadaljevanju:</w:t>
      </w:r>
    </w:p>
    <w:p w:rsidR="00E967C1" w:rsidRPr="00FB4736"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FB4736" w:rsidTr="00D57C4F">
        <w:trPr>
          <w:trHeight w:val="301"/>
        </w:trPr>
        <w:tc>
          <w:tcPr>
            <w:tcW w:w="9424" w:type="dxa"/>
            <w:tcBorders>
              <w:top w:val="single" w:sz="4" w:space="0" w:color="auto"/>
              <w:bottom w:val="single" w:sz="4" w:space="0" w:color="auto"/>
            </w:tcBorders>
          </w:tcPr>
          <w:p w:rsidR="00DB4DB7" w:rsidRPr="00FB4736" w:rsidRDefault="00DB4DB7" w:rsidP="00B11E1B">
            <w:pPr>
              <w:keepNext/>
              <w:widowControl w:val="0"/>
              <w:jc w:val="both"/>
              <w:rPr>
                <w:rFonts w:ascii="Tahoma" w:hAnsi="Tahoma" w:cs="Tahoma"/>
                <w:bCs/>
                <w:iCs/>
              </w:rPr>
            </w:pPr>
            <w:r w:rsidRPr="00FB4736">
              <w:rPr>
                <w:rFonts w:ascii="Tahoma" w:hAnsi="Tahoma" w:cs="Tahoma"/>
                <w:bCs/>
                <w:iCs/>
              </w:rPr>
              <w:t>POVZETE</w:t>
            </w:r>
            <w:r w:rsidR="00941167" w:rsidRPr="00FB4736">
              <w:rPr>
                <w:rFonts w:ascii="Tahoma" w:hAnsi="Tahoma" w:cs="Tahoma"/>
                <w:bCs/>
                <w:iCs/>
              </w:rPr>
              <w:t>K</w:t>
            </w:r>
            <w:r w:rsidRPr="00FB4736">
              <w:rPr>
                <w:rFonts w:ascii="Tahoma" w:hAnsi="Tahoma" w:cs="Tahoma"/>
                <w:bCs/>
                <w:iCs/>
              </w:rPr>
              <w:t xml:space="preserve"> PREDRAČUNA - PONUDBA</w:t>
            </w:r>
          </w:p>
        </w:tc>
      </w:tr>
    </w:tbl>
    <w:p w:rsidR="00DB4DB7" w:rsidRPr="00FB4736" w:rsidRDefault="00DB4DB7" w:rsidP="00B11E1B">
      <w:pPr>
        <w:keepNext/>
        <w:widowControl w:val="0"/>
        <w:jc w:val="both"/>
        <w:rPr>
          <w:rFonts w:ascii="Tahoma" w:eastAsia="Calibri" w:hAnsi="Tahoma" w:cs="Tahoma"/>
          <w:lang w:eastAsia="en-US"/>
        </w:rPr>
      </w:pPr>
    </w:p>
    <w:p w:rsidR="004A26D4" w:rsidRPr="00FB4736" w:rsidRDefault="004A26D4" w:rsidP="004A26D4">
      <w:pPr>
        <w:keepNext/>
        <w:keepLines/>
        <w:jc w:val="both"/>
        <w:rPr>
          <w:rFonts w:ascii="Tahoma" w:eastAsia="Calibri" w:hAnsi="Tahoma" w:cs="Tahoma"/>
          <w:lang w:eastAsia="en-US"/>
        </w:rPr>
      </w:pPr>
      <w:r w:rsidRPr="00FB4736">
        <w:rPr>
          <w:rFonts w:ascii="Tahoma" w:eastAsia="Calibri" w:hAnsi="Tahoma" w:cs="Tahoma"/>
          <w:lang w:eastAsia="en-US"/>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w:t>
      </w:r>
      <w:r w:rsidRPr="00FB4736">
        <w:rPr>
          <w:rFonts w:ascii="Tahoma" w:hAnsi="Tahoma" w:cs="Tahoma"/>
          <w:b/>
        </w:rPr>
        <w:t xml:space="preserve">– </w:t>
      </w:r>
      <w:r w:rsidRPr="00FB4736">
        <w:rPr>
          <w:rFonts w:ascii="Tahoma" w:hAnsi="Tahoma" w:cs="Tahoma"/>
        </w:rPr>
        <w:t>PONUDBA</w:t>
      </w:r>
      <w:r w:rsidRPr="00FB4736">
        <w:rPr>
          <w:rFonts w:ascii="Tahoma" w:eastAsia="Calibri" w:hAnsi="Tahoma" w:cs="Tahoma"/>
          <w:lang w:eastAsia="en-US"/>
        </w:rPr>
        <w:t xml:space="preserve">« v pdf. obliki/formatu. »Skupna ponudbena vrednost«, ki bo vpisana v istoimenski razdelek in dokument (Priloga »POVZETEK PREDRAČUNA </w:t>
      </w:r>
      <w:r w:rsidRPr="00FB4736">
        <w:rPr>
          <w:rFonts w:ascii="Tahoma" w:hAnsi="Tahoma" w:cs="Tahoma"/>
        </w:rPr>
        <w:t>– PONUDBA«</w:t>
      </w:r>
      <w:r w:rsidRPr="00FB4736">
        <w:rPr>
          <w:rFonts w:ascii="Tahoma" w:eastAsia="Calibri" w:hAnsi="Tahoma" w:cs="Tahoma"/>
          <w:lang w:eastAsia="en-US"/>
        </w:rPr>
        <w:t xml:space="preserve">), ki bo naložen kot predračun v del »Predračun«, bosta razvidna in dostopna na javnem odpiranju ponudb. </w:t>
      </w:r>
    </w:p>
    <w:p w:rsidR="004A26D4" w:rsidRPr="00FB4736" w:rsidRDefault="004A26D4" w:rsidP="004A26D4">
      <w:pPr>
        <w:keepNext/>
        <w:keepLines/>
        <w:jc w:val="both"/>
        <w:rPr>
          <w:rFonts w:ascii="Tahoma" w:eastAsia="Calibri" w:hAnsi="Tahoma" w:cs="Tahoma"/>
          <w:lang w:eastAsia="en-US"/>
        </w:rPr>
      </w:pPr>
    </w:p>
    <w:p w:rsidR="004A26D4" w:rsidRPr="00FB4736" w:rsidRDefault="004A26D4" w:rsidP="004A26D4">
      <w:pPr>
        <w:keepNext/>
        <w:keepLines/>
        <w:jc w:val="both"/>
        <w:rPr>
          <w:rFonts w:ascii="Tahoma" w:hAnsi="Tahoma" w:cs="Tahoma"/>
        </w:rPr>
      </w:pPr>
      <w:r w:rsidRPr="00FB4736">
        <w:rPr>
          <w:rFonts w:ascii="Tahoma" w:hAnsi="Tahoma" w:cs="Tahoma"/>
        </w:rPr>
        <w:t xml:space="preserve">V primeru razhajanj med podatki navedenimi v razdelku »Skupna ponudbena vrednost«, podatki v Prilogi »POVZETEK PREDRAČUNA </w:t>
      </w:r>
      <w:r w:rsidRPr="00FB4736">
        <w:rPr>
          <w:rFonts w:ascii="Tahoma" w:hAnsi="Tahoma" w:cs="Tahoma"/>
          <w:b/>
        </w:rPr>
        <w:t xml:space="preserve">– </w:t>
      </w:r>
      <w:r w:rsidRPr="00FB4736">
        <w:rPr>
          <w:rFonts w:ascii="Tahoma" w:hAnsi="Tahoma" w:cs="Tahoma"/>
        </w:rPr>
        <w:t>PONUDBA«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FB4736" w:rsidRDefault="004A26D4" w:rsidP="004A26D4">
      <w:pPr>
        <w:keepNext/>
        <w:keepLines/>
        <w:jc w:val="both"/>
        <w:rPr>
          <w:rFonts w:ascii="Tahoma" w:eastAsia="Calibri" w:hAnsi="Tahoma" w:cs="Tahoma"/>
          <w:lang w:eastAsia="en-US"/>
        </w:rPr>
      </w:pPr>
    </w:p>
    <w:p w:rsidR="00E967C1" w:rsidRPr="00FB4736"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FB4736" w:rsidTr="00D57C4F">
        <w:trPr>
          <w:trHeight w:val="372"/>
        </w:trPr>
        <w:tc>
          <w:tcPr>
            <w:tcW w:w="9424" w:type="dxa"/>
            <w:tcBorders>
              <w:top w:val="single" w:sz="4" w:space="0" w:color="auto"/>
              <w:bottom w:val="single" w:sz="4" w:space="0" w:color="auto"/>
            </w:tcBorders>
          </w:tcPr>
          <w:p w:rsidR="00E967C1" w:rsidRPr="00FB4736" w:rsidRDefault="00E967C1" w:rsidP="00B11E1B">
            <w:pPr>
              <w:keepNext/>
              <w:widowControl w:val="0"/>
              <w:jc w:val="both"/>
              <w:rPr>
                <w:rFonts w:ascii="Tahoma" w:hAnsi="Tahoma" w:cs="Tahoma"/>
                <w:bCs/>
                <w:iCs/>
              </w:rPr>
            </w:pPr>
            <w:r w:rsidRPr="00FB4736">
              <w:rPr>
                <w:rFonts w:ascii="Tahoma" w:hAnsi="Tahoma" w:cs="Tahoma"/>
                <w:bCs/>
                <w:iCs/>
              </w:rPr>
              <w:t xml:space="preserve">IZJAVA </w:t>
            </w:r>
            <w:r w:rsidR="00DB4DB7" w:rsidRPr="00FB4736">
              <w:rPr>
                <w:rFonts w:ascii="Tahoma" w:hAnsi="Tahoma" w:cs="Tahoma"/>
                <w:bCs/>
                <w:iCs/>
              </w:rPr>
              <w:t>–</w:t>
            </w:r>
            <w:r w:rsidRPr="00FB4736">
              <w:rPr>
                <w:rFonts w:ascii="Tahoma" w:hAnsi="Tahoma" w:cs="Tahoma"/>
                <w:bCs/>
                <w:iCs/>
              </w:rPr>
              <w:t xml:space="preserve"> </w:t>
            </w:r>
            <w:r w:rsidR="00DB4DB7" w:rsidRPr="00FB4736">
              <w:rPr>
                <w:rFonts w:ascii="Tahoma" w:hAnsi="Tahoma" w:cs="Tahoma"/>
                <w:bCs/>
                <w:iCs/>
              </w:rPr>
              <w:t xml:space="preserve">GOSPODARSKI SUBJEKT </w:t>
            </w:r>
          </w:p>
        </w:tc>
      </w:tr>
    </w:tbl>
    <w:p w:rsidR="00E967C1" w:rsidRPr="00FB4736" w:rsidRDefault="00E967C1" w:rsidP="00B11E1B">
      <w:pPr>
        <w:keepNext/>
        <w:widowControl w:val="0"/>
        <w:jc w:val="both"/>
        <w:rPr>
          <w:rFonts w:ascii="Tahoma" w:hAnsi="Tahoma" w:cs="Tahoma"/>
        </w:rPr>
      </w:pPr>
    </w:p>
    <w:p w:rsidR="004A26D4" w:rsidRPr="00FB4736" w:rsidRDefault="004A26D4" w:rsidP="004A26D4">
      <w:pPr>
        <w:keepNext/>
        <w:keepLines/>
        <w:jc w:val="both"/>
        <w:rPr>
          <w:rFonts w:ascii="Tahoma" w:hAnsi="Tahoma" w:cs="Tahoma"/>
        </w:rPr>
      </w:pPr>
      <w:r w:rsidRPr="00FB4736">
        <w:rPr>
          <w:rFonts w:ascii="Tahoma" w:hAnsi="Tahoma" w:cs="Tahoma"/>
        </w:rPr>
        <w:t>Ponudnik obrazec iz razpisne dokumentacije izpolni</w:t>
      </w:r>
      <w:r w:rsidRPr="00FB4736">
        <w:rPr>
          <w:rFonts w:ascii="Tahoma" w:eastAsia="Calibri" w:hAnsi="Tahoma" w:cs="Tahoma"/>
          <w:lang w:eastAsia="en-US"/>
        </w:rPr>
        <w:t xml:space="preserve">, ter ga </w:t>
      </w:r>
      <w:r w:rsidRPr="00FB4736">
        <w:rPr>
          <w:rFonts w:ascii="Tahoma" w:hAnsi="Tahoma" w:cs="Tahoma"/>
        </w:rPr>
        <w:t>v .pdf formatu</w:t>
      </w:r>
      <w:r w:rsidRPr="00FB4736">
        <w:rPr>
          <w:rFonts w:ascii="Tahoma" w:eastAsia="Calibri" w:hAnsi="Tahoma" w:cs="Tahoma"/>
          <w:lang w:eastAsia="en-US"/>
        </w:rPr>
        <w:t xml:space="preserve"> naloži na </w:t>
      </w:r>
      <w:r w:rsidRPr="00FB4736">
        <w:rPr>
          <w:rFonts w:ascii="Tahoma" w:hAnsi="Tahoma" w:cs="Tahoma"/>
        </w:rPr>
        <w:t>informacijski sistem e-JN</w:t>
      </w:r>
      <w:r w:rsidRPr="00FB4736">
        <w:rPr>
          <w:rFonts w:ascii="Tahoma" w:hAnsi="Tahoma" w:cs="Tahoma"/>
          <w:b/>
        </w:rPr>
        <w:t xml:space="preserve"> v razdelek »DOKUMENTI«, del »IZJAVA – ponudnik«</w:t>
      </w:r>
      <w:r w:rsidRPr="00FB4736">
        <w:rPr>
          <w:rFonts w:ascii="Tahoma" w:hAnsi="Tahoma" w:cs="Tahoma"/>
        </w:rPr>
        <w:t>.</w:t>
      </w:r>
    </w:p>
    <w:p w:rsidR="004A26D4" w:rsidRPr="00FB4736" w:rsidRDefault="004A26D4" w:rsidP="004A26D4">
      <w:pPr>
        <w:keepNext/>
        <w:keepLines/>
        <w:jc w:val="both"/>
        <w:rPr>
          <w:rFonts w:ascii="Tahoma" w:hAnsi="Tahoma" w:cs="Tahoma"/>
        </w:rPr>
      </w:pPr>
    </w:p>
    <w:p w:rsidR="004A26D4" w:rsidRPr="00FB4736" w:rsidRDefault="004A26D4" w:rsidP="004A26D4">
      <w:pPr>
        <w:keepNext/>
        <w:keepLines/>
        <w:jc w:val="both"/>
        <w:rPr>
          <w:rFonts w:ascii="Tahoma" w:hAnsi="Tahoma" w:cs="Tahoma"/>
        </w:rPr>
      </w:pPr>
      <w:r w:rsidRPr="00FB4736">
        <w:rPr>
          <w:rFonts w:ascii="Tahoma" w:hAnsi="Tahoma" w:cs="Tahoma"/>
        </w:rPr>
        <w:t xml:space="preserve">V primeru skupne ponudbe, uporabe zmogljivosti drugih subjektov in/ali podizvajalcev mora ponudnik v informacijskem sistemu e-JN v </w:t>
      </w:r>
      <w:r w:rsidRPr="00FB4736">
        <w:rPr>
          <w:rFonts w:ascii="Tahoma" w:hAnsi="Tahoma" w:cs="Tahoma"/>
          <w:b/>
        </w:rPr>
        <w:t>razdelek »SODELUJOČI«, del »IZJAVA – ostali sodelujoči«</w:t>
      </w:r>
      <w:r w:rsidRPr="00FB4736">
        <w:rPr>
          <w:rFonts w:ascii="Tahoma" w:hAnsi="Tahoma" w:cs="Tahoma"/>
        </w:rPr>
        <w:t xml:space="preserve"> naložiti izpolnjen obrazec IZJAVA - GOSPODARSKI SUBJEKT za vsakega od ostalih sodelujočih. Izjavo je potrebno izpolniti, podpisati, žigosati in priložiti v .pdf formatu.</w:t>
      </w:r>
    </w:p>
    <w:p w:rsidR="00E967C1" w:rsidRPr="00FB4736" w:rsidRDefault="00E967C1" w:rsidP="00B11E1B">
      <w:pPr>
        <w:keepNext/>
        <w:widowControl w:val="0"/>
        <w:jc w:val="both"/>
        <w:rPr>
          <w:rFonts w:ascii="Tahoma" w:hAnsi="Tahoma" w:cs="Tahoma"/>
        </w:rPr>
      </w:pPr>
    </w:p>
    <w:p w:rsidR="00E967C1" w:rsidRPr="00FB4736" w:rsidRDefault="00E967C1" w:rsidP="00E17EA6">
      <w:pPr>
        <w:keepNext/>
        <w:widowControl w:val="0"/>
        <w:numPr>
          <w:ilvl w:val="0"/>
          <w:numId w:val="18"/>
        </w:numPr>
        <w:spacing w:after="200" w:line="276" w:lineRule="auto"/>
        <w:jc w:val="both"/>
        <w:rPr>
          <w:rFonts w:ascii="Tahoma" w:hAnsi="Tahoma" w:cs="Tahoma"/>
          <w:b/>
        </w:rPr>
      </w:pPr>
      <w:r w:rsidRPr="00FB4736">
        <w:rPr>
          <w:rFonts w:ascii="Tahoma" w:hAnsi="Tahoma" w:cs="Tahoma"/>
          <w:b/>
        </w:rPr>
        <w:t>Ostala ponudbena dokumentacija</w:t>
      </w:r>
      <w:r w:rsidR="006E7A07" w:rsidRPr="00FB4736">
        <w:rPr>
          <w:rFonts w:ascii="Tahoma" w:hAnsi="Tahoma" w:cs="Tahoma"/>
          <w:b/>
        </w:rPr>
        <w:t xml:space="preserve"> </w:t>
      </w:r>
    </w:p>
    <w:p w:rsidR="004A26D4" w:rsidRPr="00FB4736" w:rsidRDefault="004A26D4" w:rsidP="00A73B7E">
      <w:pPr>
        <w:keepNext/>
        <w:keepLines/>
        <w:jc w:val="both"/>
        <w:rPr>
          <w:rFonts w:ascii="Tahoma" w:hAnsi="Tahoma" w:cs="Tahoma"/>
        </w:rPr>
      </w:pPr>
      <w:r w:rsidRPr="00FB4736">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FB4736" w:rsidRDefault="00C952CA" w:rsidP="00C22D1F">
      <w:pPr>
        <w:keepLines/>
        <w:widowControl w:val="0"/>
        <w:jc w:val="both"/>
        <w:rPr>
          <w:rFonts w:ascii="Tahoma" w:hAnsi="Tahoma" w:cs="Tahoma"/>
        </w:rPr>
      </w:pPr>
    </w:p>
    <w:p w:rsidR="00E967C1" w:rsidRPr="00FB4736" w:rsidRDefault="00E967C1" w:rsidP="00C22D1F">
      <w:pPr>
        <w:keepLines/>
        <w:widowControl w:val="0"/>
        <w:jc w:val="both"/>
        <w:rPr>
          <w:rFonts w:ascii="Tahoma" w:hAnsi="Tahoma" w:cs="Tahoma"/>
        </w:rPr>
      </w:pPr>
      <w:r w:rsidRPr="00FB4736">
        <w:rPr>
          <w:rFonts w:ascii="Tahoma" w:hAnsi="Tahoma" w:cs="Tahoma"/>
        </w:rPr>
        <w:lastRenderedPageBreak/>
        <w:t xml:space="preserve">Spodaj zahtevana ponudbena dokumentacija mora biti </w:t>
      </w:r>
      <w:r w:rsidRPr="00FB4736">
        <w:rPr>
          <w:rFonts w:ascii="Tahoma" w:hAnsi="Tahoma" w:cs="Tahoma"/>
          <w:b/>
          <w:u w:val="single"/>
        </w:rPr>
        <w:t>priložena v .pdf formatu</w:t>
      </w:r>
      <w:r w:rsidRPr="00FB4736">
        <w:rPr>
          <w:rFonts w:ascii="Tahoma" w:hAnsi="Tahoma" w:cs="Tahoma"/>
        </w:rPr>
        <w:t xml:space="preserve"> (sken </w:t>
      </w:r>
      <w:r w:rsidR="005C6409" w:rsidRPr="00FB4736">
        <w:rPr>
          <w:rFonts w:ascii="Tahoma" w:hAnsi="Tahoma" w:cs="Tahoma"/>
        </w:rPr>
        <w:t>dokumentacije</w:t>
      </w:r>
      <w:r w:rsidRPr="00FB4736">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FB4736">
        <w:rPr>
          <w:rFonts w:ascii="Tahoma" w:hAnsi="Tahoma" w:cs="Tahoma"/>
          <w:b/>
        </w:rPr>
        <w:t xml:space="preserve">Celoten predračun mora biti priložen </w:t>
      </w:r>
      <w:r w:rsidR="00B002E8" w:rsidRPr="00FB4736">
        <w:rPr>
          <w:rFonts w:ascii="Tahoma" w:hAnsi="Tahoma" w:cs="Tahoma"/>
          <w:b/>
        </w:rPr>
        <w:t>v</w:t>
      </w:r>
      <w:r w:rsidR="008458DF" w:rsidRPr="00FB4736">
        <w:rPr>
          <w:rFonts w:ascii="Tahoma" w:hAnsi="Tahoma" w:cs="Tahoma"/>
          <w:b/>
        </w:rPr>
        <w:t xml:space="preserve"> pdf in</w:t>
      </w:r>
      <w:r w:rsidR="00F91EA9" w:rsidRPr="00FB4736">
        <w:rPr>
          <w:rFonts w:ascii="Tahoma" w:hAnsi="Tahoma" w:cs="Tahoma"/>
          <w:b/>
        </w:rPr>
        <w:t xml:space="preserve"> </w:t>
      </w:r>
      <w:r w:rsidRPr="00FB4736">
        <w:rPr>
          <w:rFonts w:ascii="Tahoma" w:hAnsi="Tahoma" w:cs="Tahoma"/>
          <w:b/>
        </w:rPr>
        <w:t>excel formatu</w:t>
      </w:r>
      <w:r w:rsidRPr="00FB4736">
        <w:rPr>
          <w:rFonts w:ascii="Tahoma" w:hAnsi="Tahoma" w:cs="Tahoma"/>
        </w:rPr>
        <w:t xml:space="preserve">. Ponudniki so obvezani priložiti vse priloge, razen če v posamezni prilogi ni drugače navedeno. </w:t>
      </w:r>
    </w:p>
    <w:p w:rsidR="00C952CA" w:rsidRPr="00FB4736" w:rsidRDefault="00C952CA" w:rsidP="00C22D1F">
      <w:pPr>
        <w:keepLines/>
        <w:widowControl w:val="0"/>
        <w:jc w:val="both"/>
        <w:rPr>
          <w:rFonts w:ascii="Tahoma" w:hAnsi="Tahoma" w:cs="Tahoma"/>
        </w:rPr>
      </w:pPr>
    </w:p>
    <w:p w:rsidR="00E967C1" w:rsidRPr="00FB4736" w:rsidRDefault="00E967C1" w:rsidP="00C22D1F">
      <w:pPr>
        <w:keepLines/>
        <w:widowControl w:val="0"/>
        <w:jc w:val="both"/>
        <w:rPr>
          <w:rFonts w:ascii="Tahoma" w:hAnsi="Tahoma" w:cs="Tahoma"/>
        </w:rPr>
      </w:pPr>
      <w:r w:rsidRPr="00FB4736">
        <w:rPr>
          <w:rFonts w:ascii="Tahoma" w:hAnsi="Tahoma" w:cs="Tahoma"/>
        </w:rPr>
        <w:t>V primeru razhajanj med podatki v Povzetku predračuna – naloženim v razdelek »Predračun« in celotnim predračunom</w:t>
      </w:r>
      <w:r w:rsidR="008458DF" w:rsidRPr="00FB4736">
        <w:rPr>
          <w:rFonts w:ascii="Tahoma" w:hAnsi="Tahoma" w:cs="Tahoma"/>
        </w:rPr>
        <w:t>,</w:t>
      </w:r>
      <w:r w:rsidRPr="00FB4736">
        <w:rPr>
          <w:rFonts w:ascii="Tahoma" w:hAnsi="Tahoma" w:cs="Tahoma"/>
        </w:rPr>
        <w:t xml:space="preserve"> naloženim v razdelek »Drug</w:t>
      </w:r>
      <w:r w:rsidR="00057AC0" w:rsidRPr="00FB4736">
        <w:rPr>
          <w:rFonts w:ascii="Tahoma" w:hAnsi="Tahoma" w:cs="Tahoma"/>
        </w:rPr>
        <w:t>e priloge</w:t>
      </w:r>
      <w:r w:rsidRPr="00FB4736">
        <w:rPr>
          <w:rFonts w:ascii="Tahoma" w:hAnsi="Tahoma" w:cs="Tahoma"/>
        </w:rPr>
        <w:t xml:space="preserve">«, kot veljavni štejejo podatki v celotnem predračunu </w:t>
      </w:r>
      <w:r w:rsidR="004D4599" w:rsidRPr="00FB4736">
        <w:rPr>
          <w:rFonts w:ascii="Tahoma" w:hAnsi="Tahoma" w:cs="Tahoma"/>
        </w:rPr>
        <w:t>razpisane gradnje</w:t>
      </w:r>
      <w:r w:rsidRPr="00FB4736">
        <w:rPr>
          <w:rFonts w:ascii="Tahoma" w:hAnsi="Tahoma" w:cs="Tahoma"/>
        </w:rPr>
        <w:t>, naloženim v razdelek »Drug</w:t>
      </w:r>
      <w:r w:rsidR="00057AC0" w:rsidRPr="00FB4736">
        <w:rPr>
          <w:rFonts w:ascii="Tahoma" w:hAnsi="Tahoma" w:cs="Tahoma"/>
        </w:rPr>
        <w:t>e priloge</w:t>
      </w:r>
      <w:r w:rsidRPr="00FB4736">
        <w:rPr>
          <w:rFonts w:ascii="Tahoma" w:hAnsi="Tahoma" w:cs="Tahoma"/>
        </w:rPr>
        <w:t>«.</w:t>
      </w:r>
      <w:r w:rsidR="00D341D5" w:rsidRPr="00FB4736">
        <w:rPr>
          <w:rFonts w:ascii="Tahoma" w:hAnsi="Tahoma" w:cs="Tahoma"/>
        </w:rPr>
        <w:t xml:space="preserve"> </w:t>
      </w:r>
      <w:r w:rsidRPr="00FB4736">
        <w:rPr>
          <w:rFonts w:ascii="Tahoma" w:hAnsi="Tahoma" w:cs="Tahoma"/>
        </w:rPr>
        <w:t xml:space="preserve"> </w:t>
      </w:r>
    </w:p>
    <w:p w:rsidR="000A4F25" w:rsidRPr="00FB4736" w:rsidRDefault="000A4F25" w:rsidP="00C22D1F">
      <w:pPr>
        <w:keepLines/>
        <w:widowControl w:val="0"/>
        <w:jc w:val="both"/>
        <w:rPr>
          <w:rFonts w:ascii="Tahoma" w:hAnsi="Tahoma" w:cs="Tahoma"/>
        </w:rPr>
      </w:pPr>
    </w:p>
    <w:p w:rsidR="000A4F25" w:rsidRPr="00FB4736" w:rsidRDefault="000A4F25" w:rsidP="00C22D1F">
      <w:pPr>
        <w:keepLines/>
        <w:widowControl w:val="0"/>
        <w:jc w:val="both"/>
        <w:rPr>
          <w:rFonts w:ascii="Tahoma" w:hAnsi="Tahoma" w:cs="Tahoma"/>
        </w:rPr>
      </w:pPr>
      <w:r w:rsidRPr="00FB4736">
        <w:rPr>
          <w:rFonts w:ascii="Tahoma" w:hAnsi="Tahoma" w:cs="Tahoma"/>
        </w:rPr>
        <w:t>Druge priloge:</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Akt o skupni izvedbi naročila</w:t>
      </w:r>
    </w:p>
    <w:p w:rsidR="00C9221A" w:rsidRPr="00FB4736" w:rsidRDefault="00C9221A" w:rsidP="00E17EA6">
      <w:pPr>
        <w:keepLines/>
        <w:widowControl w:val="0"/>
        <w:numPr>
          <w:ilvl w:val="0"/>
          <w:numId w:val="22"/>
        </w:numPr>
        <w:jc w:val="both"/>
        <w:rPr>
          <w:rFonts w:ascii="Tahoma" w:hAnsi="Tahoma" w:cs="Tahoma"/>
        </w:rPr>
      </w:pPr>
      <w:r w:rsidRPr="00FB4736">
        <w:rPr>
          <w:rFonts w:ascii="Tahoma" w:hAnsi="Tahoma" w:cs="Tahoma"/>
        </w:rPr>
        <w:t>Seznam referenc</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Potrdilo – reference</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 xml:space="preserve">Kadrovska </w:t>
      </w:r>
      <w:r w:rsidR="005E2087" w:rsidRPr="00FB4736">
        <w:rPr>
          <w:rFonts w:ascii="Tahoma" w:hAnsi="Tahoma" w:cs="Tahoma"/>
        </w:rPr>
        <w:t>struktura ter</w:t>
      </w:r>
      <w:r w:rsidRPr="00FB4736">
        <w:rPr>
          <w:rFonts w:ascii="Tahoma" w:hAnsi="Tahoma" w:cs="Tahoma"/>
        </w:rPr>
        <w:t xml:space="preserve"> dokazila </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 xml:space="preserve">Zavarovanje odgovornosti </w:t>
      </w:r>
      <w:r w:rsidR="005E2087" w:rsidRPr="00FB4736">
        <w:rPr>
          <w:rFonts w:ascii="Tahoma" w:hAnsi="Tahoma" w:cs="Tahoma"/>
        </w:rPr>
        <w:t>–</w:t>
      </w:r>
      <w:r w:rsidRPr="00FB4736">
        <w:rPr>
          <w:rFonts w:ascii="Tahoma" w:hAnsi="Tahoma" w:cs="Tahoma"/>
        </w:rPr>
        <w:t xml:space="preserve"> </w:t>
      </w:r>
      <w:r w:rsidR="005E2087" w:rsidRPr="00FB4736">
        <w:rPr>
          <w:rFonts w:ascii="Tahoma" w:hAnsi="Tahoma" w:cs="Tahoma"/>
        </w:rPr>
        <w:t xml:space="preserve">zavarovalna </w:t>
      </w:r>
      <w:r w:rsidRPr="00FB4736">
        <w:rPr>
          <w:rFonts w:ascii="Tahoma" w:hAnsi="Tahoma" w:cs="Tahoma"/>
        </w:rPr>
        <w:t>polica</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Finančna sposobnost – Bon obrazec</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Izjava – Osebe</w:t>
      </w:r>
    </w:p>
    <w:p w:rsidR="000A4F25" w:rsidRPr="00FB4736" w:rsidRDefault="000A4F25" w:rsidP="00E17EA6">
      <w:pPr>
        <w:keepLines/>
        <w:widowControl w:val="0"/>
        <w:numPr>
          <w:ilvl w:val="0"/>
          <w:numId w:val="22"/>
        </w:numPr>
        <w:jc w:val="both"/>
        <w:rPr>
          <w:rFonts w:ascii="Tahoma" w:hAnsi="Tahoma" w:cs="Tahoma"/>
        </w:rPr>
      </w:pPr>
      <w:r w:rsidRPr="00FB4736">
        <w:rPr>
          <w:rFonts w:ascii="Tahoma" w:hAnsi="Tahoma" w:cs="Tahoma"/>
        </w:rPr>
        <w:t>Podizvajalci – Pooblastilo, soglasje</w:t>
      </w:r>
      <w:r w:rsidR="005E2087" w:rsidRPr="00FB4736">
        <w:rPr>
          <w:rFonts w:ascii="Tahoma" w:hAnsi="Tahoma" w:cs="Tahoma"/>
        </w:rPr>
        <w:t>, pravni akt o sodelovanju …</w:t>
      </w:r>
    </w:p>
    <w:p w:rsidR="00D8288D" w:rsidRPr="00FB4736" w:rsidRDefault="000A4F25" w:rsidP="00E17EA6">
      <w:pPr>
        <w:keepLines/>
        <w:widowControl w:val="0"/>
        <w:numPr>
          <w:ilvl w:val="0"/>
          <w:numId w:val="22"/>
        </w:numPr>
        <w:jc w:val="both"/>
        <w:rPr>
          <w:rFonts w:ascii="Tahoma" w:hAnsi="Tahoma" w:cs="Tahoma"/>
        </w:rPr>
      </w:pPr>
      <w:r w:rsidRPr="00FB4736">
        <w:rPr>
          <w:rFonts w:ascii="Tahoma" w:hAnsi="Tahoma" w:cs="Tahoma"/>
        </w:rPr>
        <w:t>Celoten predračun</w:t>
      </w:r>
      <w:r w:rsidR="00466C7B" w:rsidRPr="00FB4736">
        <w:rPr>
          <w:rFonts w:ascii="Tahoma" w:hAnsi="Tahoma" w:cs="Tahoma"/>
        </w:rPr>
        <w:t xml:space="preserve"> s popisom del in materiala</w:t>
      </w:r>
      <w:r w:rsidR="009963F3" w:rsidRPr="00FB4736">
        <w:rPr>
          <w:rFonts w:ascii="Tahoma" w:hAnsi="Tahoma" w:cs="Tahoma"/>
        </w:rPr>
        <w:t xml:space="preserve"> v pdf in excel formatu</w:t>
      </w:r>
      <w:r w:rsidR="009E0D01" w:rsidRPr="00FB4736">
        <w:rPr>
          <w:rFonts w:ascii="Tahoma" w:hAnsi="Tahoma" w:cs="Tahoma"/>
        </w:rPr>
        <w:t>.</w:t>
      </w:r>
    </w:p>
    <w:p w:rsidR="00D8288D" w:rsidRPr="00FB4736" w:rsidRDefault="00D8288D" w:rsidP="00D8288D">
      <w:pPr>
        <w:keepLines/>
        <w:widowControl w:val="0"/>
        <w:jc w:val="both"/>
        <w:rPr>
          <w:rFonts w:ascii="Tahoma" w:hAnsi="Tahoma" w:cs="Tahoma"/>
        </w:rPr>
      </w:pPr>
    </w:p>
    <w:p w:rsidR="004A26D4" w:rsidRPr="00FB4736" w:rsidRDefault="004A26D4">
      <w:pPr>
        <w:rPr>
          <w:rFonts w:ascii="Tahoma" w:hAnsi="Tahoma" w:cs="Tahoma"/>
        </w:rPr>
      </w:pPr>
      <w:r w:rsidRPr="00FB4736">
        <w:rPr>
          <w:rFonts w:ascii="Tahoma" w:hAnsi="Tahoma" w:cs="Tahoma"/>
        </w:rPr>
        <w:br w:type="page"/>
      </w:r>
    </w:p>
    <w:p w:rsidR="004A26D4" w:rsidRPr="00FB4736" w:rsidRDefault="004A26D4" w:rsidP="00D8288D">
      <w:pPr>
        <w:keepLines/>
        <w:widowControl w:val="0"/>
        <w:jc w:val="both"/>
        <w:rPr>
          <w:rFonts w:ascii="Tahoma" w:hAnsi="Tahoma" w:cs="Tahoma"/>
        </w:rPr>
      </w:pPr>
    </w:p>
    <w:p w:rsidR="00216853" w:rsidRPr="00FB4736" w:rsidRDefault="00216853" w:rsidP="000B1478">
      <w:pPr>
        <w:keepLines/>
        <w:widowControl w:val="0"/>
        <w:jc w:val="both"/>
        <w:rPr>
          <w:rFonts w:ascii="Tahoma" w:hAnsi="Tahoma" w:cs="Tahoma"/>
        </w:rPr>
      </w:pPr>
      <w:r w:rsidRPr="00FB4736">
        <w:rPr>
          <w:rFonts w:ascii="Tahoma" w:hAnsi="Tahoma" w:cs="Tahoma"/>
          <w:b/>
          <w:sz w:val="22"/>
          <w:szCs w:val="24"/>
        </w:rPr>
        <w:t>6.</w:t>
      </w:r>
      <w:r w:rsidR="003E641E" w:rsidRPr="00FB4736">
        <w:rPr>
          <w:rFonts w:ascii="Tahoma" w:hAnsi="Tahoma" w:cs="Tahoma"/>
          <w:b/>
          <w:sz w:val="22"/>
          <w:szCs w:val="24"/>
        </w:rPr>
        <w:t>2</w:t>
      </w:r>
      <w:r w:rsidRPr="00FB4736">
        <w:rPr>
          <w:rFonts w:ascii="Tahoma" w:hAnsi="Tahoma" w:cs="Tahoma"/>
          <w:b/>
          <w:sz w:val="22"/>
          <w:szCs w:val="24"/>
        </w:rPr>
        <w:t xml:space="preserve"> VZOR</w:t>
      </w:r>
      <w:r w:rsidR="004C4344" w:rsidRPr="00FB4736">
        <w:rPr>
          <w:rFonts w:ascii="Tahoma" w:hAnsi="Tahoma" w:cs="Tahoma"/>
          <w:b/>
          <w:sz w:val="22"/>
          <w:szCs w:val="24"/>
        </w:rPr>
        <w:t>E</w:t>
      </w:r>
      <w:r w:rsidRPr="00FB4736">
        <w:rPr>
          <w:rFonts w:ascii="Tahoma" w:hAnsi="Tahoma" w:cs="Tahoma"/>
          <w:b/>
          <w:sz w:val="22"/>
          <w:szCs w:val="24"/>
        </w:rPr>
        <w:t>C</w:t>
      </w:r>
      <w:r w:rsidR="004C4344" w:rsidRPr="00FB4736">
        <w:rPr>
          <w:rFonts w:ascii="Tahoma" w:hAnsi="Tahoma" w:cs="Tahoma"/>
          <w:b/>
          <w:sz w:val="22"/>
          <w:szCs w:val="24"/>
        </w:rPr>
        <w:t xml:space="preserve"> POGODBE</w:t>
      </w:r>
      <w:r w:rsidR="00B42408" w:rsidRPr="00FB4736">
        <w:rPr>
          <w:rFonts w:ascii="Tahoma" w:hAnsi="Tahoma" w:cs="Tahoma"/>
          <w:b/>
          <w:sz w:val="22"/>
          <w:szCs w:val="24"/>
        </w:rPr>
        <w:t xml:space="preserve"> </w:t>
      </w:r>
    </w:p>
    <w:p w:rsidR="00216853" w:rsidRPr="00FB4736" w:rsidRDefault="00216853" w:rsidP="000B1478">
      <w:pPr>
        <w:keepLines/>
        <w:widowControl w:val="0"/>
        <w:jc w:val="both"/>
        <w:rPr>
          <w:rFonts w:ascii="Tahoma" w:hAnsi="Tahoma" w:cs="Tahoma"/>
        </w:rPr>
      </w:pPr>
    </w:p>
    <w:p w:rsidR="009E1B44" w:rsidRPr="00FB4736" w:rsidRDefault="00870F1A" w:rsidP="000B1478">
      <w:pPr>
        <w:keepLines/>
        <w:widowControl w:val="0"/>
        <w:rPr>
          <w:rFonts w:ascii="Tahoma" w:hAnsi="Tahoma" w:cs="Tahoma"/>
        </w:rPr>
      </w:pPr>
      <w:r w:rsidRPr="00FB4736">
        <w:rPr>
          <w:rFonts w:ascii="Tahoma" w:hAnsi="Tahoma" w:cs="Tahoma"/>
        </w:rPr>
        <w:t xml:space="preserve">št. naročnika: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p>
    <w:p w:rsidR="009E1B44" w:rsidRPr="00FB4736" w:rsidRDefault="009E1B44" w:rsidP="000B1478">
      <w:pPr>
        <w:keepLines/>
        <w:widowControl w:val="0"/>
        <w:rPr>
          <w:rFonts w:ascii="Tahoma" w:hAnsi="Tahoma" w:cs="Tahoma"/>
        </w:rPr>
      </w:pPr>
      <w:r w:rsidRPr="00FB4736">
        <w:rPr>
          <w:rFonts w:ascii="Tahoma" w:hAnsi="Tahoma" w:cs="Tahoma"/>
        </w:rPr>
        <w:t xml:space="preserve">št. izvajalca: </w:t>
      </w:r>
    </w:p>
    <w:p w:rsidR="009E1B44" w:rsidRPr="00FB4736" w:rsidRDefault="009E1B44" w:rsidP="000B1478">
      <w:pPr>
        <w:keepLines/>
        <w:widowControl w:val="0"/>
        <w:rPr>
          <w:rFonts w:ascii="Tahoma" w:hAnsi="Tahoma" w:cs="Tahoma"/>
        </w:rPr>
      </w:pPr>
    </w:p>
    <w:p w:rsidR="002F501E" w:rsidRPr="00FB4736" w:rsidRDefault="00F64632" w:rsidP="000B1478">
      <w:pPr>
        <w:keepLines/>
        <w:widowControl w:val="0"/>
        <w:jc w:val="both"/>
        <w:rPr>
          <w:rFonts w:ascii="Tahoma" w:hAnsi="Tahoma" w:cs="Tahoma"/>
          <w:b/>
        </w:rPr>
      </w:pPr>
      <w:r w:rsidRPr="00FB4736">
        <w:rPr>
          <w:rFonts w:ascii="Tahoma" w:hAnsi="Tahoma" w:cs="Tahoma"/>
          <w:b/>
        </w:rPr>
        <w:t xml:space="preserve">za izvedbo </w:t>
      </w:r>
      <w:r w:rsidR="00DA2AF3" w:rsidRPr="00FB4736">
        <w:rPr>
          <w:rFonts w:ascii="Tahoma" w:hAnsi="Tahoma" w:cs="Tahoma"/>
          <w:b/>
        </w:rPr>
        <w:t>strojno inštalacijskih</w:t>
      </w:r>
      <w:r w:rsidRPr="00FB4736">
        <w:rPr>
          <w:rFonts w:ascii="Tahoma" w:hAnsi="Tahoma" w:cs="Tahoma"/>
          <w:b/>
        </w:rPr>
        <w:t xml:space="preserve"> del</w:t>
      </w:r>
    </w:p>
    <w:p w:rsidR="0001563E" w:rsidRPr="00FB4736" w:rsidRDefault="0001563E" w:rsidP="000B1478">
      <w:pPr>
        <w:keepLines/>
        <w:widowControl w:val="0"/>
        <w:jc w:val="both"/>
        <w:rPr>
          <w:rFonts w:ascii="Tahoma" w:hAnsi="Tahoma" w:cs="Tahoma"/>
        </w:rPr>
      </w:pPr>
    </w:p>
    <w:p w:rsidR="009F4E6D" w:rsidRPr="00FB4736" w:rsidRDefault="009F4E6D" w:rsidP="005E2087">
      <w:pPr>
        <w:keepNext/>
        <w:ind w:left="567" w:right="424"/>
        <w:jc w:val="center"/>
        <w:rPr>
          <w:rFonts w:ascii="Tahoma" w:hAnsi="Tahoma" w:cs="Tahoma"/>
          <w:b/>
          <w:color w:val="272727"/>
        </w:rPr>
      </w:pPr>
      <w:r w:rsidRPr="00FB4736">
        <w:rPr>
          <w:rFonts w:ascii="Tahoma" w:hAnsi="Tahoma" w:cs="Tahoma"/>
          <w:b/>
        </w:rPr>
        <w:t>30III434/128 Obnova vročevoda T2600</w:t>
      </w:r>
      <w:r w:rsidR="005E2087" w:rsidRPr="00FB4736">
        <w:rPr>
          <w:rFonts w:ascii="Tahoma" w:hAnsi="Tahoma" w:cs="Tahoma"/>
          <w:b/>
        </w:rPr>
        <w:t>,</w:t>
      </w:r>
      <w:r w:rsidRPr="00FB4736">
        <w:rPr>
          <w:rFonts w:ascii="Tahoma" w:hAnsi="Tahoma" w:cs="Tahoma"/>
          <w:b/>
        </w:rPr>
        <w:t xml:space="preserve"> odsek Ulica Ambrožiča Novljana - Francoska ulica </w:t>
      </w:r>
      <w:r w:rsidR="005E2087" w:rsidRPr="00FB4736">
        <w:rPr>
          <w:rFonts w:ascii="Tahoma" w:hAnsi="Tahoma" w:cs="Tahoma"/>
          <w:b/>
        </w:rPr>
        <w:t>v Ljubljani</w:t>
      </w:r>
    </w:p>
    <w:p w:rsidR="00411927" w:rsidRPr="00FB4736" w:rsidRDefault="00411927" w:rsidP="000B1478">
      <w:pPr>
        <w:keepLines/>
        <w:widowControl w:val="0"/>
        <w:rPr>
          <w:rFonts w:ascii="Tahoma" w:hAnsi="Tahoma" w:cs="Tahoma"/>
        </w:rPr>
      </w:pPr>
    </w:p>
    <w:p w:rsidR="009E1B44" w:rsidRPr="00FB4736" w:rsidRDefault="009E1B44" w:rsidP="000B1478">
      <w:pPr>
        <w:keepLines/>
        <w:widowControl w:val="0"/>
        <w:rPr>
          <w:rFonts w:ascii="Tahoma" w:hAnsi="Tahoma" w:cs="Tahoma"/>
        </w:rPr>
      </w:pPr>
      <w:r w:rsidRPr="00FB4736">
        <w:rPr>
          <w:rFonts w:ascii="Tahoma" w:hAnsi="Tahoma" w:cs="Tahoma"/>
        </w:rPr>
        <w:t>ki jo skleneta</w:t>
      </w:r>
    </w:p>
    <w:p w:rsidR="009E1B44" w:rsidRPr="00FB4736" w:rsidRDefault="009E1B44" w:rsidP="000B1478">
      <w:pPr>
        <w:keepLines/>
        <w:widowControl w:val="0"/>
        <w:tabs>
          <w:tab w:val="left" w:pos="1702"/>
        </w:tabs>
        <w:ind w:left="1701" w:hanging="1701"/>
        <w:rPr>
          <w:rFonts w:ascii="Tahoma" w:hAnsi="Tahoma" w:cs="Tahoma"/>
        </w:rPr>
      </w:pPr>
    </w:p>
    <w:p w:rsidR="00BF2354" w:rsidRPr="00FB4736" w:rsidRDefault="009E1B44" w:rsidP="000B1478">
      <w:pPr>
        <w:keepLines/>
        <w:widowControl w:val="0"/>
        <w:ind w:left="2124" w:hanging="2124"/>
        <w:jc w:val="both"/>
        <w:rPr>
          <w:rFonts w:ascii="Tahoma" w:hAnsi="Tahoma" w:cs="Tahoma"/>
        </w:rPr>
      </w:pPr>
      <w:r w:rsidRPr="00FB4736">
        <w:rPr>
          <w:rFonts w:ascii="Tahoma" w:hAnsi="Tahoma" w:cs="Tahoma"/>
        </w:rPr>
        <w:t>NAROČNIK:</w:t>
      </w:r>
      <w:r w:rsidRPr="00FB4736">
        <w:rPr>
          <w:rFonts w:ascii="Tahoma" w:hAnsi="Tahoma" w:cs="Tahoma"/>
        </w:rPr>
        <w:tab/>
        <w:t xml:space="preserve">JAVNO PODJETJE ENERGETIKA LJUBLJANA d.o.o., Verovškova ulica 62, 1000 LJUBLJANA, ki ga zastopa direktor Samo Lozej </w:t>
      </w:r>
      <w:r w:rsidR="00B94CD2" w:rsidRPr="00FB4736">
        <w:rPr>
          <w:rFonts w:ascii="Tahoma" w:hAnsi="Tahoma" w:cs="Tahoma"/>
        </w:rPr>
        <w:t>(v nadaljevanju: naročnik)</w:t>
      </w:r>
    </w:p>
    <w:p w:rsidR="009E1B44" w:rsidRPr="00FB4736" w:rsidRDefault="009E1B44" w:rsidP="000B1478">
      <w:pPr>
        <w:keepLines/>
        <w:widowControl w:val="0"/>
        <w:tabs>
          <w:tab w:val="left" w:pos="1702"/>
        </w:tabs>
        <w:ind w:left="1701" w:hanging="1701"/>
        <w:rPr>
          <w:rFonts w:ascii="Tahoma" w:hAnsi="Tahoma" w:cs="Tahoma"/>
        </w:rPr>
      </w:pPr>
    </w:p>
    <w:p w:rsidR="00892456" w:rsidRPr="00FB4736" w:rsidRDefault="009E1B44" w:rsidP="000B1478">
      <w:pPr>
        <w:keepLines/>
        <w:widowControl w:val="0"/>
        <w:tabs>
          <w:tab w:val="left" w:pos="1702"/>
        </w:tabs>
        <w:ind w:left="1701" w:hanging="1701"/>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r w:rsidR="00892456" w:rsidRPr="00FB4736">
        <w:rPr>
          <w:rFonts w:ascii="Tahoma" w:hAnsi="Tahoma" w:cs="Tahoma"/>
        </w:rPr>
        <w:t>Matična številka:</w:t>
      </w:r>
      <w:r w:rsidR="00E94C48" w:rsidRPr="00FB4736">
        <w:rPr>
          <w:rFonts w:ascii="Tahoma" w:hAnsi="Tahoma" w:cs="Tahoma"/>
        </w:rPr>
        <w:t xml:space="preserve"> </w:t>
      </w:r>
      <w:r w:rsidR="00E94C48" w:rsidRPr="00FB4736">
        <w:rPr>
          <w:rFonts w:ascii="Tahoma" w:hAnsi="Tahoma" w:cs="Tahoma"/>
        </w:rPr>
        <w:tab/>
      </w:r>
      <w:r w:rsidR="00E94C48" w:rsidRPr="00FB4736">
        <w:rPr>
          <w:rFonts w:ascii="Tahoma" w:hAnsi="Tahoma" w:cs="Tahoma"/>
        </w:rPr>
        <w:tab/>
        <w:t>5226406000</w:t>
      </w:r>
    </w:p>
    <w:p w:rsidR="009E1B44" w:rsidRPr="00FB4736" w:rsidRDefault="00892456" w:rsidP="000B1478">
      <w:pPr>
        <w:keepLines/>
        <w:widowControl w:val="0"/>
        <w:tabs>
          <w:tab w:val="left" w:pos="1702"/>
        </w:tabs>
        <w:ind w:left="1701" w:hanging="1701"/>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t>I</w:t>
      </w:r>
      <w:r w:rsidR="009E1B44" w:rsidRPr="00FB4736">
        <w:rPr>
          <w:rFonts w:ascii="Tahoma" w:hAnsi="Tahoma" w:cs="Tahoma"/>
        </w:rPr>
        <w:t>dentifikacijska št. za DDV:</w:t>
      </w:r>
      <w:r w:rsidR="009E1B44" w:rsidRPr="00FB4736">
        <w:rPr>
          <w:rFonts w:ascii="Tahoma" w:hAnsi="Tahoma" w:cs="Tahoma"/>
        </w:rPr>
        <w:tab/>
        <w:t>SI</w:t>
      </w:r>
      <w:r w:rsidR="00B002E8" w:rsidRPr="00FB4736">
        <w:rPr>
          <w:rFonts w:ascii="Tahoma" w:hAnsi="Tahoma" w:cs="Tahoma"/>
        </w:rPr>
        <w:t xml:space="preserve"> </w:t>
      </w:r>
      <w:r w:rsidR="009E1B44" w:rsidRPr="00FB4736">
        <w:rPr>
          <w:rFonts w:ascii="Tahoma" w:hAnsi="Tahoma" w:cs="Tahoma"/>
        </w:rPr>
        <w:t>23034033</w:t>
      </w:r>
    </w:p>
    <w:p w:rsidR="009E1B44" w:rsidRPr="00FB4736" w:rsidRDefault="009E1B44" w:rsidP="000B1478">
      <w:pPr>
        <w:keepLines/>
        <w:widowControl w:val="0"/>
        <w:tabs>
          <w:tab w:val="left" w:pos="1702"/>
        </w:tabs>
        <w:ind w:left="1701" w:hanging="1701"/>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p>
    <w:p w:rsidR="009E1B44" w:rsidRPr="00FB4736" w:rsidRDefault="009E1B44" w:rsidP="000B1478">
      <w:pPr>
        <w:keepLines/>
        <w:widowControl w:val="0"/>
        <w:rPr>
          <w:rFonts w:ascii="Tahoma" w:hAnsi="Tahoma" w:cs="Tahoma"/>
        </w:rPr>
      </w:pPr>
      <w:r w:rsidRPr="00FB4736">
        <w:rPr>
          <w:rFonts w:ascii="Tahoma" w:hAnsi="Tahoma" w:cs="Tahoma"/>
        </w:rPr>
        <w:t>in</w:t>
      </w:r>
    </w:p>
    <w:p w:rsidR="009E1B44" w:rsidRPr="00FB4736" w:rsidRDefault="009E1B44" w:rsidP="000B1478">
      <w:pPr>
        <w:keepLines/>
        <w:widowControl w:val="0"/>
        <w:tabs>
          <w:tab w:val="left" w:pos="360"/>
        </w:tabs>
        <w:jc w:val="both"/>
        <w:rPr>
          <w:rFonts w:ascii="Tahoma" w:hAnsi="Tahoma" w:cs="Tahoma"/>
        </w:rPr>
      </w:pPr>
      <w:r w:rsidRPr="00FB4736">
        <w:rPr>
          <w:rFonts w:ascii="Tahoma" w:hAnsi="Tahoma" w:cs="Tahoma"/>
        </w:rPr>
        <w:tab/>
      </w:r>
    </w:p>
    <w:p w:rsidR="009E1B44" w:rsidRPr="00FB4736" w:rsidRDefault="009E1B44" w:rsidP="000B1478">
      <w:pPr>
        <w:keepLines/>
        <w:widowControl w:val="0"/>
        <w:tabs>
          <w:tab w:val="left" w:pos="1702"/>
        </w:tabs>
        <w:ind w:left="2160" w:hanging="2160"/>
        <w:jc w:val="both"/>
        <w:rPr>
          <w:rFonts w:ascii="Tahoma" w:hAnsi="Tahoma" w:cs="Tahoma"/>
        </w:rPr>
      </w:pPr>
      <w:r w:rsidRPr="00FB4736">
        <w:rPr>
          <w:rFonts w:ascii="Tahoma" w:hAnsi="Tahoma" w:cs="Tahoma"/>
        </w:rPr>
        <w:t xml:space="preserve">IZVAJALEC:              </w:t>
      </w:r>
      <w:r w:rsidR="00BF2354" w:rsidRPr="00FB4736">
        <w:rPr>
          <w:rFonts w:ascii="Tahoma" w:hAnsi="Tahoma" w:cs="Tahoma"/>
        </w:rPr>
        <w:tab/>
      </w:r>
      <w:r w:rsidRPr="00FB4736">
        <w:rPr>
          <w:rFonts w:ascii="Tahoma" w:hAnsi="Tahoma" w:cs="Tahoma"/>
        </w:rPr>
        <w:t>____________________</w:t>
      </w:r>
      <w:r w:rsidR="00386072" w:rsidRPr="00FB4736">
        <w:rPr>
          <w:rFonts w:ascii="Tahoma" w:hAnsi="Tahoma" w:cs="Tahoma"/>
        </w:rPr>
        <w:t>________</w:t>
      </w:r>
      <w:r w:rsidRPr="00FB4736">
        <w:rPr>
          <w:rFonts w:ascii="Tahoma" w:hAnsi="Tahoma" w:cs="Tahoma"/>
        </w:rPr>
        <w:t>__, ki ga zastopa direktor ________________</w:t>
      </w:r>
    </w:p>
    <w:p w:rsidR="009E1B44" w:rsidRPr="00FB4736" w:rsidRDefault="00BF2354" w:rsidP="000B1478">
      <w:pPr>
        <w:keepLines/>
        <w:widowControl w:val="0"/>
        <w:tabs>
          <w:tab w:val="left" w:pos="1702"/>
        </w:tabs>
        <w:jc w:val="both"/>
        <w:rPr>
          <w:rFonts w:ascii="Tahoma" w:hAnsi="Tahoma" w:cs="Tahoma"/>
        </w:rPr>
      </w:pPr>
      <w:r w:rsidRPr="00FB4736">
        <w:rPr>
          <w:rFonts w:ascii="Tahoma" w:hAnsi="Tahoma" w:cs="Tahoma"/>
        </w:rPr>
        <w:tab/>
      </w:r>
      <w:r w:rsidRPr="00FB4736">
        <w:rPr>
          <w:rFonts w:ascii="Tahoma" w:hAnsi="Tahoma" w:cs="Tahoma"/>
        </w:rPr>
        <w:tab/>
        <w:t>(v nadaljevanju: izvajalec)</w:t>
      </w:r>
    </w:p>
    <w:p w:rsidR="00BF2354" w:rsidRPr="00FB4736" w:rsidRDefault="00BF2354" w:rsidP="000B1478">
      <w:pPr>
        <w:keepLines/>
        <w:widowControl w:val="0"/>
        <w:tabs>
          <w:tab w:val="left" w:pos="1702"/>
        </w:tabs>
        <w:jc w:val="both"/>
        <w:rPr>
          <w:rFonts w:ascii="Tahoma" w:hAnsi="Tahoma" w:cs="Tahoma"/>
        </w:rPr>
      </w:pPr>
    </w:p>
    <w:p w:rsidR="009E1B44" w:rsidRPr="00FB4736" w:rsidRDefault="009E1B44" w:rsidP="000B1478">
      <w:pPr>
        <w:keepLines/>
        <w:widowControl w:val="0"/>
        <w:tabs>
          <w:tab w:val="left" w:pos="1702"/>
        </w:tabs>
        <w:jc w:val="both"/>
        <w:rPr>
          <w:rFonts w:ascii="Tahoma" w:hAnsi="Tahoma" w:cs="Tahoma"/>
        </w:rPr>
      </w:pPr>
      <w:r w:rsidRPr="00FB4736">
        <w:rPr>
          <w:rFonts w:ascii="Tahoma" w:hAnsi="Tahoma" w:cs="Tahoma"/>
        </w:rPr>
        <w:tab/>
      </w:r>
      <w:r w:rsidRPr="00FB4736">
        <w:rPr>
          <w:rFonts w:ascii="Tahoma" w:hAnsi="Tahoma" w:cs="Tahoma"/>
        </w:rPr>
        <w:tab/>
        <w:t xml:space="preserve">TRR:  </w:t>
      </w:r>
    </w:p>
    <w:p w:rsidR="009E1B44" w:rsidRPr="00FB4736" w:rsidRDefault="009E1B44" w:rsidP="000B1478">
      <w:pPr>
        <w:keepLines/>
        <w:widowControl w:val="0"/>
        <w:tabs>
          <w:tab w:val="left" w:pos="1702"/>
        </w:tabs>
        <w:jc w:val="both"/>
        <w:rPr>
          <w:rFonts w:ascii="Tahoma" w:hAnsi="Tahoma" w:cs="Tahoma"/>
        </w:rPr>
      </w:pPr>
      <w:r w:rsidRPr="00FB4736">
        <w:rPr>
          <w:rFonts w:ascii="Tahoma" w:hAnsi="Tahoma" w:cs="Tahoma"/>
        </w:rPr>
        <w:tab/>
      </w:r>
      <w:r w:rsidRPr="00FB4736">
        <w:rPr>
          <w:rFonts w:ascii="Tahoma" w:hAnsi="Tahoma" w:cs="Tahoma"/>
        </w:rPr>
        <w:tab/>
        <w:t xml:space="preserve">Matična številka: </w:t>
      </w:r>
    </w:p>
    <w:p w:rsidR="009E1B44" w:rsidRPr="00FB4736" w:rsidRDefault="009E1B44" w:rsidP="000B1478">
      <w:pPr>
        <w:keepLines/>
        <w:widowControl w:val="0"/>
        <w:tabs>
          <w:tab w:val="left" w:pos="1702"/>
        </w:tabs>
        <w:jc w:val="both"/>
        <w:rPr>
          <w:rFonts w:ascii="Tahoma" w:hAnsi="Tahoma" w:cs="Tahoma"/>
        </w:rPr>
      </w:pPr>
      <w:r w:rsidRPr="00FB4736">
        <w:rPr>
          <w:rFonts w:ascii="Tahoma" w:hAnsi="Tahoma" w:cs="Tahoma"/>
        </w:rPr>
        <w:t xml:space="preserve"> </w:t>
      </w:r>
      <w:r w:rsidRPr="00FB4736">
        <w:rPr>
          <w:rFonts w:ascii="Tahoma" w:hAnsi="Tahoma" w:cs="Tahoma"/>
        </w:rPr>
        <w:tab/>
      </w:r>
      <w:r w:rsidRPr="00FB4736">
        <w:rPr>
          <w:rFonts w:ascii="Tahoma" w:hAnsi="Tahoma" w:cs="Tahoma"/>
        </w:rPr>
        <w:tab/>
        <w:t xml:space="preserve">Identifikacijska številka za DDV: </w:t>
      </w:r>
    </w:p>
    <w:p w:rsidR="001A6BC6" w:rsidRPr="00FB4736" w:rsidRDefault="001A6BC6" w:rsidP="000B1478">
      <w:pPr>
        <w:keepLines/>
        <w:widowControl w:val="0"/>
        <w:jc w:val="both"/>
        <w:rPr>
          <w:rFonts w:ascii="Tahoma" w:hAnsi="Tahoma" w:cs="Tahoma"/>
        </w:rPr>
      </w:pPr>
    </w:p>
    <w:p w:rsidR="001959DF" w:rsidRPr="00FB4736" w:rsidRDefault="001959DF" w:rsidP="000B1478">
      <w:pPr>
        <w:keepLines/>
        <w:widowControl w:val="0"/>
        <w:jc w:val="both"/>
        <w:rPr>
          <w:rFonts w:ascii="Tahoma" w:hAnsi="Tahoma" w:cs="Tahoma"/>
        </w:rPr>
      </w:pPr>
    </w:p>
    <w:p w:rsidR="001F282B" w:rsidRPr="00FB4736" w:rsidRDefault="001F282B" w:rsidP="000B1478">
      <w:pPr>
        <w:keepLines/>
        <w:widowControl w:val="0"/>
        <w:jc w:val="both"/>
        <w:rPr>
          <w:rFonts w:ascii="Tahoma" w:hAnsi="Tahoma" w:cs="Tahoma"/>
        </w:rPr>
      </w:pPr>
    </w:p>
    <w:p w:rsidR="001F282B" w:rsidRPr="00FB4736" w:rsidRDefault="001F282B" w:rsidP="000B1478">
      <w:pPr>
        <w:keepLines/>
        <w:widowControl w:val="0"/>
        <w:jc w:val="both"/>
        <w:rPr>
          <w:rFonts w:ascii="Tahoma" w:hAnsi="Tahoma" w:cs="Tahoma"/>
        </w:rPr>
      </w:pPr>
    </w:p>
    <w:p w:rsidR="004C6A99" w:rsidRPr="00FB4736" w:rsidRDefault="004C6A99" w:rsidP="000B1478">
      <w:pPr>
        <w:keepLines/>
        <w:widowControl w:val="0"/>
        <w:jc w:val="both"/>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UVODN</w:t>
      </w:r>
      <w:r w:rsidR="00BF2354" w:rsidRPr="00FB4736">
        <w:rPr>
          <w:rFonts w:ascii="Tahoma" w:hAnsi="Tahoma" w:cs="Tahoma"/>
        </w:rPr>
        <w:t>A</w:t>
      </w:r>
      <w:r w:rsidRPr="00FB4736">
        <w:rPr>
          <w:rFonts w:ascii="Tahoma" w:hAnsi="Tahoma" w:cs="Tahoma"/>
        </w:rPr>
        <w:t xml:space="preserve"> DOLOČB</w:t>
      </w:r>
      <w:r w:rsidR="00BF2354" w:rsidRPr="00FB4736">
        <w:rPr>
          <w:rFonts w:ascii="Tahoma" w:hAnsi="Tahoma" w:cs="Tahoma"/>
        </w:rPr>
        <w:t>A</w:t>
      </w:r>
    </w:p>
    <w:p w:rsidR="009E1B44" w:rsidRPr="00FB4736" w:rsidRDefault="009E1B44" w:rsidP="000B1478">
      <w:pPr>
        <w:keepLines/>
        <w:widowControl w:val="0"/>
        <w:jc w:val="center"/>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Pogodbeni stranki sporazumno ugotavljata, da je JAVNI HOLD</w:t>
      </w:r>
      <w:r w:rsidR="009F7D88" w:rsidRPr="00FB4736">
        <w:rPr>
          <w:rFonts w:ascii="Tahoma" w:hAnsi="Tahoma" w:cs="Tahoma"/>
        </w:rPr>
        <w:t>IN</w:t>
      </w:r>
      <w:r w:rsidRPr="00FB4736">
        <w:rPr>
          <w:rFonts w:ascii="Tahoma" w:hAnsi="Tahoma" w:cs="Tahoma"/>
        </w:rPr>
        <w:t>G Ljubljana, d.o.o.</w:t>
      </w:r>
      <w:r w:rsidR="009F7D88" w:rsidRPr="00FB4736">
        <w:rPr>
          <w:rFonts w:ascii="Tahoma" w:hAnsi="Tahoma" w:cs="Tahoma"/>
        </w:rPr>
        <w:t>, Verovškova ulica 70, 1000 Ljubljana, na podlagi pooblastila naročnika</w:t>
      </w:r>
      <w:r w:rsidRPr="00FB4736">
        <w:rPr>
          <w:rFonts w:ascii="Tahoma" w:hAnsi="Tahoma" w:cs="Tahoma"/>
        </w:rPr>
        <w:t xml:space="preserve"> izvedel postopek oddaje javnega naročila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Pr="00FB4736">
        <w:rPr>
          <w:rFonts w:ascii="Tahoma" w:hAnsi="Tahoma" w:cs="Tahoma"/>
        </w:rPr>
        <w:t xml:space="preserve"> po postopku oddaje naročila male vrednosti (št. objave na Portalu </w:t>
      </w:r>
      <w:r w:rsidR="004C6A99" w:rsidRPr="00FB4736">
        <w:rPr>
          <w:rFonts w:ascii="Tahoma" w:hAnsi="Tahoma" w:cs="Tahoma"/>
        </w:rPr>
        <w:t>javnih naročil RS</w:t>
      </w:r>
      <w:r w:rsidRPr="00FB4736">
        <w:rPr>
          <w:rFonts w:ascii="Tahoma" w:hAnsi="Tahoma" w:cs="Tahoma"/>
        </w:rPr>
        <w:t xml:space="preserve">: ___________ </w:t>
      </w:r>
      <w:r w:rsidR="00F04828" w:rsidRPr="00FB4736">
        <w:rPr>
          <w:rFonts w:ascii="Tahoma" w:hAnsi="Tahoma" w:cs="Tahoma"/>
        </w:rPr>
        <w:t xml:space="preserve">z dne </w:t>
      </w:r>
      <w:r w:rsidR="004C6A99" w:rsidRPr="00FB4736">
        <w:rPr>
          <w:rFonts w:ascii="Tahoma" w:hAnsi="Tahoma" w:cs="Tahoma"/>
        </w:rPr>
        <w:t>____</w:t>
      </w:r>
      <w:r w:rsidR="00F04828" w:rsidRPr="00FB4736">
        <w:rPr>
          <w:rFonts w:ascii="Tahoma" w:hAnsi="Tahoma" w:cs="Tahoma"/>
        </w:rPr>
        <w:t>____</w:t>
      </w:r>
      <w:r w:rsidRPr="00FB4736">
        <w:rPr>
          <w:rFonts w:ascii="Tahoma" w:hAnsi="Tahoma" w:cs="Tahoma"/>
        </w:rPr>
        <w:t>), na podlagi 47. člena Zakona o javnem naročanju (</w:t>
      </w:r>
      <w:r w:rsidR="00F04828" w:rsidRPr="00FB4736">
        <w:rPr>
          <w:rFonts w:ascii="Tahoma" w:hAnsi="Tahoma" w:cs="Tahoma"/>
        </w:rPr>
        <w:t>Ur. l. RS, št. 91/15</w:t>
      </w:r>
      <w:r w:rsidR="00765FD3" w:rsidRPr="00FB4736">
        <w:rPr>
          <w:rFonts w:ascii="Tahoma" w:hAnsi="Tahoma" w:cs="Tahoma"/>
        </w:rPr>
        <w:t xml:space="preserve"> s spremembami</w:t>
      </w:r>
      <w:r w:rsidR="00F04828" w:rsidRPr="00FB4736">
        <w:rPr>
          <w:rFonts w:ascii="Tahoma" w:hAnsi="Tahoma" w:cs="Tahoma"/>
        </w:rPr>
        <w:t>;</w:t>
      </w:r>
      <w:r w:rsidRPr="00FB4736">
        <w:rPr>
          <w:rFonts w:ascii="Tahoma" w:hAnsi="Tahoma" w:cs="Tahoma"/>
        </w:rPr>
        <w:t xml:space="preserve"> v nadaljnjem besedilu: ZJN-3), z namenom sklenitve pogodbe </w:t>
      </w:r>
      <w:r w:rsidR="000F1E1B" w:rsidRPr="00FB4736">
        <w:rPr>
          <w:rFonts w:ascii="Tahoma" w:hAnsi="Tahoma" w:cs="Tahoma"/>
        </w:rPr>
        <w:t xml:space="preserve">za izvedbo </w:t>
      </w:r>
      <w:r w:rsidR="00877B24" w:rsidRPr="00FB4736">
        <w:rPr>
          <w:rFonts w:ascii="Tahoma" w:hAnsi="Tahoma" w:cs="Tahoma"/>
        </w:rPr>
        <w:t>strojno inštalacijskih del</w:t>
      </w:r>
      <w:r w:rsidR="00CB01BB" w:rsidRPr="00FB4736">
        <w:rPr>
          <w:rFonts w:ascii="Tahoma" w:hAnsi="Tahoma" w:cs="Tahoma"/>
        </w:rPr>
        <w:t>:</w:t>
      </w:r>
      <w:r w:rsidR="00877B24" w:rsidRPr="00FB4736">
        <w:rPr>
          <w:rFonts w:ascii="Tahoma" w:hAnsi="Tahoma" w:cs="Tahoma"/>
        </w:rPr>
        <w:t xml:space="preserve"> </w:t>
      </w:r>
      <w:r w:rsidR="00805471" w:rsidRPr="00FB4736">
        <w:rPr>
          <w:rFonts w:ascii="Tahoma" w:hAnsi="Tahoma" w:cs="Tahoma"/>
        </w:rPr>
        <w:t>30III434/128 Obnova vročevoda T2600, odsek Ulica Ambrožiča Novljana - Francoska ulica v Ljubljani</w:t>
      </w:r>
      <w:r w:rsidRPr="00FB4736">
        <w:rPr>
          <w:rFonts w:ascii="Tahoma" w:hAnsi="Tahoma" w:cs="Tahoma"/>
        </w:rPr>
        <w:t>, v katerem je bil izvajalec izbran na podlagi ponudbe</w:t>
      </w:r>
      <w:r w:rsidR="00852823" w:rsidRPr="00FB4736">
        <w:rPr>
          <w:rFonts w:ascii="Tahoma" w:hAnsi="Tahoma" w:cs="Tahoma"/>
        </w:rPr>
        <w:t xml:space="preserve"> izvajalca</w:t>
      </w:r>
      <w:r w:rsidRPr="00FB4736">
        <w:rPr>
          <w:rFonts w:ascii="Tahoma" w:hAnsi="Tahoma" w:cs="Tahoma"/>
        </w:rPr>
        <w:t xml:space="preserve"> št. ________ z dne __________ in </w:t>
      </w:r>
      <w:r w:rsidR="00852823" w:rsidRPr="00FB4736">
        <w:rPr>
          <w:rFonts w:ascii="Tahoma" w:hAnsi="Tahoma" w:cs="Tahoma"/>
        </w:rPr>
        <w:t xml:space="preserve">ponudbe izvajalca, podane na pogajanjih, </w:t>
      </w:r>
      <w:r w:rsidR="00877B24" w:rsidRPr="00FB4736">
        <w:rPr>
          <w:rFonts w:ascii="Tahoma" w:hAnsi="Tahoma" w:cs="Tahoma"/>
        </w:rPr>
        <w:t xml:space="preserve">št. ________ z dne __________, ter </w:t>
      </w:r>
      <w:r w:rsidRPr="00FB4736">
        <w:rPr>
          <w:rFonts w:ascii="Tahoma" w:hAnsi="Tahoma" w:cs="Tahoma"/>
        </w:rPr>
        <w:t>na podlagi pogojev</w:t>
      </w:r>
      <w:r w:rsidR="001A6BC6" w:rsidRPr="00FB4736">
        <w:rPr>
          <w:rFonts w:ascii="Tahoma" w:hAnsi="Tahoma" w:cs="Tahoma"/>
        </w:rPr>
        <w:t>,</w:t>
      </w:r>
      <w:r w:rsidRPr="00FB4736">
        <w:rPr>
          <w:rFonts w:ascii="Tahoma" w:hAnsi="Tahoma" w:cs="Tahoma"/>
        </w:rPr>
        <w:t xml:space="preserve"> opredeljenih v razpisni dokumentaciji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00BF2354" w:rsidRPr="00FB4736">
        <w:rPr>
          <w:rFonts w:ascii="Tahoma" w:hAnsi="Tahoma" w:cs="Tahoma"/>
        </w:rPr>
        <w:t>,</w:t>
      </w:r>
      <w:r w:rsidRPr="00FB4736">
        <w:rPr>
          <w:rFonts w:ascii="Tahoma" w:hAnsi="Tahoma" w:cs="Tahoma"/>
        </w:rPr>
        <w:t xml:space="preserve"> in sicer za obdobje od dneva sklenitve pogodbe do izpolnitve vseh obveznosti iz pogodbe.</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PREDMET POGODBE</w:t>
      </w:r>
    </w:p>
    <w:p w:rsidR="009E1B44" w:rsidRPr="00FB4736" w:rsidRDefault="009E1B44" w:rsidP="000B1478">
      <w:pPr>
        <w:keepLines/>
        <w:widowControl w:val="0"/>
        <w:tabs>
          <w:tab w:val="left" w:pos="709"/>
          <w:tab w:val="left" w:pos="1702"/>
        </w:tabs>
        <w:jc w:val="center"/>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ind w:left="360"/>
        <w:jc w:val="center"/>
        <w:rPr>
          <w:rFonts w:ascii="Tahoma" w:hAnsi="Tahoma" w:cs="Tahoma"/>
        </w:rPr>
      </w:pPr>
    </w:p>
    <w:p w:rsidR="00B946FA" w:rsidRPr="00FB4736" w:rsidRDefault="009E1B44" w:rsidP="000B1478">
      <w:pPr>
        <w:keepLines/>
        <w:widowControl w:val="0"/>
        <w:jc w:val="both"/>
        <w:rPr>
          <w:rFonts w:ascii="Tahoma" w:hAnsi="Tahoma" w:cs="Tahoma"/>
        </w:rPr>
      </w:pPr>
      <w:r w:rsidRPr="00FB4736">
        <w:rPr>
          <w:rFonts w:ascii="Tahoma" w:hAnsi="Tahoma" w:cs="Tahoma"/>
        </w:rPr>
        <w:t xml:space="preserve">S to pogodbo naročnik odda, izvajalec pa prevzame v izvedbo </w:t>
      </w:r>
      <w:r w:rsidR="009E1DA0" w:rsidRPr="00FB4736">
        <w:rPr>
          <w:rFonts w:ascii="Tahoma" w:hAnsi="Tahoma" w:cs="Tahoma"/>
        </w:rPr>
        <w:t xml:space="preserve">strojno inštalacijska dela za </w:t>
      </w:r>
      <w:r w:rsidR="00805471" w:rsidRPr="00FB4736">
        <w:rPr>
          <w:rFonts w:ascii="Tahoma" w:hAnsi="Tahoma" w:cs="Tahoma"/>
        </w:rPr>
        <w:t>investicijo:</w:t>
      </w:r>
      <w:r w:rsidR="009E1DA0" w:rsidRPr="00FB4736">
        <w:rPr>
          <w:rFonts w:ascii="Tahoma" w:hAnsi="Tahoma" w:cs="Tahoma"/>
        </w:rPr>
        <w:t xml:space="preserve"> </w:t>
      </w:r>
      <w:r w:rsidR="009F4E6D" w:rsidRPr="00FB4736">
        <w:rPr>
          <w:rFonts w:ascii="Tahoma" w:hAnsi="Tahoma" w:cs="Tahoma"/>
        </w:rPr>
        <w:t>30III434/128 Obnova vročevoda T2600</w:t>
      </w:r>
      <w:r w:rsidR="00805471" w:rsidRPr="00FB4736">
        <w:rPr>
          <w:rFonts w:ascii="Tahoma" w:hAnsi="Tahoma" w:cs="Tahoma"/>
        </w:rPr>
        <w:t>,</w:t>
      </w:r>
      <w:r w:rsidR="009F4E6D" w:rsidRPr="00FB4736">
        <w:rPr>
          <w:rFonts w:ascii="Tahoma" w:hAnsi="Tahoma" w:cs="Tahoma"/>
        </w:rPr>
        <w:t xml:space="preserve"> odsek Ulica Ambrožiča Novljana - Francoska ulica </w:t>
      </w:r>
      <w:r w:rsidR="00805471" w:rsidRPr="00FB4736">
        <w:rPr>
          <w:rFonts w:ascii="Tahoma" w:hAnsi="Tahoma" w:cs="Tahoma"/>
        </w:rPr>
        <w:t>v Ljubljani</w:t>
      </w:r>
      <w:r w:rsidR="004B5F66" w:rsidRPr="00FB4736">
        <w:rPr>
          <w:rFonts w:ascii="Tahoma" w:hAnsi="Tahoma" w:cs="Tahoma"/>
        </w:rPr>
        <w:t xml:space="preserve"> </w:t>
      </w:r>
      <w:r w:rsidR="00F04828" w:rsidRPr="00FB4736">
        <w:rPr>
          <w:rFonts w:ascii="Tahoma" w:hAnsi="Tahoma" w:cs="Tahoma"/>
        </w:rPr>
        <w:t>(v nadaljevanju: dela ali pogodbena dela)</w:t>
      </w:r>
      <w:r w:rsidR="00B946FA" w:rsidRPr="00FB4736">
        <w:rPr>
          <w:rFonts w:ascii="Tahoma" w:hAnsi="Tahoma" w:cs="Tahoma"/>
        </w:rPr>
        <w:t xml:space="preserve">. </w:t>
      </w:r>
    </w:p>
    <w:p w:rsidR="001665F3" w:rsidRPr="00FB4736" w:rsidRDefault="001665F3" w:rsidP="000B1478">
      <w:pPr>
        <w:keepLines/>
        <w:widowControl w:val="0"/>
        <w:jc w:val="both"/>
        <w:rPr>
          <w:rFonts w:ascii="Tahoma" w:hAnsi="Tahoma" w:cs="Tahoma"/>
        </w:rPr>
      </w:pPr>
    </w:p>
    <w:p w:rsidR="00B946FA" w:rsidRPr="00FB4736" w:rsidRDefault="00B946FA" w:rsidP="000B1478">
      <w:pPr>
        <w:keepLines/>
        <w:widowControl w:val="0"/>
        <w:jc w:val="both"/>
        <w:rPr>
          <w:rFonts w:ascii="Tahoma" w:hAnsi="Tahoma" w:cs="Tahoma"/>
        </w:rPr>
      </w:pPr>
      <w:r w:rsidRPr="00FB4736">
        <w:rPr>
          <w:rFonts w:ascii="Tahoma" w:hAnsi="Tahoma" w:cs="Tahoma"/>
        </w:rPr>
        <w:lastRenderedPageBreak/>
        <w:t>Dela, ki jih je izvajalec prevzel in jih bo opravil po tej pogo</w:t>
      </w:r>
      <w:r w:rsidR="009866DA" w:rsidRPr="00FB4736">
        <w:rPr>
          <w:rFonts w:ascii="Tahoma" w:hAnsi="Tahoma" w:cs="Tahoma"/>
        </w:rPr>
        <w:t>dbi, so opredeljena v projektni dokumentaciji</w:t>
      </w:r>
      <w:r w:rsidRPr="00FB4736">
        <w:rPr>
          <w:rFonts w:ascii="Tahoma" w:hAnsi="Tahoma" w:cs="Tahoma"/>
        </w:rPr>
        <w:t xml:space="preserve">: </w:t>
      </w:r>
      <w:r w:rsidR="009866DA" w:rsidRPr="00FB4736">
        <w:rPr>
          <w:rFonts w:ascii="Tahoma" w:hAnsi="Tahoma" w:cs="Tahoma"/>
        </w:rPr>
        <w:t>Obnova vročevoda T2600 odsek Ulica Ambrožiča Novljana – Francoska ulica, Mestna občina Ljubljana, PZI št. projekta: 35/C-2600, junij 2021, ki jo je izdelal naročnik</w:t>
      </w:r>
      <w:r w:rsidR="00751417" w:rsidRPr="00FB4736">
        <w:rPr>
          <w:rFonts w:ascii="Tahoma" w:hAnsi="Tahoma" w:cs="Tahoma"/>
        </w:rPr>
        <w:t>.</w:t>
      </w:r>
    </w:p>
    <w:p w:rsidR="00B6590F" w:rsidRPr="00FB4736" w:rsidRDefault="00B6590F" w:rsidP="000B1478">
      <w:pPr>
        <w:keepLines/>
        <w:widowControl w:val="0"/>
        <w:jc w:val="both"/>
        <w:rPr>
          <w:rFonts w:ascii="Tahoma" w:hAnsi="Tahoma" w:cs="Tahoma"/>
        </w:rPr>
      </w:pPr>
    </w:p>
    <w:p w:rsidR="00D54313" w:rsidRPr="00FB4736" w:rsidRDefault="00327F04" w:rsidP="000B1478">
      <w:pPr>
        <w:keepLines/>
        <w:widowControl w:val="0"/>
        <w:jc w:val="both"/>
        <w:rPr>
          <w:rFonts w:ascii="Tahoma" w:hAnsi="Tahoma" w:cs="Tahoma"/>
        </w:rPr>
      </w:pPr>
      <w:r w:rsidRPr="00FB4736">
        <w:rPr>
          <w:rFonts w:ascii="Tahoma" w:hAnsi="Tahoma" w:cs="Tahoma"/>
        </w:rPr>
        <w:t xml:space="preserve">Prevzeta dela bo izvajalec izvedel </w:t>
      </w:r>
      <w:r w:rsidR="004B5F66" w:rsidRPr="00FB4736">
        <w:rPr>
          <w:rFonts w:ascii="Tahoma" w:hAnsi="Tahoma" w:cs="Tahoma"/>
        </w:rPr>
        <w:t xml:space="preserve">po pravilih stroke, </w:t>
      </w:r>
      <w:r w:rsidR="004813DC" w:rsidRPr="00FB4736">
        <w:rPr>
          <w:rFonts w:ascii="Tahoma" w:hAnsi="Tahoma" w:cs="Tahoma"/>
        </w:rPr>
        <w:t>v skladu z zahtevam</w:t>
      </w:r>
      <w:r w:rsidR="001A6BC6" w:rsidRPr="00FB4736">
        <w:rPr>
          <w:rFonts w:ascii="Tahoma" w:hAnsi="Tahoma" w:cs="Tahoma"/>
        </w:rPr>
        <w:t>i</w:t>
      </w:r>
      <w:r w:rsidR="004813DC" w:rsidRPr="00FB4736">
        <w:rPr>
          <w:rFonts w:ascii="Tahoma" w:hAnsi="Tahoma" w:cs="Tahoma"/>
        </w:rPr>
        <w:t xml:space="preserve"> iz razpisne dokumentacije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004813DC" w:rsidRPr="00FB4736">
        <w:rPr>
          <w:rFonts w:ascii="Tahoma" w:hAnsi="Tahoma" w:cs="Tahoma"/>
        </w:rPr>
        <w:t xml:space="preserve"> (v nadaljevanju: razpisna dokumentacija) </w:t>
      </w:r>
      <w:r w:rsidR="005258FD" w:rsidRPr="00FB4736">
        <w:rPr>
          <w:rFonts w:ascii="Tahoma" w:hAnsi="Tahoma" w:cs="Tahoma"/>
        </w:rPr>
        <w:t>ter</w:t>
      </w:r>
      <w:r w:rsidR="00BF2354" w:rsidRPr="00FB4736">
        <w:rPr>
          <w:rFonts w:ascii="Tahoma" w:hAnsi="Tahoma" w:cs="Tahoma"/>
        </w:rPr>
        <w:t xml:space="preserve"> s</w:t>
      </w:r>
      <w:r w:rsidR="004B5F66" w:rsidRPr="00FB4736">
        <w:rPr>
          <w:rFonts w:ascii="Tahoma" w:hAnsi="Tahoma" w:cs="Tahoma"/>
        </w:rPr>
        <w:t xml:space="preserve"> skrbnostjo dobrega strokovnjaka</w:t>
      </w:r>
      <w:r w:rsidR="005258FD" w:rsidRPr="00FB4736">
        <w:rPr>
          <w:rFonts w:ascii="Tahoma" w:hAnsi="Tahoma" w:cs="Tahoma"/>
        </w:rPr>
        <w:t>.</w:t>
      </w:r>
    </w:p>
    <w:p w:rsidR="005D0CD8" w:rsidRPr="00FB4736" w:rsidRDefault="005D0CD8" w:rsidP="000B1478">
      <w:pPr>
        <w:keepLines/>
        <w:widowControl w:val="0"/>
        <w:jc w:val="both"/>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POGODBENA VREDNOST DEL</w:t>
      </w:r>
    </w:p>
    <w:p w:rsidR="009E1B44" w:rsidRPr="00FB4736" w:rsidRDefault="009E1B44" w:rsidP="000B1478">
      <w:pPr>
        <w:keepLines/>
        <w:widowControl w:val="0"/>
        <w:tabs>
          <w:tab w:val="left" w:pos="709"/>
          <w:tab w:val="left" w:pos="1702"/>
        </w:tabs>
        <w:ind w:left="1701" w:hanging="1701"/>
        <w:jc w:val="center"/>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ind w:left="360"/>
        <w:jc w:val="center"/>
        <w:rPr>
          <w:rFonts w:ascii="Tahoma" w:hAnsi="Tahoma" w:cs="Tahoma"/>
        </w:rPr>
      </w:pPr>
    </w:p>
    <w:p w:rsidR="006F03C4" w:rsidRPr="00FB4736" w:rsidRDefault="006F03C4" w:rsidP="000B1478">
      <w:pPr>
        <w:keepLines/>
        <w:widowControl w:val="0"/>
        <w:jc w:val="both"/>
        <w:rPr>
          <w:rFonts w:ascii="Tahoma" w:hAnsi="Tahoma" w:cs="Tahoma"/>
        </w:rPr>
      </w:pPr>
      <w:r w:rsidRPr="00FB4736">
        <w:rPr>
          <w:rFonts w:ascii="Tahoma" w:hAnsi="Tahoma" w:cs="Tahoma"/>
        </w:rPr>
        <w:t>Pogodbena vrednost del, k</w:t>
      </w:r>
      <w:r w:rsidR="00BF2354" w:rsidRPr="00FB4736">
        <w:rPr>
          <w:rFonts w:ascii="Tahoma" w:hAnsi="Tahoma" w:cs="Tahoma"/>
        </w:rPr>
        <w:t>aterih izvedba</w:t>
      </w:r>
      <w:r w:rsidRPr="00FB4736">
        <w:rPr>
          <w:rFonts w:ascii="Tahoma" w:hAnsi="Tahoma" w:cs="Tahoma"/>
        </w:rPr>
        <w:t xml:space="preserve"> </w:t>
      </w:r>
      <w:r w:rsidR="00BF2354" w:rsidRPr="00FB4736">
        <w:rPr>
          <w:rFonts w:ascii="Tahoma" w:hAnsi="Tahoma" w:cs="Tahoma"/>
        </w:rPr>
        <w:t>je</w:t>
      </w:r>
      <w:r w:rsidRPr="00FB4736">
        <w:rPr>
          <w:rFonts w:ascii="Tahoma" w:hAnsi="Tahoma" w:cs="Tahoma"/>
        </w:rPr>
        <w:t xml:space="preserve"> predmet te pogodbe, je določena na podlagi </w:t>
      </w:r>
      <w:r w:rsidR="00962C8B" w:rsidRPr="00FB4736">
        <w:rPr>
          <w:rFonts w:ascii="Tahoma" w:hAnsi="Tahoma" w:cs="Tahoma"/>
        </w:rPr>
        <w:t>ponudbe izvajalca št. ____</w:t>
      </w:r>
      <w:r w:rsidR="00B6590F" w:rsidRPr="00FB4736">
        <w:rPr>
          <w:rFonts w:ascii="Tahoma" w:hAnsi="Tahoma" w:cs="Tahoma"/>
        </w:rPr>
        <w:t>__</w:t>
      </w:r>
      <w:r w:rsidR="00962C8B" w:rsidRPr="00FB4736">
        <w:rPr>
          <w:rFonts w:ascii="Tahoma" w:hAnsi="Tahoma" w:cs="Tahoma"/>
        </w:rPr>
        <w:t>____ z dne __________ in ponudbe izvajalca, podane na pogajanjih, št. ______</w:t>
      </w:r>
      <w:r w:rsidR="00B6590F" w:rsidRPr="00FB4736">
        <w:rPr>
          <w:rFonts w:ascii="Tahoma" w:hAnsi="Tahoma" w:cs="Tahoma"/>
        </w:rPr>
        <w:t>__</w:t>
      </w:r>
      <w:r w:rsidR="00962C8B" w:rsidRPr="00FB4736">
        <w:rPr>
          <w:rFonts w:ascii="Tahoma" w:hAnsi="Tahoma" w:cs="Tahoma"/>
        </w:rPr>
        <w:t xml:space="preserve">__ z dne __________ </w:t>
      </w:r>
      <w:r w:rsidRPr="00FB4736">
        <w:rPr>
          <w:rFonts w:ascii="Tahoma" w:hAnsi="Tahoma" w:cs="Tahoma"/>
        </w:rPr>
        <w:t>iz 1. člena pogodbe (v nadaljevanju: ponudba</w:t>
      </w:r>
      <w:r w:rsidR="00DB370C" w:rsidRPr="00FB4736">
        <w:rPr>
          <w:rFonts w:ascii="Tahoma" w:hAnsi="Tahoma" w:cs="Tahoma"/>
        </w:rPr>
        <w:t xml:space="preserve"> izvajalca</w:t>
      </w:r>
      <w:r w:rsidRPr="00FB4736">
        <w:rPr>
          <w:rFonts w:ascii="Tahoma" w:hAnsi="Tahoma" w:cs="Tahoma"/>
        </w:rPr>
        <w:t xml:space="preserve">) ter v skladu s predloženim predračunom </w:t>
      </w:r>
      <w:r w:rsidR="00765FD3" w:rsidRPr="00FB4736">
        <w:rPr>
          <w:rFonts w:ascii="Tahoma" w:hAnsi="Tahoma" w:cs="Tahoma"/>
        </w:rPr>
        <w:t xml:space="preserve">izvajalca </w:t>
      </w:r>
      <w:r w:rsidRPr="00FB4736">
        <w:rPr>
          <w:rFonts w:ascii="Tahoma" w:hAnsi="Tahoma" w:cs="Tahoma"/>
        </w:rPr>
        <w:t>z dne ______________ (v nadaljevanju: predračun</w:t>
      </w:r>
      <w:r w:rsidR="00765FD3" w:rsidRPr="00FB4736">
        <w:rPr>
          <w:rFonts w:ascii="Tahoma" w:hAnsi="Tahoma" w:cs="Tahoma"/>
        </w:rPr>
        <w:t xml:space="preserve"> izvajalca</w:t>
      </w:r>
      <w:r w:rsidRPr="00FB4736">
        <w:rPr>
          <w:rFonts w:ascii="Tahoma" w:hAnsi="Tahoma" w:cs="Tahoma"/>
        </w:rPr>
        <w:t xml:space="preserve">) in </w:t>
      </w:r>
      <w:r w:rsidR="00765FD3" w:rsidRPr="00FB4736">
        <w:rPr>
          <w:rFonts w:ascii="Tahoma" w:hAnsi="Tahoma" w:cs="Tahoma"/>
        </w:rPr>
        <w:t>ob upoštevanju ___ % popusta, podanega na pogajanjih dne ________</w:t>
      </w:r>
      <w:r w:rsidR="00B6590F" w:rsidRPr="00FB4736">
        <w:rPr>
          <w:rFonts w:ascii="Tahoma" w:hAnsi="Tahoma" w:cs="Tahoma"/>
        </w:rPr>
        <w:t>_</w:t>
      </w:r>
      <w:r w:rsidR="00765FD3" w:rsidRPr="00FB4736">
        <w:rPr>
          <w:rFonts w:ascii="Tahoma" w:hAnsi="Tahoma" w:cs="Tahoma"/>
        </w:rPr>
        <w:t xml:space="preserve">_, </w:t>
      </w:r>
      <w:r w:rsidRPr="00FB4736">
        <w:rPr>
          <w:rFonts w:ascii="Tahoma" w:hAnsi="Tahoma" w:cs="Tahoma"/>
        </w:rPr>
        <w:t>znaša na dan sklenitve te pogodbe v neto vrednosti:</w:t>
      </w:r>
    </w:p>
    <w:p w:rsidR="00877B24" w:rsidRPr="00FB4736" w:rsidRDefault="00877B24" w:rsidP="000B1478">
      <w:pPr>
        <w:keepLines/>
        <w:widowControl w:val="0"/>
        <w:jc w:val="both"/>
        <w:rPr>
          <w:rFonts w:ascii="Tahoma" w:hAnsi="Tahoma" w:cs="Tahoma"/>
        </w:rPr>
      </w:pPr>
    </w:p>
    <w:p w:rsidR="001A18D8" w:rsidRPr="00FB4736" w:rsidRDefault="001A18D8" w:rsidP="000B1478">
      <w:pPr>
        <w:keepLines/>
        <w:widowControl w:val="0"/>
        <w:jc w:val="both"/>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__________________ EUR brez DDV</w:t>
      </w:r>
    </w:p>
    <w:p w:rsidR="00586B65" w:rsidRPr="00FB4736" w:rsidRDefault="00586B65" w:rsidP="000B1478">
      <w:pPr>
        <w:keepLines/>
        <w:widowControl w:val="0"/>
        <w:jc w:val="both"/>
        <w:rPr>
          <w:rFonts w:ascii="Tahoma" w:hAnsi="Tahoma" w:cs="Tahoma"/>
        </w:rPr>
      </w:pPr>
    </w:p>
    <w:p w:rsidR="00586B65" w:rsidRPr="00FB4736" w:rsidRDefault="00586B65" w:rsidP="000B1478">
      <w:pPr>
        <w:keepLines/>
        <w:widowControl w:val="0"/>
        <w:jc w:val="both"/>
        <w:rPr>
          <w:rFonts w:ascii="Tahoma" w:hAnsi="Tahoma" w:cs="Tahoma"/>
        </w:rPr>
      </w:pPr>
      <w:r w:rsidRPr="00FB4736">
        <w:rPr>
          <w:rFonts w:ascii="Tahoma" w:hAnsi="Tahoma" w:cs="Tahoma"/>
        </w:rPr>
        <w:t>z besedo: ___________________________________________ evrov in ___/100</w:t>
      </w:r>
    </w:p>
    <w:p w:rsidR="00586B65" w:rsidRPr="00FB4736" w:rsidRDefault="00586B65" w:rsidP="000B1478">
      <w:pPr>
        <w:keepLines/>
        <w:widowControl w:val="0"/>
        <w:jc w:val="both"/>
        <w:rPr>
          <w:rFonts w:ascii="Tahoma" w:hAnsi="Tahoma" w:cs="Tahoma"/>
        </w:rPr>
      </w:pPr>
    </w:p>
    <w:p w:rsidR="004F33DA" w:rsidRPr="00FB4736" w:rsidRDefault="004F33DA" w:rsidP="000B1478">
      <w:pPr>
        <w:keepLines/>
        <w:widowControl w:val="0"/>
        <w:tabs>
          <w:tab w:val="left" w:pos="1418"/>
          <w:tab w:val="left" w:pos="1702"/>
        </w:tabs>
        <w:ind w:right="-113"/>
        <w:jc w:val="both"/>
        <w:rPr>
          <w:rFonts w:ascii="Tahoma" w:hAnsi="Tahoma" w:cs="Tahoma"/>
        </w:rPr>
      </w:pPr>
      <w:r w:rsidRPr="00FB4736">
        <w:rPr>
          <w:rFonts w:ascii="Tahoma" w:hAnsi="Tahoma" w:cs="Tahoma"/>
        </w:rPr>
        <w:t>Davek na dodano vrednost</w:t>
      </w:r>
      <w:r w:rsidR="00857890" w:rsidRPr="00FB4736">
        <w:rPr>
          <w:rFonts w:ascii="Tahoma" w:hAnsi="Tahoma" w:cs="Tahoma"/>
        </w:rPr>
        <w:t xml:space="preserve"> (DDV)</w:t>
      </w:r>
      <w:r w:rsidRPr="00FB4736">
        <w:rPr>
          <w:rFonts w:ascii="Tahoma" w:hAnsi="Tahoma" w:cs="Tahoma"/>
        </w:rPr>
        <w:t xml:space="preserve"> se obračuna v skladu z vsakokratno veljavno zakonodajo. </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Vsa izvedena dela po tej pogodbi se obračunajo po dejansko opravljenih in izmerjenih delih in po cenah, ki so določene za merske enote del v ponudbi</w:t>
      </w:r>
      <w:r w:rsidR="00DD4088" w:rsidRPr="00FB4736">
        <w:rPr>
          <w:rFonts w:ascii="Tahoma" w:hAnsi="Tahoma" w:cs="Tahoma"/>
        </w:rPr>
        <w:t xml:space="preserve"> izvajalca</w:t>
      </w:r>
      <w:r w:rsidRPr="00FB4736">
        <w:rPr>
          <w:rFonts w:ascii="Tahoma" w:hAnsi="Tahoma" w:cs="Tahoma"/>
        </w:rPr>
        <w:t xml:space="preserve">. Cene za merske </w:t>
      </w:r>
      <w:r w:rsidR="00700B5D" w:rsidRPr="00FB4736">
        <w:rPr>
          <w:rFonts w:ascii="Tahoma" w:hAnsi="Tahoma" w:cs="Tahoma"/>
        </w:rPr>
        <w:t xml:space="preserve">enote del po </w:t>
      </w:r>
      <w:r w:rsidRPr="00FB4736">
        <w:rPr>
          <w:rFonts w:ascii="Tahoma" w:hAnsi="Tahoma" w:cs="Tahoma"/>
        </w:rPr>
        <w:t>ponudbi izvajalca bodo ostale nespremenjene do končnega obračuna</w:t>
      </w:r>
      <w:r w:rsidR="005B02E8" w:rsidRPr="00FB4736">
        <w:rPr>
          <w:rFonts w:ascii="Tahoma" w:hAnsi="Tahoma" w:cs="Tahoma"/>
        </w:rPr>
        <w:t>, razen v primeru znižanja cen</w:t>
      </w:r>
      <w:r w:rsidR="00956AA8" w:rsidRPr="00FB4736">
        <w:rPr>
          <w:rFonts w:ascii="Tahoma" w:hAnsi="Tahoma" w:cs="Tahoma"/>
        </w:rPr>
        <w:t>, o čemer se izvajalec obvezuje obvestiti naročnika</w:t>
      </w:r>
      <w:r w:rsidRPr="00FB4736">
        <w:rPr>
          <w:rFonts w:ascii="Tahoma" w:hAnsi="Tahoma" w:cs="Tahoma"/>
        </w:rPr>
        <w:t xml:space="preserve">. </w:t>
      </w:r>
    </w:p>
    <w:p w:rsidR="005B02E8" w:rsidRPr="00FB4736" w:rsidRDefault="005B02E8" w:rsidP="000B1478">
      <w:pPr>
        <w:keepLines/>
        <w:widowControl w:val="0"/>
        <w:tabs>
          <w:tab w:val="left" w:pos="709"/>
          <w:tab w:val="left" w:pos="1702"/>
        </w:tabs>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SESTAVNI DELI POGODBE</w:t>
      </w:r>
    </w:p>
    <w:p w:rsidR="009E1B44" w:rsidRPr="00FB4736" w:rsidRDefault="009E1B44" w:rsidP="000B1478">
      <w:pPr>
        <w:keepLines/>
        <w:widowControl w:val="0"/>
        <w:tabs>
          <w:tab w:val="left" w:pos="709"/>
          <w:tab w:val="left" w:pos="1702"/>
        </w:tabs>
        <w:ind w:left="1701" w:hanging="1701"/>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Pogodbeni stranki sta soglasni, da so sestavni deli pogodbe</w:t>
      </w:r>
      <w:r w:rsidR="007B072E" w:rsidRPr="00FB4736">
        <w:rPr>
          <w:rFonts w:ascii="Tahoma" w:hAnsi="Tahoma" w:cs="Tahoma"/>
        </w:rPr>
        <w:t>:</w:t>
      </w:r>
    </w:p>
    <w:p w:rsidR="009E1B44" w:rsidRPr="00FB4736" w:rsidRDefault="009E1B44" w:rsidP="000B1478">
      <w:pPr>
        <w:keepLines/>
        <w:widowControl w:val="0"/>
        <w:numPr>
          <w:ilvl w:val="0"/>
          <w:numId w:val="15"/>
        </w:numPr>
        <w:tabs>
          <w:tab w:val="left" w:pos="426"/>
          <w:tab w:val="left" w:pos="1418"/>
          <w:tab w:val="left" w:pos="1702"/>
        </w:tabs>
        <w:rPr>
          <w:rFonts w:ascii="Tahoma" w:hAnsi="Tahoma" w:cs="Tahoma"/>
        </w:rPr>
      </w:pPr>
      <w:r w:rsidRPr="00FB4736">
        <w:rPr>
          <w:rFonts w:ascii="Tahoma" w:hAnsi="Tahoma" w:cs="Tahoma"/>
        </w:rPr>
        <w:t xml:space="preserve">razpisna dokumentacija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Pr="00FB4736">
        <w:rPr>
          <w:rFonts w:ascii="Tahoma" w:hAnsi="Tahoma" w:cs="Tahoma"/>
        </w:rPr>
        <w:t>,</w:t>
      </w:r>
    </w:p>
    <w:p w:rsidR="001C216F" w:rsidRPr="00FB4736" w:rsidRDefault="001C216F" w:rsidP="000B1478">
      <w:pPr>
        <w:keepLines/>
        <w:widowControl w:val="0"/>
        <w:numPr>
          <w:ilvl w:val="0"/>
          <w:numId w:val="15"/>
        </w:numPr>
        <w:jc w:val="both"/>
        <w:rPr>
          <w:rFonts w:ascii="Tahoma" w:hAnsi="Tahoma" w:cs="Tahoma"/>
        </w:rPr>
      </w:pPr>
      <w:r w:rsidRPr="00FB4736">
        <w:rPr>
          <w:rFonts w:ascii="Tahoma" w:hAnsi="Tahoma" w:cs="Tahoma"/>
        </w:rPr>
        <w:t>ponudb</w:t>
      </w:r>
      <w:r w:rsidR="005B02E8" w:rsidRPr="00FB4736">
        <w:rPr>
          <w:rFonts w:ascii="Tahoma" w:hAnsi="Tahoma" w:cs="Tahoma"/>
        </w:rPr>
        <w:t>i</w:t>
      </w:r>
      <w:r w:rsidRPr="00FB4736">
        <w:rPr>
          <w:rFonts w:ascii="Tahoma" w:hAnsi="Tahoma" w:cs="Tahoma"/>
        </w:rPr>
        <w:t xml:space="preserve"> izvajalca iz 1. člena pogodbe,</w:t>
      </w:r>
    </w:p>
    <w:p w:rsidR="00BF2354" w:rsidRPr="00FB4736" w:rsidRDefault="00BF2354" w:rsidP="000B1478">
      <w:pPr>
        <w:keepLines/>
        <w:widowControl w:val="0"/>
        <w:numPr>
          <w:ilvl w:val="0"/>
          <w:numId w:val="15"/>
        </w:numPr>
        <w:jc w:val="both"/>
        <w:rPr>
          <w:rFonts w:ascii="Tahoma" w:hAnsi="Tahoma" w:cs="Tahoma"/>
        </w:rPr>
      </w:pPr>
      <w:r w:rsidRPr="00FB4736">
        <w:rPr>
          <w:rFonts w:ascii="Tahoma" w:hAnsi="Tahoma" w:cs="Tahoma"/>
        </w:rPr>
        <w:t>predračun izvajalca iz 3. člena pogodbe,</w:t>
      </w:r>
    </w:p>
    <w:p w:rsidR="009E1B44" w:rsidRPr="00FB4736" w:rsidRDefault="00F93E76" w:rsidP="000B1478">
      <w:pPr>
        <w:keepLines/>
        <w:widowControl w:val="0"/>
        <w:numPr>
          <w:ilvl w:val="0"/>
          <w:numId w:val="15"/>
        </w:numPr>
        <w:jc w:val="both"/>
        <w:rPr>
          <w:rFonts w:ascii="Tahoma" w:hAnsi="Tahoma" w:cs="Tahoma"/>
        </w:rPr>
      </w:pPr>
      <w:r w:rsidRPr="00FB4736">
        <w:rPr>
          <w:rFonts w:ascii="Tahoma" w:hAnsi="Tahoma" w:cs="Tahoma"/>
        </w:rPr>
        <w:t>dokumentacija za izvedbo gradnje</w:t>
      </w:r>
      <w:r w:rsidR="001A6BC6" w:rsidRPr="00FB4736">
        <w:rPr>
          <w:rFonts w:ascii="Tahoma" w:hAnsi="Tahoma" w:cs="Tahoma"/>
        </w:rPr>
        <w:t>,</w:t>
      </w:r>
      <w:r w:rsidRPr="00FB4736">
        <w:rPr>
          <w:rFonts w:ascii="Tahoma" w:hAnsi="Tahoma" w:cs="Tahoma"/>
        </w:rPr>
        <w:t xml:space="preserve"> </w:t>
      </w:r>
      <w:r w:rsidR="009E1B44" w:rsidRPr="00FB4736">
        <w:rPr>
          <w:rFonts w:ascii="Tahoma" w:hAnsi="Tahoma" w:cs="Tahoma"/>
        </w:rPr>
        <w:t>naveden</w:t>
      </w:r>
      <w:r w:rsidR="001A6BC6" w:rsidRPr="00FB4736">
        <w:rPr>
          <w:rFonts w:ascii="Tahoma" w:hAnsi="Tahoma" w:cs="Tahoma"/>
        </w:rPr>
        <w:t>a</w:t>
      </w:r>
      <w:r w:rsidR="009E1B44" w:rsidRPr="00FB4736">
        <w:rPr>
          <w:rFonts w:ascii="Tahoma" w:hAnsi="Tahoma" w:cs="Tahoma"/>
        </w:rPr>
        <w:t xml:space="preserve"> v 2. členu pogodbe,</w:t>
      </w:r>
    </w:p>
    <w:p w:rsidR="00996540" w:rsidRPr="00FB4736" w:rsidRDefault="00996540" w:rsidP="00996540">
      <w:pPr>
        <w:numPr>
          <w:ilvl w:val="0"/>
          <w:numId w:val="15"/>
        </w:numPr>
        <w:jc w:val="both"/>
        <w:rPr>
          <w:rFonts w:ascii="Tahoma" w:hAnsi="Tahoma" w:cs="Tahoma"/>
        </w:rPr>
      </w:pPr>
      <w:r w:rsidRPr="00FB4736">
        <w:rPr>
          <w:rFonts w:ascii="Tahoma" w:hAnsi="Tahoma" w:cs="Tahoma"/>
        </w:rPr>
        <w:t>Tehnične zahteve za graditev vročevodnega omrežja in toplotnih postaj ter za priključitev stavb na vročevodni sistem, 6. izdaja, oktober 2018, (</w:t>
      </w:r>
      <w:hyperlink r:id="rId16" w:history="1">
        <w:r w:rsidRPr="00FB4736">
          <w:rPr>
            <w:rStyle w:val="Hiperpovezava"/>
            <w:rFonts w:ascii="Tahoma" w:hAnsi="Tahoma" w:cs="Tahoma"/>
          </w:rPr>
          <w:t>https://www.energetika-lj.si/zakonodaja/ tehnicne-zahteve-za-graditev-toplota</w:t>
        </w:r>
      </w:hyperlink>
      <w:r w:rsidRPr="00FB4736">
        <w:rPr>
          <w:rFonts w:ascii="Tahoma" w:hAnsi="Tahoma" w:cs="Tahoma"/>
        </w:rPr>
        <w:t>),</w:t>
      </w:r>
    </w:p>
    <w:p w:rsidR="009E1B44" w:rsidRPr="00FB4736" w:rsidRDefault="009E1B44" w:rsidP="000B1478">
      <w:pPr>
        <w:keepLines/>
        <w:widowControl w:val="0"/>
        <w:numPr>
          <w:ilvl w:val="0"/>
          <w:numId w:val="15"/>
        </w:numPr>
        <w:tabs>
          <w:tab w:val="left" w:pos="426"/>
          <w:tab w:val="left" w:pos="1418"/>
          <w:tab w:val="left" w:pos="1702"/>
        </w:tabs>
        <w:rPr>
          <w:rFonts w:ascii="Tahoma" w:hAnsi="Tahoma" w:cs="Tahoma"/>
        </w:rPr>
      </w:pPr>
      <w:r w:rsidRPr="00FB4736">
        <w:rPr>
          <w:rFonts w:ascii="Tahoma" w:hAnsi="Tahoma" w:cs="Tahoma"/>
        </w:rPr>
        <w:t>dovoljenje za zapore in prekop javne prometne površine.</w:t>
      </w:r>
    </w:p>
    <w:p w:rsidR="005258FD" w:rsidRPr="00FB4736" w:rsidRDefault="005258FD" w:rsidP="000B1478">
      <w:pPr>
        <w:keepLines/>
        <w:widowControl w:val="0"/>
        <w:tabs>
          <w:tab w:val="left" w:pos="426"/>
          <w:tab w:val="left" w:pos="1418"/>
          <w:tab w:val="left" w:pos="1702"/>
        </w:tabs>
        <w:ind w:left="357"/>
        <w:rPr>
          <w:rFonts w:ascii="Tahoma" w:hAnsi="Tahoma" w:cs="Tahoma"/>
        </w:rPr>
      </w:pPr>
    </w:p>
    <w:p w:rsidR="009E1B44" w:rsidRPr="00FB4736" w:rsidRDefault="007B072E" w:rsidP="000B1478">
      <w:pPr>
        <w:keepLines/>
        <w:widowControl w:val="0"/>
        <w:tabs>
          <w:tab w:val="left" w:pos="426"/>
          <w:tab w:val="left" w:pos="1418"/>
          <w:tab w:val="left" w:pos="1702"/>
        </w:tabs>
        <w:jc w:val="both"/>
        <w:rPr>
          <w:rFonts w:ascii="Tahoma" w:hAnsi="Tahoma" w:cs="Tahoma"/>
        </w:rPr>
      </w:pPr>
      <w:r w:rsidRPr="00FB4736">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FB4736" w:rsidRDefault="00315D34" w:rsidP="000B1478">
      <w:pPr>
        <w:keepLines/>
        <w:widowControl w:val="0"/>
        <w:tabs>
          <w:tab w:val="left" w:pos="426"/>
          <w:tab w:val="left" w:pos="1418"/>
          <w:tab w:val="left" w:pos="1702"/>
        </w:tabs>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NAČIN OBRAČUNAVANJA IN PLAČEVANJA OPRAVLJENIH DEL</w:t>
      </w:r>
    </w:p>
    <w:p w:rsidR="009E1B44" w:rsidRPr="00FB4736" w:rsidRDefault="009E1B44" w:rsidP="000B1478">
      <w:pPr>
        <w:keepLines/>
        <w:widowControl w:val="0"/>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6F03C4" w:rsidRPr="00FB4736" w:rsidRDefault="006F03C4" w:rsidP="000B1478">
      <w:pPr>
        <w:keepLines/>
        <w:widowControl w:val="0"/>
        <w:tabs>
          <w:tab w:val="left" w:pos="426"/>
          <w:tab w:val="left" w:pos="1418"/>
          <w:tab w:val="left" w:pos="1702"/>
        </w:tabs>
        <w:jc w:val="both"/>
        <w:rPr>
          <w:rFonts w:ascii="Tahoma" w:hAnsi="Tahoma" w:cs="Tahoma"/>
        </w:rPr>
      </w:pPr>
    </w:p>
    <w:p w:rsidR="00C372AE" w:rsidRPr="00FB4736" w:rsidRDefault="00C372AE">
      <w:pPr>
        <w:keepLines/>
        <w:widowControl w:val="0"/>
        <w:tabs>
          <w:tab w:val="left" w:pos="1418"/>
          <w:tab w:val="left" w:pos="1702"/>
        </w:tabs>
        <w:jc w:val="both"/>
        <w:rPr>
          <w:rFonts w:ascii="Tahoma" w:hAnsi="Tahoma" w:cs="Tahoma"/>
        </w:rPr>
      </w:pPr>
      <w:r w:rsidRPr="00FB4736">
        <w:rPr>
          <w:rFonts w:ascii="Tahoma" w:hAnsi="Tahoma" w:cs="Tahoma"/>
        </w:rPr>
        <w:t xml:space="preserve">Pogodbeni stranki bosta opravili obračun del na podlagi </w:t>
      </w:r>
      <w:r w:rsidR="001F282B" w:rsidRPr="00FB4736">
        <w:rPr>
          <w:rFonts w:ascii="Tahoma" w:hAnsi="Tahoma" w:cs="Tahoma"/>
        </w:rPr>
        <w:t>izstavljenih</w:t>
      </w:r>
      <w:r w:rsidRPr="00FB4736">
        <w:rPr>
          <w:rFonts w:ascii="Tahoma" w:hAnsi="Tahoma" w:cs="Tahoma"/>
        </w:rPr>
        <w:t xml:space="preserve"> začasnih mesečnih situacij in končne situacije</w:t>
      </w:r>
      <w:r w:rsidR="00A30138" w:rsidRPr="00FB4736">
        <w:rPr>
          <w:rFonts w:ascii="Tahoma" w:hAnsi="Tahoma" w:cs="Tahoma"/>
        </w:rPr>
        <w:t>.</w:t>
      </w:r>
      <w:r w:rsidRPr="00FB4736">
        <w:rPr>
          <w:rFonts w:ascii="Tahoma" w:hAnsi="Tahoma" w:cs="Tahoma"/>
        </w:rPr>
        <w:t xml:space="preserve"> </w:t>
      </w:r>
    </w:p>
    <w:p w:rsidR="00D66DF3" w:rsidRPr="00FB4736" w:rsidRDefault="00D66DF3" w:rsidP="000B1478">
      <w:pPr>
        <w:keepLines/>
        <w:widowControl w:val="0"/>
        <w:tabs>
          <w:tab w:val="left" w:pos="426"/>
          <w:tab w:val="left" w:pos="1418"/>
          <w:tab w:val="left" w:pos="1702"/>
        </w:tabs>
        <w:jc w:val="both"/>
        <w:rPr>
          <w:rFonts w:ascii="Tahoma" w:hAnsi="Tahoma" w:cs="Tahoma"/>
        </w:rPr>
      </w:pPr>
    </w:p>
    <w:p w:rsidR="001F282B" w:rsidRPr="00FB4736" w:rsidRDefault="001F282B">
      <w:pPr>
        <w:rPr>
          <w:rFonts w:ascii="Tahoma" w:hAnsi="Tahoma" w:cs="Tahoma"/>
        </w:rPr>
      </w:pPr>
      <w:r w:rsidRPr="00FB4736">
        <w:rPr>
          <w:rFonts w:ascii="Tahoma" w:hAnsi="Tahoma" w:cs="Tahoma"/>
        </w:rPr>
        <w:br w:type="page"/>
      </w: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lastRenderedPageBreak/>
        <w:t>člen</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Izvajalec na podlagi potrjenih podatkov iz knjige obračunskih izmer in dogovorjenih</w:t>
      </w:r>
      <w:r w:rsidR="00BF2354" w:rsidRPr="00FB4736">
        <w:rPr>
          <w:rFonts w:ascii="Tahoma" w:hAnsi="Tahoma" w:cs="Tahoma"/>
        </w:rPr>
        <w:t xml:space="preserve"> pogodbenih</w:t>
      </w:r>
      <w:r w:rsidRPr="00FB4736">
        <w:rPr>
          <w:rFonts w:ascii="Tahoma" w:hAnsi="Tahoma" w:cs="Tahoma"/>
        </w:rPr>
        <w:t xml:space="preserve"> cen sestavi </w:t>
      </w:r>
      <w:r w:rsidR="001F282B" w:rsidRPr="00FB4736">
        <w:rPr>
          <w:rFonts w:ascii="Tahoma" w:hAnsi="Tahoma" w:cs="Tahoma"/>
        </w:rPr>
        <w:t xml:space="preserve">začasne </w:t>
      </w:r>
      <w:r w:rsidRPr="00FB4736">
        <w:rPr>
          <w:rFonts w:ascii="Tahoma" w:hAnsi="Tahoma" w:cs="Tahoma"/>
        </w:rPr>
        <w:t>mesečne situacije, ki bodo obravnavale vsa opravljena dela in vgrajeni material od prvega do zadnjega dne v obračunskem mesecu. Začasna mesečna situacija mora biti iz</w:t>
      </w:r>
      <w:r w:rsidR="00857890" w:rsidRPr="00FB4736">
        <w:rPr>
          <w:rFonts w:ascii="Tahoma" w:hAnsi="Tahoma" w:cs="Tahoma"/>
        </w:rPr>
        <w:t>stavljena</w:t>
      </w:r>
      <w:r w:rsidRPr="00FB4736">
        <w:rPr>
          <w:rFonts w:ascii="Tahoma" w:hAnsi="Tahoma" w:cs="Tahoma"/>
        </w:rPr>
        <w:t xml:space="preserve"> v roku </w:t>
      </w:r>
      <w:r w:rsidR="004B5F66" w:rsidRPr="00FB4736">
        <w:rPr>
          <w:rFonts w:ascii="Tahoma" w:hAnsi="Tahoma" w:cs="Tahoma"/>
        </w:rPr>
        <w:t>petih (</w:t>
      </w:r>
      <w:r w:rsidRPr="00FB4736">
        <w:rPr>
          <w:rFonts w:ascii="Tahoma" w:hAnsi="Tahoma" w:cs="Tahoma"/>
        </w:rPr>
        <w:t>5</w:t>
      </w:r>
      <w:r w:rsidR="004B5F66" w:rsidRPr="00FB4736">
        <w:rPr>
          <w:rFonts w:ascii="Tahoma" w:hAnsi="Tahoma" w:cs="Tahoma"/>
        </w:rPr>
        <w:t>)</w:t>
      </w:r>
      <w:r w:rsidRPr="00FB4736">
        <w:rPr>
          <w:rFonts w:ascii="Tahoma" w:hAnsi="Tahoma" w:cs="Tahoma"/>
        </w:rPr>
        <w:t xml:space="preserve"> </w:t>
      </w:r>
      <w:r w:rsidR="008B16C6" w:rsidRPr="00FB4736">
        <w:rPr>
          <w:rFonts w:ascii="Tahoma" w:hAnsi="Tahoma" w:cs="Tahoma"/>
        </w:rPr>
        <w:t xml:space="preserve">koledarskih </w:t>
      </w:r>
      <w:r w:rsidRPr="00FB4736">
        <w:rPr>
          <w:rFonts w:ascii="Tahoma" w:hAnsi="Tahoma" w:cs="Tahoma"/>
        </w:rPr>
        <w:t>dni od zadnjega dne obračunskega meseca.</w:t>
      </w:r>
    </w:p>
    <w:p w:rsidR="00DD4088" w:rsidRPr="00FB4736" w:rsidRDefault="00DD4088"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FB4736">
        <w:rPr>
          <w:rFonts w:ascii="Tahoma" w:hAnsi="Tahoma" w:cs="Tahoma"/>
        </w:rPr>
        <w:t>osmih (</w:t>
      </w:r>
      <w:r w:rsidRPr="00FB4736">
        <w:rPr>
          <w:rFonts w:ascii="Tahoma" w:hAnsi="Tahoma" w:cs="Tahoma"/>
        </w:rPr>
        <w:t>8</w:t>
      </w:r>
      <w:r w:rsidR="004B5F66" w:rsidRPr="00FB4736">
        <w:rPr>
          <w:rFonts w:ascii="Tahoma" w:hAnsi="Tahoma" w:cs="Tahoma"/>
        </w:rPr>
        <w:t>)</w:t>
      </w:r>
      <w:r w:rsidRPr="00FB4736">
        <w:rPr>
          <w:rFonts w:ascii="Tahoma" w:hAnsi="Tahoma" w:cs="Tahoma"/>
        </w:rPr>
        <w:t xml:space="preserve"> </w:t>
      </w:r>
      <w:r w:rsidR="00CB3839" w:rsidRPr="00FB4736">
        <w:rPr>
          <w:rFonts w:ascii="Tahoma" w:hAnsi="Tahoma" w:cs="Tahoma"/>
        </w:rPr>
        <w:t xml:space="preserve">koledarskih </w:t>
      </w:r>
      <w:r w:rsidRPr="00FB4736">
        <w:rPr>
          <w:rFonts w:ascii="Tahoma" w:hAnsi="Tahoma" w:cs="Tahoma"/>
        </w:rPr>
        <w:t>dneh od dneva uradno evidentiranega prejema situacije v svojem vložišču. V primeru, da iz</w:t>
      </w:r>
      <w:r w:rsidR="00857890" w:rsidRPr="00FB4736">
        <w:rPr>
          <w:rFonts w:ascii="Tahoma" w:hAnsi="Tahoma" w:cs="Tahoma"/>
        </w:rPr>
        <w:t>stavljena</w:t>
      </w:r>
      <w:r w:rsidRPr="00FB4736">
        <w:rPr>
          <w:rFonts w:ascii="Tahoma" w:hAnsi="Tahoma" w:cs="Tahoma"/>
        </w:rPr>
        <w:t xml:space="preserve"> situacija ni pravilna, jo je naročnik v navedenem roku dolžan zavrniti z obrazložitvijo, izvajalec pa izstaviti novo popravljeno situacijo v roku </w:t>
      </w:r>
      <w:r w:rsidR="004B5F66" w:rsidRPr="00FB4736">
        <w:rPr>
          <w:rFonts w:ascii="Tahoma" w:hAnsi="Tahoma" w:cs="Tahoma"/>
        </w:rPr>
        <w:t>petih (</w:t>
      </w:r>
      <w:r w:rsidRPr="00FB4736">
        <w:rPr>
          <w:rFonts w:ascii="Tahoma" w:hAnsi="Tahoma" w:cs="Tahoma"/>
        </w:rPr>
        <w:t>5</w:t>
      </w:r>
      <w:r w:rsidR="004B5F66" w:rsidRPr="00FB4736">
        <w:rPr>
          <w:rFonts w:ascii="Tahoma" w:hAnsi="Tahoma" w:cs="Tahoma"/>
        </w:rPr>
        <w:t>)</w:t>
      </w:r>
      <w:r w:rsidRPr="00FB4736">
        <w:rPr>
          <w:rFonts w:ascii="Tahoma" w:hAnsi="Tahoma" w:cs="Tahoma"/>
        </w:rPr>
        <w:t xml:space="preserve"> </w:t>
      </w:r>
      <w:r w:rsidR="00CB3839" w:rsidRPr="00FB4736">
        <w:rPr>
          <w:rFonts w:ascii="Tahoma" w:hAnsi="Tahoma" w:cs="Tahoma"/>
        </w:rPr>
        <w:t xml:space="preserve">koledarskih </w:t>
      </w:r>
      <w:r w:rsidRPr="00FB4736">
        <w:rPr>
          <w:rFonts w:ascii="Tahoma" w:hAnsi="Tahoma" w:cs="Tahoma"/>
        </w:rPr>
        <w:t>dni od zavrnitve, v kateri bo izkazana pravilna vrednost opravljenih del.</w:t>
      </w:r>
    </w:p>
    <w:p w:rsidR="007500B6" w:rsidRPr="00FB4736" w:rsidRDefault="007500B6"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 xml:space="preserve">Če naročnik ne pregleda in potrdi situacije v roku </w:t>
      </w:r>
      <w:r w:rsidR="003E686E" w:rsidRPr="00FB4736">
        <w:rPr>
          <w:rFonts w:ascii="Tahoma" w:hAnsi="Tahoma" w:cs="Tahoma"/>
        </w:rPr>
        <w:t>osmih (</w:t>
      </w:r>
      <w:r w:rsidRPr="00FB4736">
        <w:rPr>
          <w:rFonts w:ascii="Tahoma" w:hAnsi="Tahoma" w:cs="Tahoma"/>
        </w:rPr>
        <w:t>8</w:t>
      </w:r>
      <w:r w:rsidR="003E686E" w:rsidRPr="00FB4736">
        <w:rPr>
          <w:rFonts w:ascii="Tahoma" w:hAnsi="Tahoma" w:cs="Tahoma"/>
        </w:rPr>
        <w:t>) koledarskih</w:t>
      </w:r>
      <w:r w:rsidRPr="00FB4736">
        <w:rPr>
          <w:rFonts w:ascii="Tahoma" w:hAnsi="Tahoma" w:cs="Tahoma"/>
        </w:rPr>
        <w:t xml:space="preserve"> dni od prejema in ji tudi ne ugovarja, se šteje, da je potrjena s pretekom tega roka.</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Naročnik je dolžan potrjeno situacijo, ki bo sestavljena v skladu s to pogodbo</w:t>
      </w:r>
      <w:r w:rsidR="00857890" w:rsidRPr="00FB4736">
        <w:rPr>
          <w:rFonts w:ascii="Tahoma" w:hAnsi="Tahoma" w:cs="Tahoma"/>
        </w:rPr>
        <w:t>,</w:t>
      </w:r>
      <w:r w:rsidRPr="00FB4736">
        <w:rPr>
          <w:rFonts w:ascii="Tahoma" w:hAnsi="Tahoma" w:cs="Tahoma"/>
        </w:rPr>
        <w:t xml:space="preserve"> ob upoštevanju </w:t>
      </w:r>
      <w:r w:rsidR="00FD50EB" w:rsidRPr="00FB4736">
        <w:rPr>
          <w:rFonts w:ascii="Tahoma" w:hAnsi="Tahoma" w:cs="Tahoma"/>
        </w:rPr>
        <w:t>8.</w:t>
      </w:r>
      <w:r w:rsidRPr="00FB4736">
        <w:rPr>
          <w:rFonts w:ascii="Tahoma" w:hAnsi="Tahoma" w:cs="Tahoma"/>
        </w:rPr>
        <w:t xml:space="preserve"> in </w:t>
      </w:r>
      <w:r w:rsidR="00DB370C" w:rsidRPr="00FB4736">
        <w:rPr>
          <w:rFonts w:ascii="Tahoma" w:hAnsi="Tahoma" w:cs="Tahoma"/>
        </w:rPr>
        <w:t>9</w:t>
      </w:r>
      <w:r w:rsidRPr="00FB4736">
        <w:rPr>
          <w:rFonts w:ascii="Tahoma" w:hAnsi="Tahoma" w:cs="Tahoma"/>
        </w:rPr>
        <w:t>. člena te pogodbe</w:t>
      </w:r>
      <w:r w:rsidR="00857890" w:rsidRPr="00FB4736">
        <w:rPr>
          <w:rFonts w:ascii="Tahoma" w:hAnsi="Tahoma" w:cs="Tahoma"/>
        </w:rPr>
        <w:t>,</w:t>
      </w:r>
      <w:r w:rsidRPr="00FB4736">
        <w:rPr>
          <w:rFonts w:ascii="Tahoma" w:hAnsi="Tahoma" w:cs="Tahoma"/>
        </w:rPr>
        <w:t xml:space="preserve"> plačati v 30 (tridesetih) </w:t>
      </w:r>
      <w:r w:rsidR="004B5F66" w:rsidRPr="00FB4736">
        <w:rPr>
          <w:rFonts w:ascii="Tahoma" w:hAnsi="Tahoma" w:cs="Tahoma"/>
        </w:rPr>
        <w:t xml:space="preserve">koledarskih </w:t>
      </w:r>
      <w:r w:rsidRPr="00FB4736">
        <w:rPr>
          <w:rFonts w:ascii="Tahoma" w:hAnsi="Tahoma" w:cs="Tahoma"/>
        </w:rPr>
        <w:t>dneh, šteto od prejema pravilne situacije v vložišče naročnika, na transakcijski račun izvajalca, ki je uradno evidentiran pri AJPES in bo naveden na situaciji.</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Končni obračun bosta pogodbeni stranki izvršili na osnovi izstavljen</w:t>
      </w:r>
      <w:r w:rsidR="00CF540D" w:rsidRPr="00FB4736">
        <w:rPr>
          <w:rFonts w:ascii="Tahoma" w:hAnsi="Tahoma" w:cs="Tahoma"/>
        </w:rPr>
        <w:t>e</w:t>
      </w:r>
      <w:r w:rsidRPr="00FB4736">
        <w:rPr>
          <w:rFonts w:ascii="Tahoma" w:hAnsi="Tahoma" w:cs="Tahoma"/>
        </w:rPr>
        <w:t xml:space="preserve"> </w:t>
      </w:r>
      <w:r w:rsidR="00C372AE" w:rsidRPr="00FB4736">
        <w:rPr>
          <w:rFonts w:ascii="Tahoma" w:hAnsi="Tahoma" w:cs="Tahoma"/>
        </w:rPr>
        <w:t>končn</w:t>
      </w:r>
      <w:r w:rsidR="00CF540D" w:rsidRPr="00FB4736">
        <w:rPr>
          <w:rFonts w:ascii="Tahoma" w:hAnsi="Tahoma" w:cs="Tahoma"/>
        </w:rPr>
        <w:t>e</w:t>
      </w:r>
      <w:r w:rsidR="00C372AE" w:rsidRPr="00FB4736">
        <w:rPr>
          <w:rFonts w:ascii="Tahoma" w:hAnsi="Tahoma" w:cs="Tahoma"/>
        </w:rPr>
        <w:t xml:space="preserve"> </w:t>
      </w:r>
      <w:r w:rsidRPr="00FB4736">
        <w:rPr>
          <w:rFonts w:ascii="Tahoma" w:hAnsi="Tahoma" w:cs="Tahoma"/>
        </w:rPr>
        <w:t>situacij</w:t>
      </w:r>
      <w:r w:rsidR="00CF540D" w:rsidRPr="00FB4736">
        <w:rPr>
          <w:rFonts w:ascii="Tahoma" w:hAnsi="Tahoma" w:cs="Tahoma"/>
        </w:rPr>
        <w:t>e.</w:t>
      </w:r>
      <w:r w:rsidRPr="00FB4736">
        <w:rPr>
          <w:rFonts w:ascii="Tahoma" w:hAnsi="Tahoma" w:cs="Tahoma"/>
        </w:rPr>
        <w:t xml:space="preserve"> Izvajalec bo izstavil končno situacijo v roku </w:t>
      </w:r>
      <w:r w:rsidR="004B5F66" w:rsidRPr="00FB4736">
        <w:rPr>
          <w:rFonts w:ascii="Tahoma" w:hAnsi="Tahoma" w:cs="Tahoma"/>
        </w:rPr>
        <w:t>osmih (</w:t>
      </w:r>
      <w:r w:rsidRPr="00FB4736">
        <w:rPr>
          <w:rFonts w:ascii="Tahoma" w:hAnsi="Tahoma" w:cs="Tahoma"/>
        </w:rPr>
        <w:t>8</w:t>
      </w:r>
      <w:r w:rsidR="004B5F66" w:rsidRPr="00FB4736">
        <w:rPr>
          <w:rFonts w:ascii="Tahoma" w:hAnsi="Tahoma" w:cs="Tahoma"/>
        </w:rPr>
        <w:t>)</w:t>
      </w:r>
      <w:r w:rsidRPr="00FB4736">
        <w:rPr>
          <w:rFonts w:ascii="Tahoma" w:hAnsi="Tahoma" w:cs="Tahoma"/>
        </w:rPr>
        <w:t xml:space="preserve"> </w:t>
      </w:r>
      <w:r w:rsidR="00407A32" w:rsidRPr="00FB4736">
        <w:rPr>
          <w:rFonts w:ascii="Tahoma" w:hAnsi="Tahoma" w:cs="Tahoma"/>
        </w:rPr>
        <w:t xml:space="preserve">koledarskih </w:t>
      </w:r>
      <w:r w:rsidRPr="00FB4736">
        <w:rPr>
          <w:rFonts w:ascii="Tahoma" w:hAnsi="Tahoma" w:cs="Tahoma"/>
        </w:rPr>
        <w:t xml:space="preserve">dni po opravljeni primopredaji, ki se izvrši s podpisom zapisnika o sprejemu in izročitvi </w:t>
      </w:r>
      <w:r w:rsidR="000E67A4" w:rsidRPr="00FB4736">
        <w:rPr>
          <w:rFonts w:ascii="Tahoma" w:hAnsi="Tahoma" w:cs="Tahoma"/>
        </w:rPr>
        <w:t xml:space="preserve">izvedenih </w:t>
      </w:r>
      <w:r w:rsidRPr="00FB4736">
        <w:rPr>
          <w:rFonts w:ascii="Tahoma" w:hAnsi="Tahoma" w:cs="Tahoma"/>
        </w:rPr>
        <w:t xml:space="preserve">del, </w:t>
      </w:r>
      <w:r w:rsidR="004E1254" w:rsidRPr="00FB4736">
        <w:rPr>
          <w:rFonts w:ascii="Tahoma" w:hAnsi="Tahoma" w:cs="Tahoma"/>
        </w:rPr>
        <w:t>ki ga podpišeta obe pogodbeni stranki oz</w:t>
      </w:r>
      <w:r w:rsidR="00386072" w:rsidRPr="00FB4736">
        <w:rPr>
          <w:rFonts w:ascii="Tahoma" w:hAnsi="Tahoma" w:cs="Tahoma"/>
        </w:rPr>
        <w:t xml:space="preserve">iroma njuna </w:t>
      </w:r>
      <w:r w:rsidR="004E1254" w:rsidRPr="00FB4736">
        <w:rPr>
          <w:rFonts w:ascii="Tahoma" w:hAnsi="Tahoma" w:cs="Tahoma"/>
        </w:rPr>
        <w:t xml:space="preserve">predstavnika, </w:t>
      </w:r>
      <w:r w:rsidRPr="00FB4736">
        <w:rPr>
          <w:rFonts w:ascii="Tahoma" w:hAnsi="Tahoma" w:cs="Tahoma"/>
        </w:rPr>
        <w:t>s katerim naročnik sprejme, izvajalec pa izroči izvedena dela. Pogoj za podpis zapisnika je zaključek vseh pogodbenih del.</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 xml:space="preserve">Potrditev končne situacije in morebitno plačilo za obračunana dela, ki se lahko nanašajo le na izvedena dela v zadnjem obračunskem mesecu, na osnovi te situacije, se opravi v skladu </w:t>
      </w:r>
      <w:r w:rsidR="00962C8B" w:rsidRPr="00FB4736">
        <w:rPr>
          <w:rFonts w:ascii="Tahoma" w:hAnsi="Tahoma" w:cs="Tahoma"/>
        </w:rPr>
        <w:t>s</w:t>
      </w:r>
      <w:r w:rsidRPr="00FB4736">
        <w:rPr>
          <w:rFonts w:ascii="Tahoma" w:hAnsi="Tahoma" w:cs="Tahoma"/>
        </w:rPr>
        <w:t xml:space="preserve"> 7. členom te pogodbe.</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9E1B44" w:rsidRPr="00FB4736" w:rsidRDefault="009E1B44" w:rsidP="005F3DFB">
      <w:pPr>
        <w:keepLines/>
        <w:widowControl w:val="0"/>
        <w:tabs>
          <w:tab w:val="left" w:pos="0"/>
        </w:tabs>
        <w:rPr>
          <w:rFonts w:ascii="Tahoma" w:hAnsi="Tahoma" w:cs="Tahoma"/>
        </w:rPr>
      </w:pPr>
    </w:p>
    <w:p w:rsidR="005F3DFB" w:rsidRPr="00FB4736" w:rsidRDefault="005F3DFB" w:rsidP="005F3DFB">
      <w:pPr>
        <w:keepLines/>
        <w:widowControl w:val="0"/>
        <w:tabs>
          <w:tab w:val="left" w:pos="1418"/>
          <w:tab w:val="left" w:pos="1702"/>
        </w:tabs>
        <w:jc w:val="both"/>
        <w:rPr>
          <w:rFonts w:ascii="Tahoma" w:hAnsi="Tahoma" w:cs="Tahoma"/>
        </w:rPr>
      </w:pPr>
      <w:r w:rsidRPr="00FB4736">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w:t>
      </w:r>
      <w:r w:rsidR="00FC0F1A" w:rsidRPr="00FB4736">
        <w:rPr>
          <w:rFonts w:ascii="Tahoma" w:hAnsi="Tahoma" w:cs="Tahoma"/>
        </w:rPr>
        <w:t xml:space="preserve">, </w:t>
      </w:r>
      <w:r w:rsidRPr="00FB4736">
        <w:rPr>
          <w:rFonts w:ascii="Tahoma" w:hAnsi="Tahoma" w:cs="Tahoma"/>
        </w:rPr>
        <w:t>prejemu končne situacije v vložišče naročnika</w:t>
      </w:r>
      <w:r w:rsidR="001129A3" w:rsidRPr="00FB4736">
        <w:rPr>
          <w:rFonts w:ascii="Tahoma" w:hAnsi="Tahoma" w:cs="Tahoma"/>
        </w:rPr>
        <w:t xml:space="preserve"> in predložitvi finančnega zavarovanja za odpravo napak v garancijski dobi.</w:t>
      </w:r>
    </w:p>
    <w:p w:rsidR="005F3DFB" w:rsidRPr="00FB4736" w:rsidRDefault="005F3DFB" w:rsidP="005F3DFB">
      <w:pPr>
        <w:keepLines/>
        <w:widowControl w:val="0"/>
        <w:tabs>
          <w:tab w:val="left" w:pos="1418"/>
          <w:tab w:val="left" w:pos="1702"/>
        </w:tabs>
        <w:jc w:val="both"/>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FB4736">
        <w:rPr>
          <w:rFonts w:ascii="Tahoma" w:hAnsi="Tahoma" w:cs="Tahoma"/>
        </w:rPr>
        <w:t>predmeta pogodbe</w:t>
      </w:r>
      <w:r w:rsidRPr="00FB4736">
        <w:rPr>
          <w:rFonts w:ascii="Tahoma" w:hAnsi="Tahoma" w:cs="Tahoma"/>
        </w:rPr>
        <w:t>, ter predhodno odobrena s strani naročnika, bo izvajalec obračunal po dejanskih računih s pribitkom 2 %</w:t>
      </w:r>
      <w:r w:rsidR="00F67CB2" w:rsidRPr="00FB4736">
        <w:rPr>
          <w:rFonts w:ascii="Tahoma" w:hAnsi="Tahoma" w:cs="Tahoma"/>
        </w:rPr>
        <w:t xml:space="preserve"> (</w:t>
      </w:r>
      <w:r w:rsidR="00904526" w:rsidRPr="00FB4736">
        <w:rPr>
          <w:rFonts w:ascii="Tahoma" w:hAnsi="Tahoma" w:cs="Tahoma"/>
        </w:rPr>
        <w:t>dveh</w:t>
      </w:r>
      <w:r w:rsidR="00F67CB2" w:rsidRPr="00FB4736">
        <w:rPr>
          <w:rFonts w:ascii="Tahoma" w:hAnsi="Tahoma" w:cs="Tahoma"/>
        </w:rPr>
        <w:t xml:space="preserve"> odstotkov)</w:t>
      </w:r>
      <w:r w:rsidRPr="00FB4736">
        <w:rPr>
          <w:rFonts w:ascii="Tahoma" w:hAnsi="Tahoma" w:cs="Tahoma"/>
        </w:rPr>
        <w:t xml:space="preserve"> za manipulativne stroške.</w:t>
      </w:r>
    </w:p>
    <w:p w:rsidR="005B02E8" w:rsidRPr="00FB4736" w:rsidRDefault="005B02E8" w:rsidP="000B1478">
      <w:pPr>
        <w:keepLines/>
        <w:widowControl w:val="0"/>
        <w:jc w:val="both"/>
        <w:rPr>
          <w:rFonts w:ascii="Tahoma" w:hAnsi="Tahoma" w:cs="Tahoma"/>
        </w:rPr>
      </w:pPr>
    </w:p>
    <w:p w:rsidR="001F282B" w:rsidRPr="00FB4736" w:rsidRDefault="001F282B" w:rsidP="000B1478">
      <w:pPr>
        <w:keepLines/>
        <w:widowControl w:val="0"/>
        <w:jc w:val="both"/>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lastRenderedPageBreak/>
        <w:t>PODIZVAJALCI</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numPr>
          <w:ilvl w:val="0"/>
          <w:numId w:val="14"/>
        </w:numPr>
        <w:tabs>
          <w:tab w:val="num" w:pos="720"/>
        </w:tabs>
        <w:ind w:left="720"/>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num" w:pos="870"/>
        </w:tabs>
        <w:ind w:left="210"/>
        <w:jc w:val="center"/>
        <w:rPr>
          <w:rFonts w:ascii="Tahoma" w:hAnsi="Tahoma" w:cs="Tahoma"/>
        </w:rPr>
      </w:pPr>
    </w:p>
    <w:p w:rsidR="009E1B44" w:rsidRPr="00FB4736" w:rsidRDefault="009E1B44" w:rsidP="000B1478">
      <w:pPr>
        <w:keepLines/>
        <w:widowControl w:val="0"/>
        <w:jc w:val="center"/>
        <w:rPr>
          <w:rFonts w:ascii="Tahoma" w:hAnsi="Tahoma" w:cs="Tahoma"/>
          <w:i/>
        </w:rPr>
      </w:pPr>
      <w:r w:rsidRPr="00FB4736">
        <w:rPr>
          <w:rFonts w:ascii="Tahoma" w:hAnsi="Tahoma" w:cs="Tahoma"/>
          <w:i/>
        </w:rPr>
        <w:t>/se upošteva v primeru, da izvajalec nastopa s podizvajalcem/</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Izvajalec v okviru te pogodbe nastopa skupaj z naslednjimi podizvajalci:</w:t>
      </w:r>
    </w:p>
    <w:p w:rsidR="009E1B44" w:rsidRPr="00FB4736"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FB4736"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r w:rsidR="009E1B44" w:rsidRPr="00FB4736"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r w:rsidR="009E1B44" w:rsidRPr="00FB4736"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FB4736" w:rsidRDefault="009E1B44" w:rsidP="000B1478">
            <w:pPr>
              <w:keepLines/>
              <w:widowControl w:val="0"/>
              <w:ind w:left="357"/>
              <w:jc w:val="center"/>
              <w:rPr>
                <w:rFonts w:ascii="Tahoma" w:hAnsi="Tahoma" w:cs="Tahoma"/>
              </w:rPr>
            </w:pPr>
            <w:r w:rsidRPr="00FB4736">
              <w:rPr>
                <w:rFonts w:ascii="Tahoma" w:hAnsi="Tahoma" w:cs="Tahoma"/>
              </w:rPr>
              <w:t>DA / NE</w:t>
            </w:r>
          </w:p>
        </w:tc>
      </w:tr>
      <w:tr w:rsidR="009E1B44" w:rsidRPr="00FB4736"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r w:rsidR="009E1B44" w:rsidRPr="00FB4736"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r w:rsidR="009E1B44" w:rsidRPr="00FB4736"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70"/>
              <w:jc w:val="both"/>
              <w:rPr>
                <w:rFonts w:ascii="Tahoma" w:hAnsi="Tahoma" w:cs="Tahoma"/>
              </w:rPr>
            </w:pPr>
            <w:r w:rsidRPr="00FB473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r w:rsidR="009E1B44" w:rsidRPr="00FB4736"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FB4736" w:rsidRDefault="00BC3238" w:rsidP="000B1478">
            <w:pPr>
              <w:keepLines/>
              <w:widowControl w:val="0"/>
              <w:ind w:left="70"/>
              <w:jc w:val="both"/>
              <w:rPr>
                <w:rFonts w:ascii="Tahoma" w:hAnsi="Tahoma" w:cs="Tahoma"/>
              </w:rPr>
            </w:pPr>
            <w:r w:rsidRPr="00FB4736">
              <w:rPr>
                <w:rFonts w:ascii="Tahoma" w:hAnsi="Tahoma" w:cs="Tahoma"/>
              </w:rPr>
              <w:t>Vrsta</w:t>
            </w:r>
            <w:r w:rsidR="003D3570" w:rsidRPr="00FB4736">
              <w:rPr>
                <w:rFonts w:ascii="Tahoma" w:hAnsi="Tahoma" w:cs="Tahoma"/>
              </w:rPr>
              <w:t xml:space="preserve">, </w:t>
            </w:r>
            <w:r w:rsidRPr="00FB4736">
              <w:rPr>
                <w:rFonts w:ascii="Tahoma" w:hAnsi="Tahoma" w:cs="Tahoma"/>
              </w:rPr>
              <w:t xml:space="preserve">količina </w:t>
            </w:r>
            <w:r w:rsidR="003D3570" w:rsidRPr="00FB4736">
              <w:rPr>
                <w:rFonts w:ascii="Tahoma" w:hAnsi="Tahoma" w:cs="Tahoma"/>
              </w:rPr>
              <w:t xml:space="preserve">in orientacijska  vrednost </w:t>
            </w:r>
            <w:r w:rsidRPr="00FB4736">
              <w:rPr>
                <w:rFonts w:ascii="Tahoma" w:hAnsi="Tahoma" w:cs="Tahoma"/>
              </w:rPr>
              <w:t>del,</w:t>
            </w:r>
            <w:r w:rsidR="009E1B44" w:rsidRPr="00FB4736">
              <w:rPr>
                <w:rFonts w:ascii="Tahoma" w:hAnsi="Tahoma" w:cs="Tahoma"/>
              </w:rPr>
              <w:t xml:space="preserve"> ki </w:t>
            </w:r>
            <w:r w:rsidRPr="00FB4736">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FB4736" w:rsidRDefault="009E1B44" w:rsidP="000B1478">
            <w:pPr>
              <w:keepLines/>
              <w:widowControl w:val="0"/>
              <w:ind w:left="357"/>
              <w:jc w:val="both"/>
              <w:rPr>
                <w:rFonts w:ascii="Tahoma" w:hAnsi="Tahoma" w:cs="Tahoma"/>
              </w:rPr>
            </w:pPr>
          </w:p>
        </w:tc>
      </w:tr>
    </w:tbl>
    <w:p w:rsidR="009E1B44" w:rsidRPr="00FB4736" w:rsidRDefault="009E1B44" w:rsidP="000B1478">
      <w:pPr>
        <w:keepLines/>
        <w:widowControl w:val="0"/>
        <w:ind w:left="357"/>
        <w:jc w:val="both"/>
        <w:rPr>
          <w:rFonts w:ascii="Tahoma" w:hAnsi="Tahoma" w:cs="Tahoma"/>
        </w:rPr>
      </w:pPr>
    </w:p>
    <w:p w:rsidR="002A77B3" w:rsidRPr="00FB4736" w:rsidRDefault="002A77B3" w:rsidP="000B1478">
      <w:pPr>
        <w:keepLines/>
        <w:widowControl w:val="0"/>
        <w:jc w:val="both"/>
        <w:rPr>
          <w:rFonts w:ascii="Tahoma" w:hAnsi="Tahoma" w:cs="Tahoma"/>
        </w:rPr>
      </w:pPr>
      <w:r w:rsidRPr="00FB4736">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FB4736" w:rsidRDefault="002A77B3" w:rsidP="000B1478">
      <w:pPr>
        <w:keepLines/>
        <w:widowControl w:val="0"/>
        <w:jc w:val="both"/>
        <w:rPr>
          <w:rFonts w:ascii="Tahoma" w:hAnsi="Tahoma" w:cs="Tahoma"/>
        </w:rPr>
      </w:pPr>
    </w:p>
    <w:p w:rsidR="002A77B3" w:rsidRPr="00FB4736" w:rsidRDefault="002A77B3" w:rsidP="000B1478">
      <w:pPr>
        <w:keepLines/>
        <w:widowControl w:val="0"/>
        <w:jc w:val="both"/>
        <w:rPr>
          <w:rFonts w:ascii="Tahoma" w:hAnsi="Tahoma" w:cs="Tahoma"/>
        </w:rPr>
      </w:pPr>
      <w:r w:rsidRPr="00FB4736">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FB4736" w:rsidRDefault="002A77B3" w:rsidP="000B1478">
      <w:pPr>
        <w:keepLines/>
        <w:widowControl w:val="0"/>
        <w:jc w:val="both"/>
        <w:rPr>
          <w:rFonts w:ascii="Tahoma" w:hAnsi="Tahoma" w:cs="Tahoma"/>
        </w:rPr>
      </w:pPr>
    </w:p>
    <w:p w:rsidR="002A77B3" w:rsidRPr="00FB4736" w:rsidRDefault="002A77B3" w:rsidP="000B1478">
      <w:pPr>
        <w:keepLines/>
        <w:widowControl w:val="0"/>
        <w:jc w:val="both"/>
        <w:rPr>
          <w:rFonts w:ascii="Tahoma" w:hAnsi="Tahoma" w:cs="Tahoma"/>
        </w:rPr>
      </w:pPr>
      <w:r w:rsidRPr="00FB4736">
        <w:rPr>
          <w:rFonts w:ascii="Tahoma" w:hAnsi="Tahoma" w:cs="Tahoma"/>
        </w:rPr>
        <w:t>Izvajalec v razmerju do naročnika v celoti odgovarja za dobro izvedbo obveznosti po pogodbi, ne glede na število podizvajalcev.</w:t>
      </w:r>
    </w:p>
    <w:p w:rsidR="002A77B3" w:rsidRPr="00FB4736" w:rsidRDefault="002A77B3" w:rsidP="000B1478">
      <w:pPr>
        <w:keepLines/>
        <w:widowControl w:val="0"/>
        <w:jc w:val="both"/>
        <w:rPr>
          <w:rFonts w:ascii="Tahoma" w:hAnsi="Tahoma" w:cs="Tahoma"/>
        </w:rPr>
      </w:pPr>
    </w:p>
    <w:p w:rsidR="002A77B3" w:rsidRPr="00FB4736" w:rsidRDefault="002A77B3" w:rsidP="000B1478">
      <w:pPr>
        <w:keepLines/>
        <w:widowControl w:val="0"/>
        <w:jc w:val="both"/>
        <w:rPr>
          <w:rFonts w:ascii="Tahoma" w:hAnsi="Tahoma" w:cs="Tahoma"/>
        </w:rPr>
      </w:pPr>
      <w:r w:rsidRPr="00FB4736">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FB4736" w:rsidRDefault="002A77B3" w:rsidP="000B1478">
      <w:pPr>
        <w:keepLines/>
        <w:widowControl w:val="0"/>
        <w:jc w:val="both"/>
        <w:rPr>
          <w:rFonts w:ascii="Tahoma" w:hAnsi="Tahoma" w:cs="Tahoma"/>
        </w:rPr>
      </w:pPr>
    </w:p>
    <w:p w:rsidR="002A77B3" w:rsidRPr="00FB4736" w:rsidRDefault="002A77B3" w:rsidP="000B1478">
      <w:pPr>
        <w:keepLines/>
        <w:widowControl w:val="0"/>
        <w:jc w:val="both"/>
        <w:rPr>
          <w:rFonts w:ascii="Tahoma" w:hAnsi="Tahoma" w:cs="Tahoma"/>
        </w:rPr>
      </w:pPr>
      <w:r w:rsidRPr="00FB4736">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FB4736">
        <w:rPr>
          <w:rFonts w:ascii="Tahoma" w:hAnsi="Tahoma" w:cs="Tahoma"/>
        </w:rPr>
        <w:t>del</w:t>
      </w:r>
      <w:r w:rsidRPr="00FB4736">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Pr="00FB4736" w:rsidRDefault="002A77B3" w:rsidP="000B1478">
      <w:pPr>
        <w:keepLines/>
        <w:widowControl w:val="0"/>
        <w:jc w:val="both"/>
        <w:rPr>
          <w:rFonts w:ascii="Tahoma" w:hAnsi="Tahoma" w:cs="Tahoma"/>
        </w:rPr>
      </w:pPr>
    </w:p>
    <w:p w:rsidR="008E62B3" w:rsidRPr="00FB4736" w:rsidRDefault="008E62B3" w:rsidP="008E62B3">
      <w:pPr>
        <w:keepLines/>
        <w:widowControl w:val="0"/>
        <w:jc w:val="center"/>
        <w:rPr>
          <w:rFonts w:ascii="Tahoma" w:hAnsi="Tahoma" w:cs="Tahoma"/>
          <w:i/>
        </w:rPr>
      </w:pPr>
      <w:r w:rsidRPr="00FB4736">
        <w:rPr>
          <w:rFonts w:ascii="Tahoma" w:hAnsi="Tahoma" w:cs="Tahoma"/>
          <w:i/>
        </w:rPr>
        <w:t>/ se upošteva v primeru, da izvajalec nastopa s podizvajalcem</w:t>
      </w:r>
      <w:r w:rsidR="008C6B58" w:rsidRPr="00FB4736">
        <w:rPr>
          <w:rFonts w:ascii="Tahoma" w:hAnsi="Tahoma" w:cs="Tahoma"/>
          <w:i/>
        </w:rPr>
        <w:t xml:space="preserve">, ki zahteva neposredno plačilo </w:t>
      </w:r>
      <w:r w:rsidRPr="00FB4736">
        <w:rPr>
          <w:rFonts w:ascii="Tahoma" w:hAnsi="Tahoma" w:cs="Tahoma"/>
          <w:i/>
        </w:rPr>
        <w:t>/</w:t>
      </w:r>
    </w:p>
    <w:p w:rsidR="008E62B3" w:rsidRPr="00FB4736" w:rsidRDefault="008E62B3"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Izvajalec mora za podizvajalca, ki zahteva neposredno plačilo, ob vsaki situaciji priložiti:</w:t>
      </w:r>
    </w:p>
    <w:p w:rsidR="009E1B44" w:rsidRPr="00FB4736" w:rsidRDefault="009E1B44" w:rsidP="00C946E6">
      <w:pPr>
        <w:keepLines/>
        <w:widowControl w:val="0"/>
        <w:numPr>
          <w:ilvl w:val="0"/>
          <w:numId w:val="15"/>
        </w:numPr>
        <w:jc w:val="both"/>
        <w:rPr>
          <w:rFonts w:ascii="Tahoma" w:hAnsi="Tahoma" w:cs="Tahoma"/>
        </w:rPr>
      </w:pPr>
      <w:r w:rsidRPr="00FB4736">
        <w:rPr>
          <w:rFonts w:ascii="Tahoma" w:hAnsi="Tahoma" w:cs="Tahoma"/>
        </w:rPr>
        <w:t>račun</w:t>
      </w:r>
      <w:r w:rsidR="00F67CB2" w:rsidRPr="00FB4736">
        <w:rPr>
          <w:rFonts w:ascii="Tahoma" w:hAnsi="Tahoma" w:cs="Tahoma"/>
        </w:rPr>
        <w:t>/situacijo</w:t>
      </w:r>
      <w:r w:rsidRPr="00FB4736">
        <w:rPr>
          <w:rFonts w:ascii="Tahoma" w:hAnsi="Tahoma" w:cs="Tahoma"/>
        </w:rPr>
        <w:t xml:space="preserve"> podizvajalca za opravljene obveznosti po pogodbi, potrjen</w:t>
      </w:r>
      <w:r w:rsidR="00F67CB2" w:rsidRPr="00FB4736">
        <w:rPr>
          <w:rFonts w:ascii="Tahoma" w:hAnsi="Tahoma" w:cs="Tahoma"/>
        </w:rPr>
        <w:t>/o</w:t>
      </w:r>
      <w:r w:rsidRPr="00FB4736">
        <w:rPr>
          <w:rFonts w:ascii="Tahoma" w:hAnsi="Tahoma" w:cs="Tahoma"/>
        </w:rPr>
        <w:t xml:space="preserve"> s strani izvajalca, na podlagi katere</w:t>
      </w:r>
      <w:r w:rsidR="00F67CB2" w:rsidRPr="00FB4736">
        <w:rPr>
          <w:rFonts w:ascii="Tahoma" w:hAnsi="Tahoma" w:cs="Tahoma"/>
        </w:rPr>
        <w:t>/</w:t>
      </w:r>
      <w:r w:rsidRPr="00FB4736">
        <w:rPr>
          <w:rFonts w:ascii="Tahoma" w:hAnsi="Tahoma" w:cs="Tahoma"/>
        </w:rPr>
        <w:t xml:space="preserve">ga naročnik izvede nakazilo za opravljene obveznosti po pogodbi neposredno na račun podizvajalca ali </w:t>
      </w:r>
    </w:p>
    <w:p w:rsidR="009E1B44" w:rsidRPr="00FB4736" w:rsidRDefault="009E1B44" w:rsidP="00C946E6">
      <w:pPr>
        <w:keepLines/>
        <w:widowControl w:val="0"/>
        <w:numPr>
          <w:ilvl w:val="0"/>
          <w:numId w:val="15"/>
        </w:numPr>
        <w:jc w:val="both"/>
        <w:rPr>
          <w:rFonts w:ascii="Tahoma" w:hAnsi="Tahoma" w:cs="Tahoma"/>
        </w:rPr>
      </w:pPr>
      <w:r w:rsidRPr="00FB4736">
        <w:rPr>
          <w:rFonts w:ascii="Tahoma" w:hAnsi="Tahoma" w:cs="Tahoma"/>
        </w:rPr>
        <w:lastRenderedPageBreak/>
        <w:t>podpisano izjavo podizvajalca, naslovljeno na naročnika, o tem, da je ta seznanjen s konkretno izstavljenim računom</w:t>
      </w:r>
      <w:r w:rsidR="00F67CB2" w:rsidRPr="00FB4736">
        <w:rPr>
          <w:rFonts w:ascii="Tahoma" w:hAnsi="Tahoma" w:cs="Tahoma"/>
        </w:rPr>
        <w:t>/situacijo</w:t>
      </w:r>
      <w:r w:rsidRPr="00FB4736">
        <w:rPr>
          <w:rFonts w:ascii="Tahoma" w:hAnsi="Tahoma" w:cs="Tahoma"/>
        </w:rPr>
        <w:t xml:space="preserve"> izvajalca oziroma, da pri obveznostih po pogodbi, ki jih obravnava </w:t>
      </w:r>
      <w:r w:rsidR="00F67CB2" w:rsidRPr="00FB4736">
        <w:rPr>
          <w:rFonts w:ascii="Tahoma" w:hAnsi="Tahoma" w:cs="Tahoma"/>
        </w:rPr>
        <w:t>račun/</w:t>
      </w:r>
      <w:r w:rsidRPr="00FB4736">
        <w:rPr>
          <w:rFonts w:ascii="Tahoma" w:hAnsi="Tahoma" w:cs="Tahoma"/>
        </w:rPr>
        <w:t>situacija, ni sodeloval kot podizvajalec, ter da podizvajalec iz naslova te</w:t>
      </w:r>
      <w:r w:rsidR="00F67CB2" w:rsidRPr="00FB4736">
        <w:rPr>
          <w:rFonts w:ascii="Tahoma" w:hAnsi="Tahoma" w:cs="Tahoma"/>
        </w:rPr>
        <w:t>ga računa/</w:t>
      </w:r>
      <w:r w:rsidRPr="00FB4736">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Pr="00FB4736" w:rsidRDefault="00D77041"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V primeru, če nobeden od dokumentov iz prejšnjega odstavka za prijavljenega podizvajalca ni predložen, naročnik do dostavitve vseh dokumentov zadrži plačilo celotnega računa</w:t>
      </w:r>
      <w:r w:rsidR="00F740F6" w:rsidRPr="00FB4736">
        <w:rPr>
          <w:rFonts w:ascii="Tahoma" w:hAnsi="Tahoma" w:cs="Tahoma"/>
        </w:rPr>
        <w:t>/situacije</w:t>
      </w:r>
      <w:r w:rsidRPr="00FB4736">
        <w:rPr>
          <w:rFonts w:ascii="Tahoma" w:hAnsi="Tahoma" w:cs="Tahoma"/>
        </w:rPr>
        <w:t xml:space="preserve"> in s tem ne pride v zamudo pri plačilu. </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S plačilom posameznega zneska podizvajalcu obveznost naročnika za plačilo izvajalcu ugasne do višine tako plačanega zneska podizvajalcu.</w:t>
      </w:r>
    </w:p>
    <w:p w:rsidR="002A77B3" w:rsidRPr="00FB4736" w:rsidRDefault="002A77B3" w:rsidP="000B1478">
      <w:pPr>
        <w:keepLines/>
        <w:widowControl w:val="0"/>
        <w:jc w:val="both"/>
        <w:rPr>
          <w:rFonts w:ascii="Tahoma" w:hAnsi="Tahoma" w:cs="Tahoma"/>
          <w:kern w:val="16"/>
        </w:rPr>
      </w:pPr>
    </w:p>
    <w:p w:rsidR="009E1B44" w:rsidRPr="00FB4736" w:rsidRDefault="009E1B44" w:rsidP="000B1478">
      <w:pPr>
        <w:keepLines/>
        <w:widowControl w:val="0"/>
        <w:jc w:val="both"/>
        <w:rPr>
          <w:rFonts w:ascii="Tahoma" w:hAnsi="Tahoma" w:cs="Tahoma"/>
          <w:kern w:val="16"/>
        </w:rPr>
      </w:pPr>
      <w:r w:rsidRPr="00FB4736">
        <w:rPr>
          <w:rFonts w:ascii="Tahoma" w:hAnsi="Tahoma" w:cs="Tahoma"/>
          <w:kern w:val="16"/>
        </w:rPr>
        <w:t>Roki plačil izvajalcu in njegovim podizvajalcem so enaki.</w:t>
      </w:r>
    </w:p>
    <w:p w:rsidR="00B002E8" w:rsidRPr="00FB4736" w:rsidRDefault="00B002E8" w:rsidP="000B1478">
      <w:pPr>
        <w:keepLines/>
        <w:widowControl w:val="0"/>
        <w:jc w:val="both"/>
        <w:rPr>
          <w:rFonts w:ascii="Tahoma" w:hAnsi="Tahoma" w:cs="Tahoma"/>
          <w:kern w:val="16"/>
        </w:rPr>
      </w:pPr>
    </w:p>
    <w:p w:rsidR="008C6B58" w:rsidRPr="00FB4736" w:rsidRDefault="008C6B58" w:rsidP="008C6B58">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8C6B58" w:rsidRPr="00FB4736" w:rsidRDefault="008C6B58" w:rsidP="000B1478">
      <w:pPr>
        <w:keepLines/>
        <w:widowControl w:val="0"/>
        <w:jc w:val="both"/>
        <w:rPr>
          <w:rFonts w:ascii="Tahoma" w:hAnsi="Tahoma" w:cs="Tahoma"/>
        </w:rPr>
      </w:pPr>
    </w:p>
    <w:p w:rsidR="008C6B58" w:rsidRPr="00FB4736" w:rsidRDefault="008C6B58" w:rsidP="008C6B58">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 / 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8C6B58" w:rsidRPr="00FB4736" w:rsidRDefault="008C6B58" w:rsidP="000B1478">
      <w:pPr>
        <w:keepLines/>
        <w:widowControl w:val="0"/>
        <w:jc w:val="both"/>
        <w:rPr>
          <w:rFonts w:ascii="Tahoma" w:hAnsi="Tahoma" w:cs="Tahoma"/>
        </w:rPr>
      </w:pPr>
    </w:p>
    <w:p w:rsidR="009E1B44" w:rsidRPr="00FB4736" w:rsidRDefault="009E1B44" w:rsidP="000B1478">
      <w:pPr>
        <w:keepLines/>
        <w:widowControl w:val="0"/>
        <w:tabs>
          <w:tab w:val="num" w:pos="4605"/>
        </w:tabs>
        <w:jc w:val="center"/>
        <w:rPr>
          <w:rFonts w:ascii="Tahoma" w:hAnsi="Tahoma" w:cs="Tahoma"/>
        </w:rPr>
      </w:pPr>
      <w:r w:rsidRPr="00FB4736">
        <w:rPr>
          <w:rFonts w:ascii="Tahoma" w:hAnsi="Tahoma" w:cs="Tahoma"/>
        </w:rPr>
        <w:t>ALI</w:t>
      </w:r>
    </w:p>
    <w:p w:rsidR="009E1B44" w:rsidRPr="00FB4736" w:rsidRDefault="009E1B44" w:rsidP="000B1478">
      <w:pPr>
        <w:keepLines/>
        <w:widowControl w:val="0"/>
        <w:tabs>
          <w:tab w:val="num" w:pos="4605"/>
        </w:tabs>
        <w:jc w:val="center"/>
        <w:rPr>
          <w:rFonts w:ascii="Tahoma" w:hAnsi="Tahoma" w:cs="Tahoma"/>
          <w:b/>
        </w:rPr>
      </w:pPr>
    </w:p>
    <w:p w:rsidR="009E1B44" w:rsidRPr="00FB4736" w:rsidRDefault="009E1B44" w:rsidP="000B1478">
      <w:pPr>
        <w:keepLines/>
        <w:widowControl w:val="0"/>
        <w:ind w:left="360"/>
        <w:jc w:val="center"/>
        <w:rPr>
          <w:rFonts w:ascii="Tahoma" w:hAnsi="Tahoma" w:cs="Tahoma"/>
        </w:rPr>
      </w:pPr>
      <w:r w:rsidRPr="00FB4736">
        <w:rPr>
          <w:rFonts w:ascii="Tahoma" w:hAnsi="Tahoma" w:cs="Tahoma"/>
        </w:rPr>
        <w:t>11</w:t>
      </w:r>
      <w:r w:rsidR="00C946E6" w:rsidRPr="00FB4736">
        <w:rPr>
          <w:rFonts w:ascii="Tahoma" w:hAnsi="Tahoma" w:cs="Tahoma"/>
        </w:rPr>
        <w:t>.</w:t>
      </w:r>
      <w:r w:rsidRPr="00FB4736">
        <w:rPr>
          <w:rFonts w:ascii="Tahoma" w:hAnsi="Tahoma" w:cs="Tahoma"/>
        </w:rPr>
        <w:t>a. člen</w:t>
      </w:r>
    </w:p>
    <w:p w:rsidR="009E1B44" w:rsidRPr="00FB4736" w:rsidRDefault="009E1B44" w:rsidP="000B1478">
      <w:pPr>
        <w:keepLines/>
        <w:widowControl w:val="0"/>
        <w:ind w:left="360"/>
        <w:jc w:val="center"/>
        <w:rPr>
          <w:rFonts w:ascii="Tahoma" w:hAnsi="Tahoma" w:cs="Tahoma"/>
        </w:rPr>
      </w:pPr>
    </w:p>
    <w:p w:rsidR="009E1B44" w:rsidRPr="00FB4736" w:rsidRDefault="009E1B44" w:rsidP="000B1478">
      <w:pPr>
        <w:keepLines/>
        <w:widowControl w:val="0"/>
        <w:jc w:val="center"/>
        <w:rPr>
          <w:rFonts w:ascii="Tahoma" w:hAnsi="Tahoma" w:cs="Tahoma"/>
          <w:i/>
        </w:rPr>
      </w:pPr>
      <w:r w:rsidRPr="00FB4736">
        <w:rPr>
          <w:rFonts w:ascii="Tahoma" w:hAnsi="Tahoma" w:cs="Tahoma"/>
          <w:i/>
        </w:rPr>
        <w:t>/ se upošteva v primeru, da izvajalec ne nastopa s podizvajalcem /</w:t>
      </w:r>
    </w:p>
    <w:p w:rsidR="009E1B44" w:rsidRPr="00FB4736" w:rsidRDefault="009E1B44" w:rsidP="000B1478">
      <w:pPr>
        <w:keepLines/>
        <w:widowControl w:val="0"/>
        <w:tabs>
          <w:tab w:val="num" w:pos="4605"/>
        </w:tabs>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 xml:space="preserve">Izvajalec ob predložitvi ponudbe in ob sklenitvi te pogodbe nima prijavljenih podizvajalcev za izvedbo predmeta pogodbe. </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FB4736">
        <w:rPr>
          <w:rFonts w:ascii="Tahoma" w:hAnsi="Tahoma" w:cs="Tahoma"/>
        </w:rPr>
        <w:t xml:space="preserve"> </w:t>
      </w:r>
      <w:r w:rsidR="00F67CB2" w:rsidRPr="00FB4736">
        <w:rPr>
          <w:rFonts w:ascii="Tahoma" w:hAnsi="Tahoma" w:cs="Tahoma"/>
        </w:rPr>
        <w:t>del</w:t>
      </w:r>
      <w:r w:rsidRPr="00FB4736">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FB4736" w:rsidRDefault="009B1A3B" w:rsidP="000B1478">
      <w:pPr>
        <w:keepLines/>
        <w:widowControl w:val="0"/>
        <w:jc w:val="both"/>
        <w:rPr>
          <w:rFonts w:ascii="Tahoma" w:hAnsi="Tahoma" w:cs="Tahoma"/>
        </w:rPr>
      </w:pPr>
    </w:p>
    <w:p w:rsidR="00960100" w:rsidRPr="00FB4736" w:rsidRDefault="00960100" w:rsidP="000B1478">
      <w:pPr>
        <w:keepLines/>
        <w:widowControl w:val="0"/>
        <w:jc w:val="both"/>
        <w:rPr>
          <w:rFonts w:ascii="Tahoma" w:hAnsi="Tahoma" w:cs="Tahoma"/>
        </w:rPr>
      </w:pPr>
      <w:r w:rsidRPr="00FB4736">
        <w:rPr>
          <w:rFonts w:ascii="Tahoma" w:hAnsi="Tahoma" w:cs="Tahoma"/>
        </w:rPr>
        <w:t>Nominirani podizvajalec ne sme od</w:t>
      </w:r>
      <w:r w:rsidR="0036663D" w:rsidRPr="00FB4736">
        <w:rPr>
          <w:rFonts w:ascii="Tahoma" w:hAnsi="Tahoma" w:cs="Tahoma"/>
        </w:rPr>
        <w:t>d</w:t>
      </w:r>
      <w:r w:rsidRPr="00FB4736">
        <w:rPr>
          <w:rFonts w:ascii="Tahoma" w:hAnsi="Tahoma" w:cs="Tahoma"/>
        </w:rPr>
        <w:t>ati sprejet</w:t>
      </w:r>
      <w:r w:rsidR="00F67CB2" w:rsidRPr="00FB4736">
        <w:rPr>
          <w:rFonts w:ascii="Tahoma" w:hAnsi="Tahoma" w:cs="Tahoma"/>
        </w:rPr>
        <w:t>ih</w:t>
      </w:r>
      <w:r w:rsidRPr="00FB4736">
        <w:rPr>
          <w:rFonts w:ascii="Tahoma" w:hAnsi="Tahoma" w:cs="Tahoma"/>
        </w:rPr>
        <w:t xml:space="preserve"> del v nadaljnje podizvajanje.</w:t>
      </w:r>
    </w:p>
    <w:p w:rsidR="009B1A3B" w:rsidRPr="00FB4736" w:rsidRDefault="009B1A3B" w:rsidP="000B1478">
      <w:pPr>
        <w:keepLines/>
        <w:widowControl w:val="0"/>
        <w:jc w:val="both"/>
        <w:rPr>
          <w:rFonts w:ascii="Tahoma" w:hAnsi="Tahoma" w:cs="Tahoma"/>
        </w:rPr>
      </w:pPr>
    </w:p>
    <w:p w:rsidR="009E1B44" w:rsidRPr="00FB4736" w:rsidRDefault="00960100" w:rsidP="000B1478">
      <w:pPr>
        <w:keepLines/>
        <w:widowControl w:val="0"/>
        <w:jc w:val="both"/>
        <w:rPr>
          <w:rFonts w:ascii="Tahoma" w:hAnsi="Tahoma" w:cs="Tahoma"/>
        </w:rPr>
      </w:pPr>
      <w:r w:rsidRPr="00FB4736">
        <w:rPr>
          <w:rFonts w:ascii="Tahoma" w:hAnsi="Tahoma" w:cs="Tahoma"/>
        </w:rPr>
        <w:t xml:space="preserve">Naknadno </w:t>
      </w:r>
      <w:r w:rsidR="00F67CB2" w:rsidRPr="00FB4736">
        <w:rPr>
          <w:rFonts w:ascii="Tahoma" w:hAnsi="Tahoma" w:cs="Tahoma"/>
        </w:rPr>
        <w:t>nominirani</w:t>
      </w:r>
      <w:r w:rsidRPr="00FB4736">
        <w:rPr>
          <w:rFonts w:ascii="Tahoma" w:hAnsi="Tahoma" w:cs="Tahoma"/>
        </w:rPr>
        <w:t xml:space="preserve"> podizvaja</w:t>
      </w:r>
      <w:r w:rsidR="009B1A3B" w:rsidRPr="00FB4736">
        <w:rPr>
          <w:rFonts w:ascii="Tahoma" w:hAnsi="Tahoma" w:cs="Tahoma"/>
        </w:rPr>
        <w:t>l</w:t>
      </w:r>
      <w:r w:rsidRPr="00FB4736">
        <w:rPr>
          <w:rFonts w:ascii="Tahoma" w:hAnsi="Tahoma" w:cs="Tahoma"/>
        </w:rPr>
        <w:t xml:space="preserve">ec ne sme </w:t>
      </w:r>
      <w:r w:rsidR="0030587D" w:rsidRPr="00FB4736">
        <w:rPr>
          <w:rFonts w:ascii="Tahoma" w:hAnsi="Tahoma" w:cs="Tahoma"/>
        </w:rPr>
        <w:t>za</w:t>
      </w:r>
      <w:r w:rsidRPr="00FB4736">
        <w:rPr>
          <w:rFonts w:ascii="Tahoma" w:hAnsi="Tahoma" w:cs="Tahoma"/>
        </w:rPr>
        <w:t>četi z izvedbo del prej</w:t>
      </w:r>
      <w:r w:rsidR="00F67CB2" w:rsidRPr="00FB4736">
        <w:rPr>
          <w:rFonts w:ascii="Tahoma" w:hAnsi="Tahoma" w:cs="Tahoma"/>
        </w:rPr>
        <w:t>,</w:t>
      </w:r>
      <w:r w:rsidRPr="00FB4736">
        <w:rPr>
          <w:rFonts w:ascii="Tahoma" w:hAnsi="Tahoma" w:cs="Tahoma"/>
        </w:rPr>
        <w:t xml:space="preserve"> preden naročnik ne odobri njegovega </w:t>
      </w:r>
      <w:r w:rsidR="00F67CB2" w:rsidRPr="00FB4736">
        <w:rPr>
          <w:rFonts w:ascii="Tahoma" w:hAnsi="Tahoma" w:cs="Tahoma"/>
        </w:rPr>
        <w:t>nominiranja</w:t>
      </w:r>
      <w:r w:rsidRPr="00FB4736">
        <w:rPr>
          <w:rFonts w:ascii="Tahoma" w:hAnsi="Tahoma" w:cs="Tahoma"/>
        </w:rPr>
        <w:t>.</w:t>
      </w:r>
    </w:p>
    <w:p w:rsidR="009B1A3B" w:rsidRPr="00FB4736" w:rsidRDefault="009B1A3B"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Izvajalec v razmerju do naročnika v celoti odgovarja za dobro izvedbo obveznosti po pogodbi, ne glede na število podizvajalcev.</w:t>
      </w:r>
    </w:p>
    <w:p w:rsidR="00B94CD2" w:rsidRPr="00FB4736" w:rsidRDefault="00B94CD2" w:rsidP="000B1478">
      <w:pPr>
        <w:keepLines/>
        <w:widowControl w:val="0"/>
        <w:rPr>
          <w:rFonts w:ascii="Tahoma" w:hAnsi="Tahoma" w:cs="Tahoma"/>
        </w:rPr>
      </w:pPr>
    </w:p>
    <w:p w:rsidR="00E5630E" w:rsidRPr="00FB4736" w:rsidRDefault="00E5630E" w:rsidP="000B1478">
      <w:pPr>
        <w:keepLines/>
        <w:widowControl w:val="0"/>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lastRenderedPageBreak/>
        <w:t xml:space="preserve"> NEPREDVIDENA</w:t>
      </w:r>
      <w:r w:rsidR="00F67CB2" w:rsidRPr="00FB4736">
        <w:rPr>
          <w:rFonts w:ascii="Tahoma" w:hAnsi="Tahoma" w:cs="Tahoma"/>
        </w:rPr>
        <w:t>,</w:t>
      </w:r>
      <w:r w:rsidRPr="00FB4736">
        <w:rPr>
          <w:rFonts w:ascii="Tahoma" w:hAnsi="Tahoma" w:cs="Tahoma"/>
        </w:rPr>
        <w:t xml:space="preserve"> VEČ DELA IN DODATNA DELA</w:t>
      </w:r>
    </w:p>
    <w:p w:rsidR="009E1B44" w:rsidRPr="00FB4736" w:rsidRDefault="009E1B44" w:rsidP="000B1478">
      <w:pPr>
        <w:keepLines/>
        <w:widowControl w:val="0"/>
        <w:tabs>
          <w:tab w:val="left" w:pos="540"/>
        </w:tabs>
        <w:jc w:val="center"/>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jc w:val="both"/>
        <w:rPr>
          <w:rFonts w:ascii="Tahoma" w:hAnsi="Tahoma" w:cs="Tahoma"/>
          <w:strike/>
        </w:rPr>
      </w:pPr>
    </w:p>
    <w:p w:rsidR="009E1B44" w:rsidRPr="00FB4736" w:rsidRDefault="009E1B44" w:rsidP="004C2041">
      <w:pPr>
        <w:widowControl w:val="0"/>
        <w:jc w:val="both"/>
        <w:rPr>
          <w:rFonts w:ascii="Tahoma" w:hAnsi="Tahoma" w:cs="Tahoma"/>
        </w:rPr>
      </w:pPr>
      <w:r w:rsidRPr="00FB4736">
        <w:rPr>
          <w:rFonts w:ascii="Tahoma" w:hAnsi="Tahoma" w:cs="Tahoma"/>
        </w:rPr>
        <w:t>Če se obseg del poveča (zaradi nepredvidenih, več ali dodatnih del) do največ 30 %</w:t>
      </w:r>
      <w:r w:rsidR="00F67CB2" w:rsidRPr="00FB4736">
        <w:rPr>
          <w:rFonts w:ascii="Tahoma" w:hAnsi="Tahoma" w:cs="Tahoma"/>
        </w:rPr>
        <w:t xml:space="preserve"> (trideset odstotkov)</w:t>
      </w:r>
      <w:r w:rsidRPr="00FB4736">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FB4736">
        <w:rPr>
          <w:rFonts w:ascii="Tahoma" w:hAnsi="Tahoma" w:cs="Tahoma"/>
        </w:rPr>
        <w:t>,</w:t>
      </w:r>
      <w:r w:rsidRPr="00FB4736">
        <w:rPr>
          <w:rFonts w:ascii="Tahoma" w:hAnsi="Tahoma" w:cs="Tahoma"/>
        </w:rPr>
        <w:t xml:space="preserve"> za posamezne merske enote del, oziroma če niso zajete v ponudbi</w:t>
      </w:r>
      <w:r w:rsidR="00B94CD2" w:rsidRPr="00FB4736">
        <w:rPr>
          <w:rFonts w:ascii="Tahoma" w:hAnsi="Tahoma" w:cs="Tahoma"/>
        </w:rPr>
        <w:t xml:space="preserve"> izvajalca</w:t>
      </w:r>
      <w:r w:rsidRPr="00FB4736">
        <w:rPr>
          <w:rFonts w:ascii="Tahoma" w:hAnsi="Tahoma" w:cs="Tahoma"/>
        </w:rPr>
        <w:t xml:space="preserve">, po cenah, ki jih bosta naročnik in izvajalec za ta dela določila na osnovi naknadno dogovorjenih osnov. V tem primeru bo naročnik z izvajalcem sklenil </w:t>
      </w:r>
      <w:r w:rsidR="00962C8B" w:rsidRPr="00FB4736">
        <w:rPr>
          <w:rFonts w:ascii="Tahoma" w:hAnsi="Tahoma" w:cs="Tahoma"/>
        </w:rPr>
        <w:t>aneks</w:t>
      </w:r>
      <w:r w:rsidRPr="00FB4736">
        <w:rPr>
          <w:rFonts w:ascii="Tahoma" w:hAnsi="Tahoma" w:cs="Tahoma"/>
        </w:rPr>
        <w:t xml:space="preserve"> k tej pogodbi v skladu z 95. členom ZJN-3.</w:t>
      </w:r>
    </w:p>
    <w:p w:rsidR="006A1078" w:rsidRPr="00FB4736" w:rsidRDefault="006A1078"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FB4736" w:rsidRDefault="001129A3" w:rsidP="000B1478">
      <w:pPr>
        <w:keepLines/>
        <w:widowControl w:val="0"/>
        <w:tabs>
          <w:tab w:val="left" w:pos="709"/>
          <w:tab w:val="left" w:pos="1702"/>
        </w:tabs>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OBVEZNOSTI POGODBENIH STRANK</w:t>
      </w:r>
    </w:p>
    <w:p w:rsidR="009E1B44" w:rsidRPr="00FB4736" w:rsidRDefault="009E1B44" w:rsidP="000B1478">
      <w:pPr>
        <w:keepLines/>
        <w:widowControl w:val="0"/>
        <w:tabs>
          <w:tab w:val="left" w:pos="709"/>
          <w:tab w:val="left" w:pos="1702"/>
        </w:tabs>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0"/>
        </w:tabs>
        <w:jc w:val="center"/>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Obveznosti izvajalca so še:</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izdelati načrt organizacije gradbišča,</w:t>
      </w:r>
    </w:p>
    <w:p w:rsidR="00CB2DE6" w:rsidRPr="00FB4736" w:rsidRDefault="00CB2DE6" w:rsidP="00CB2DE6">
      <w:pPr>
        <w:numPr>
          <w:ilvl w:val="0"/>
          <w:numId w:val="13"/>
        </w:numPr>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 xml:space="preserve">pred začetkom </w:t>
      </w:r>
      <w:r w:rsidR="00A6061B" w:rsidRPr="00FB4736">
        <w:rPr>
          <w:rFonts w:ascii="Tahoma" w:hAnsi="Tahoma" w:cs="Tahoma"/>
        </w:rPr>
        <w:t xml:space="preserve">izvajanja </w:t>
      </w:r>
      <w:r w:rsidRPr="00FB4736">
        <w:rPr>
          <w:rFonts w:ascii="Tahoma" w:hAnsi="Tahoma" w:cs="Tahoma"/>
        </w:rPr>
        <w:t>del poskrbeti za morebitno ažuriranje varnostnega načrta,</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 xml:space="preserve">gradbišče urediti </w:t>
      </w:r>
      <w:r w:rsidR="00F93E76" w:rsidRPr="00FB4736">
        <w:rPr>
          <w:rFonts w:ascii="Tahoma" w:hAnsi="Tahoma" w:cs="Tahoma"/>
        </w:rPr>
        <w:t xml:space="preserve">in označiti </w:t>
      </w:r>
      <w:r w:rsidRPr="00FB4736">
        <w:rPr>
          <w:rFonts w:ascii="Tahoma" w:hAnsi="Tahoma" w:cs="Tahoma"/>
        </w:rPr>
        <w:t xml:space="preserve">v skladu z </w:t>
      </w:r>
      <w:r w:rsidR="0030587D" w:rsidRPr="00FB4736">
        <w:rPr>
          <w:rFonts w:ascii="Tahoma" w:hAnsi="Tahoma" w:cs="Tahoma"/>
        </w:rPr>
        <w:t xml:space="preserve">določili zakona, ki ureja gradnjo, </w:t>
      </w:r>
      <w:r w:rsidR="00F93E76" w:rsidRPr="00FB4736">
        <w:rPr>
          <w:rFonts w:ascii="Tahoma" w:hAnsi="Tahoma" w:cs="Tahoma"/>
        </w:rPr>
        <w:t xml:space="preserve">in </w:t>
      </w:r>
      <w:r w:rsidRPr="00FB4736">
        <w:rPr>
          <w:rFonts w:ascii="Tahoma" w:hAnsi="Tahoma" w:cs="Tahoma"/>
        </w:rPr>
        <w:t>varnostnim načrtom,</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voditi gradbeni dnevnik in knjigo obračunskih izmer,</w:t>
      </w:r>
    </w:p>
    <w:p w:rsidR="00386072" w:rsidRPr="00FB4736" w:rsidRDefault="00386072"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poskrbeti, da vsi delavci izvajalca, ves čas zadrževanja na gradbišču</w:t>
      </w:r>
      <w:r w:rsidR="00C064D9" w:rsidRPr="00FB4736">
        <w:rPr>
          <w:rFonts w:ascii="Tahoma" w:hAnsi="Tahoma" w:cs="Tahoma"/>
        </w:rPr>
        <w:t>,</w:t>
      </w:r>
      <w:r w:rsidRPr="00FB4736">
        <w:rPr>
          <w:rFonts w:ascii="Tahoma" w:hAnsi="Tahoma" w:cs="Tahoma"/>
        </w:rPr>
        <w:t xml:space="preserve"> uporabljajo osebno zaščitno opremo,</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prevzeta dela izvesti strokovno in pravilno, po pravilih stroke, vestno in kakovostno, v skladu z vsemi veljavnimi tehničnimi predpisi, standardi in normativi</w:t>
      </w:r>
      <w:r w:rsidR="00F67CB2" w:rsidRPr="00FB4736">
        <w:rPr>
          <w:rFonts w:ascii="Tahoma" w:hAnsi="Tahoma" w:cs="Tahoma"/>
        </w:rPr>
        <w:t xml:space="preserve"> (skrbnost dobrega strokovnjaka)</w:t>
      </w:r>
      <w:r w:rsidRPr="00FB4736">
        <w:rPr>
          <w:rFonts w:ascii="Tahoma" w:hAnsi="Tahoma" w:cs="Tahoma"/>
        </w:rPr>
        <w:t>,</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 xml:space="preserve">upoštevati pogoje iz dovoljenj glede na vsebino dela, </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FB4736">
        <w:rPr>
          <w:rFonts w:ascii="Tahoma" w:hAnsi="Tahoma" w:cs="Tahoma"/>
        </w:rPr>
        <w:t>1 (</w:t>
      </w:r>
      <w:r w:rsidRPr="00FB4736">
        <w:rPr>
          <w:rFonts w:ascii="Tahoma" w:hAnsi="Tahoma" w:cs="Tahoma"/>
        </w:rPr>
        <w:t>en</w:t>
      </w:r>
      <w:r w:rsidR="00F67CB2" w:rsidRPr="00FB4736">
        <w:rPr>
          <w:rFonts w:ascii="Tahoma" w:hAnsi="Tahoma" w:cs="Tahoma"/>
        </w:rPr>
        <w:t>)</w:t>
      </w:r>
      <w:r w:rsidRPr="00FB4736">
        <w:rPr>
          <w:rFonts w:ascii="Tahoma" w:hAnsi="Tahoma" w:cs="Tahoma"/>
        </w:rPr>
        <w:t xml:space="preserve"> izvod dogovora pred </w:t>
      </w:r>
      <w:r w:rsidR="0030587D" w:rsidRPr="00FB4736">
        <w:rPr>
          <w:rFonts w:ascii="Tahoma" w:hAnsi="Tahoma" w:cs="Tahoma"/>
        </w:rPr>
        <w:t>za</w:t>
      </w:r>
      <w:r w:rsidRPr="00FB4736">
        <w:rPr>
          <w:rFonts w:ascii="Tahoma" w:hAnsi="Tahoma" w:cs="Tahoma"/>
        </w:rPr>
        <w:t xml:space="preserve">četkom </w:t>
      </w:r>
      <w:r w:rsidR="00962C8B" w:rsidRPr="00FB4736">
        <w:rPr>
          <w:rFonts w:ascii="Tahoma" w:hAnsi="Tahoma" w:cs="Tahoma"/>
        </w:rPr>
        <w:t xml:space="preserve">izvajanja </w:t>
      </w:r>
      <w:r w:rsidRPr="00FB4736">
        <w:rPr>
          <w:rFonts w:ascii="Tahoma" w:hAnsi="Tahoma" w:cs="Tahoma"/>
        </w:rPr>
        <w:t xml:space="preserve">del predložiti predstavniku naročnika, </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naročniku sproti izročati vso dokumentacijo, ateste, dokazila o pregledih in meritvah ustreznosti izvedbe del, ki se nanašajo na vgrajene materiale in proizvode,</w:t>
      </w:r>
    </w:p>
    <w:p w:rsidR="00921247"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 xml:space="preserve">v </w:t>
      </w:r>
      <w:r w:rsidR="0036663D" w:rsidRPr="00FB4736">
        <w:rPr>
          <w:rFonts w:ascii="Tahoma" w:hAnsi="Tahoma" w:cs="Tahoma"/>
        </w:rPr>
        <w:t>5</w:t>
      </w:r>
      <w:r w:rsidR="00F67CB2" w:rsidRPr="00FB4736">
        <w:rPr>
          <w:rFonts w:ascii="Tahoma" w:hAnsi="Tahoma" w:cs="Tahoma"/>
        </w:rPr>
        <w:t xml:space="preserve"> (petih)</w:t>
      </w:r>
      <w:r w:rsidRPr="00FB4736">
        <w:rPr>
          <w:rFonts w:ascii="Tahoma" w:hAnsi="Tahoma" w:cs="Tahoma"/>
        </w:rPr>
        <w:t xml:space="preserve"> dneh od zaključka gradnje naročniku predložiti Dokazilo o zanesljivosti objekta za vsa dela</w:t>
      </w:r>
      <w:r w:rsidR="00F67CB2" w:rsidRPr="00FB4736">
        <w:rPr>
          <w:rFonts w:ascii="Tahoma" w:hAnsi="Tahoma" w:cs="Tahoma"/>
        </w:rPr>
        <w:t>,</w:t>
      </w:r>
      <w:r w:rsidRPr="00FB4736">
        <w:rPr>
          <w:rFonts w:ascii="Tahoma" w:hAnsi="Tahoma" w:cs="Tahoma"/>
        </w:rPr>
        <w:t xml:space="preserve"> k</w:t>
      </w:r>
      <w:r w:rsidR="00F67CB2" w:rsidRPr="00FB4736">
        <w:rPr>
          <w:rFonts w:ascii="Tahoma" w:hAnsi="Tahoma" w:cs="Tahoma"/>
        </w:rPr>
        <w:t>aterih izvedba</w:t>
      </w:r>
      <w:r w:rsidRPr="00FB4736">
        <w:rPr>
          <w:rFonts w:ascii="Tahoma" w:hAnsi="Tahoma" w:cs="Tahoma"/>
        </w:rPr>
        <w:t xml:space="preserve"> </w:t>
      </w:r>
      <w:r w:rsidR="00F67CB2" w:rsidRPr="00FB4736">
        <w:rPr>
          <w:rFonts w:ascii="Tahoma" w:hAnsi="Tahoma" w:cs="Tahoma"/>
        </w:rPr>
        <w:t>je</w:t>
      </w:r>
      <w:r w:rsidRPr="00FB4736">
        <w:rPr>
          <w:rFonts w:ascii="Tahoma" w:hAnsi="Tahoma" w:cs="Tahoma"/>
        </w:rPr>
        <w:t xml:space="preserve"> predmet te pogodbe,</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z lastno kontrolo zagotoviti, da se dela izvajajo v skladu s določili iz gornjih alinej,</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nadzorniku omogočati sprotne kontrole izvedenih del,</w:t>
      </w: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na gradbišču hraniti ali začasno skladiščiti odpadke, ki nastanejo med izvajanjem del, ločeno po vrstah gradbenih odpadkov iz klasifikacijskega seznama odpadkov,</w:t>
      </w:r>
    </w:p>
    <w:p w:rsidR="009E1B44" w:rsidRPr="00FB4736" w:rsidRDefault="009E1B44" w:rsidP="000B1478">
      <w:pPr>
        <w:keepLines/>
        <w:widowControl w:val="0"/>
        <w:numPr>
          <w:ilvl w:val="0"/>
          <w:numId w:val="13"/>
        </w:numPr>
        <w:jc w:val="both"/>
        <w:rPr>
          <w:rFonts w:ascii="Tahoma" w:hAnsi="Tahoma" w:cs="Tahoma"/>
          <w:lang w:eastAsia="ko-KR"/>
        </w:rPr>
      </w:pPr>
      <w:r w:rsidRPr="00FB4736">
        <w:rPr>
          <w:rFonts w:ascii="Tahoma" w:hAnsi="Tahoma" w:cs="Tahoma"/>
        </w:rPr>
        <w:t xml:space="preserve">izvajati dela v skladu s pogoji dovoljenja za zaporo in prekop javne prometne površine, </w:t>
      </w:r>
    </w:p>
    <w:p w:rsidR="00B552F4" w:rsidRPr="00FB4736" w:rsidRDefault="00B552F4" w:rsidP="000B1478">
      <w:pPr>
        <w:keepLines/>
        <w:widowControl w:val="0"/>
        <w:numPr>
          <w:ilvl w:val="0"/>
          <w:numId w:val="13"/>
        </w:numPr>
        <w:jc w:val="both"/>
        <w:rPr>
          <w:rFonts w:ascii="Tahoma" w:hAnsi="Tahoma" w:cs="Tahoma"/>
        </w:rPr>
      </w:pPr>
      <w:r w:rsidRPr="00FB4736">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FB4736"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Polne ure dneva</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8.00 – 17.00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7.00 – 17.00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7.00 – 18.00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lastRenderedPageBreak/>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6.00 – 18.00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6.00 – 19.00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7.00 – 17.00 h</w:t>
            </w:r>
          </w:p>
        </w:tc>
      </w:tr>
      <w:tr w:rsidR="003851A6" w:rsidRPr="00FB4736"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FB4736" w:rsidRDefault="003851A6" w:rsidP="000B1478">
            <w:pPr>
              <w:keepLines/>
              <w:widowControl w:val="0"/>
              <w:tabs>
                <w:tab w:val="left" w:pos="1418"/>
                <w:tab w:val="left" w:pos="1702"/>
              </w:tabs>
              <w:jc w:val="both"/>
              <w:rPr>
                <w:rFonts w:ascii="Tahoma" w:hAnsi="Tahoma" w:cs="Tahoma"/>
              </w:rPr>
            </w:pPr>
            <w:r w:rsidRPr="00FB4736">
              <w:rPr>
                <w:rFonts w:ascii="Tahoma" w:hAnsi="Tahoma" w:cs="Tahoma"/>
              </w:rPr>
              <w:t>8.00 – 17.00 h</w:t>
            </w:r>
          </w:p>
        </w:tc>
      </w:tr>
    </w:tbl>
    <w:p w:rsidR="00B552F4" w:rsidRPr="00FB4736" w:rsidRDefault="00B552F4" w:rsidP="000B1478">
      <w:pPr>
        <w:keepLines/>
        <w:widowControl w:val="0"/>
        <w:tabs>
          <w:tab w:val="left" w:pos="1418"/>
          <w:tab w:val="left" w:pos="1702"/>
        </w:tabs>
        <w:jc w:val="both"/>
        <w:rPr>
          <w:rFonts w:ascii="Tahoma" w:hAnsi="Tahoma" w:cs="Tahoma"/>
          <w:sz w:val="16"/>
          <w:szCs w:val="16"/>
        </w:rPr>
      </w:pPr>
    </w:p>
    <w:p w:rsidR="009E1B44" w:rsidRPr="00FB4736" w:rsidRDefault="009E1B44" w:rsidP="000B1478">
      <w:pPr>
        <w:keepLines/>
        <w:widowControl w:val="0"/>
        <w:numPr>
          <w:ilvl w:val="0"/>
          <w:numId w:val="13"/>
        </w:numPr>
        <w:tabs>
          <w:tab w:val="num" w:pos="717"/>
          <w:tab w:val="left" w:pos="1418"/>
          <w:tab w:val="left" w:pos="1702"/>
        </w:tabs>
        <w:jc w:val="both"/>
        <w:rPr>
          <w:rFonts w:ascii="Tahoma" w:hAnsi="Tahoma" w:cs="Tahoma"/>
        </w:rPr>
      </w:pPr>
      <w:r w:rsidRPr="00FB4736">
        <w:rPr>
          <w:rFonts w:ascii="Tahoma" w:hAnsi="Tahoma" w:cs="Tahoma"/>
        </w:rPr>
        <w:t>v primeru potreb na gradbišču zagotovi</w:t>
      </w:r>
      <w:r w:rsidR="00F740F6" w:rsidRPr="00FB4736">
        <w:rPr>
          <w:rFonts w:ascii="Tahoma" w:hAnsi="Tahoma" w:cs="Tahoma"/>
        </w:rPr>
        <w:t>ti</w:t>
      </w:r>
      <w:r w:rsidRPr="00FB4736">
        <w:rPr>
          <w:rFonts w:ascii="Tahoma" w:hAnsi="Tahoma" w:cs="Tahoma"/>
        </w:rPr>
        <w:t xml:space="preserve"> dodatne kapacitete in/ali ustrezno podaljša</w:t>
      </w:r>
      <w:r w:rsidR="00F740F6" w:rsidRPr="00FB4736">
        <w:rPr>
          <w:rFonts w:ascii="Tahoma" w:hAnsi="Tahoma" w:cs="Tahoma"/>
        </w:rPr>
        <w:t>ti</w:t>
      </w:r>
      <w:r w:rsidRPr="00FB4736">
        <w:rPr>
          <w:rFonts w:ascii="Tahoma" w:hAnsi="Tahoma" w:cs="Tahoma"/>
        </w:rPr>
        <w:t xml:space="preserve"> delovni čas brez dodatnih stroškov za naročnika, </w:t>
      </w:r>
    </w:p>
    <w:p w:rsidR="009E1B44" w:rsidRPr="00FB4736" w:rsidRDefault="009E1B44" w:rsidP="000B1478">
      <w:pPr>
        <w:keepLines/>
        <w:widowControl w:val="0"/>
        <w:numPr>
          <w:ilvl w:val="0"/>
          <w:numId w:val="13"/>
        </w:numPr>
        <w:tabs>
          <w:tab w:val="left" w:pos="1418"/>
          <w:tab w:val="left" w:pos="1702"/>
        </w:tabs>
        <w:jc w:val="both"/>
        <w:rPr>
          <w:rFonts w:ascii="Tahoma" w:hAnsi="Tahoma"/>
        </w:rPr>
      </w:pPr>
      <w:r w:rsidRPr="00FB4736">
        <w:rPr>
          <w:rFonts w:ascii="Tahoma" w:hAnsi="Tahoma"/>
        </w:rPr>
        <w:t xml:space="preserve">v imenu </w:t>
      </w:r>
      <w:r w:rsidR="00733976" w:rsidRPr="00FB4736">
        <w:rPr>
          <w:rFonts w:ascii="Tahoma" w:hAnsi="Tahoma"/>
        </w:rPr>
        <w:t>naročnika</w:t>
      </w:r>
      <w:r w:rsidRPr="00FB4736">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w:t>
      </w:r>
      <w:r w:rsidR="00E5630E" w:rsidRPr="00FB4736">
        <w:rPr>
          <w:rFonts w:ascii="Tahoma" w:hAnsi="Tahoma"/>
        </w:rPr>
        <w:t>a</w:t>
      </w:r>
      <w:r w:rsidRPr="00FB4736">
        <w:rPr>
          <w:rFonts w:ascii="Tahoma" w:hAnsi="Tahoma"/>
        </w:rPr>
        <w:t xml:space="preserve"> potrdil</w:t>
      </w:r>
      <w:r w:rsidR="00E5630E" w:rsidRPr="00FB4736">
        <w:rPr>
          <w:rFonts w:ascii="Tahoma" w:hAnsi="Tahoma"/>
        </w:rPr>
        <w:t>a</w:t>
      </w:r>
      <w:r w:rsidRPr="00FB4736">
        <w:rPr>
          <w:rFonts w:ascii="Tahoma" w:hAnsi="Tahoma"/>
        </w:rPr>
        <w:t xml:space="preserve"> (evidenčne liste),</w:t>
      </w:r>
    </w:p>
    <w:p w:rsidR="009E1B44" w:rsidRPr="00FB4736" w:rsidRDefault="009E1B44" w:rsidP="000B1478">
      <w:pPr>
        <w:keepLines/>
        <w:widowControl w:val="0"/>
        <w:numPr>
          <w:ilvl w:val="0"/>
          <w:numId w:val="13"/>
        </w:numPr>
        <w:jc w:val="both"/>
        <w:rPr>
          <w:rFonts w:ascii="Tahoma" w:hAnsi="Tahoma" w:cs="Tahoma"/>
        </w:rPr>
      </w:pPr>
      <w:r w:rsidRPr="00FB4736">
        <w:rPr>
          <w:rFonts w:ascii="Tahoma" w:hAnsi="Tahoma" w:cs="Tahoma"/>
        </w:rPr>
        <w:t>na specificiranih izstavljenih situacijah navesti številko nabavnega naročila naročnika</w:t>
      </w:r>
      <w:r w:rsidR="00056541" w:rsidRPr="00FB4736">
        <w:rPr>
          <w:rFonts w:ascii="Tahoma" w:hAnsi="Tahoma" w:cs="Tahoma"/>
        </w:rPr>
        <w:t xml:space="preserve"> ter </w:t>
      </w:r>
      <w:r w:rsidR="008F3155" w:rsidRPr="00FB4736">
        <w:rPr>
          <w:rFonts w:ascii="Tahoma" w:hAnsi="Tahoma" w:cs="Tahoma"/>
        </w:rPr>
        <w:t>lokacijo, na katero</w:t>
      </w:r>
      <w:r w:rsidR="00056541" w:rsidRPr="00FB4736">
        <w:rPr>
          <w:rFonts w:ascii="Tahoma" w:hAnsi="Tahoma" w:cs="Tahoma"/>
        </w:rPr>
        <w:t xml:space="preserve"> se situacija nanaša</w:t>
      </w:r>
      <w:r w:rsidRPr="00FB4736">
        <w:rPr>
          <w:rFonts w:ascii="Tahoma" w:hAnsi="Tahoma" w:cs="Tahoma"/>
        </w:rPr>
        <w:t>.</w:t>
      </w:r>
    </w:p>
    <w:p w:rsidR="00B2201B" w:rsidRPr="00FB4736"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FB4736"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FB4736">
        <w:rPr>
          <w:rFonts w:ascii="Tahoma" w:eastAsia="Calibri" w:hAnsi="Tahoma" w:cs="Tahoma"/>
        </w:rPr>
        <w:t>Izvajalec odgovarja za neposredno in posredno škodo, ki nastane naročniku in tretjim osebam in izvira iz njegovega dela in njegovih obveznosti po tej pogodbi.</w:t>
      </w:r>
    </w:p>
    <w:p w:rsidR="009E1B44" w:rsidRPr="00FB4736" w:rsidRDefault="009E1B44" w:rsidP="000B1478">
      <w:pPr>
        <w:keepLines/>
        <w:widowControl w:val="0"/>
        <w:tabs>
          <w:tab w:val="left" w:pos="709"/>
        </w:tabs>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rPr>
          <w:rFonts w:ascii="Tahoma" w:hAnsi="Tahoma" w:cs="Tahoma"/>
        </w:rPr>
      </w:pPr>
      <w:r w:rsidRPr="00FB4736">
        <w:rPr>
          <w:rFonts w:ascii="Tahoma" w:hAnsi="Tahoma" w:cs="Tahoma"/>
        </w:rPr>
        <w:t>Obveznosti naročnika so še:</w:t>
      </w:r>
    </w:p>
    <w:p w:rsidR="009E1B44" w:rsidRPr="00FB4736" w:rsidRDefault="009E1B44" w:rsidP="000B1478">
      <w:pPr>
        <w:keepLines/>
        <w:widowControl w:val="0"/>
        <w:numPr>
          <w:ilvl w:val="0"/>
          <w:numId w:val="16"/>
        </w:numPr>
        <w:tabs>
          <w:tab w:val="left" w:pos="0"/>
        </w:tabs>
        <w:jc w:val="both"/>
        <w:rPr>
          <w:rFonts w:ascii="Tahoma" w:hAnsi="Tahoma" w:cs="Tahoma"/>
        </w:rPr>
      </w:pPr>
      <w:r w:rsidRPr="00FB4736">
        <w:rPr>
          <w:rFonts w:ascii="Tahoma" w:hAnsi="Tahoma" w:cs="Tahoma"/>
        </w:rPr>
        <w:t xml:space="preserve">pred </w:t>
      </w:r>
      <w:r w:rsidR="0030587D" w:rsidRPr="00FB4736">
        <w:rPr>
          <w:rFonts w:ascii="Tahoma" w:hAnsi="Tahoma" w:cs="Tahoma"/>
        </w:rPr>
        <w:t>za</w:t>
      </w:r>
      <w:r w:rsidRPr="00FB4736">
        <w:rPr>
          <w:rFonts w:ascii="Tahoma" w:hAnsi="Tahoma" w:cs="Tahoma"/>
        </w:rPr>
        <w:t>četkom izvajanja del mora izročiti izvajalcu dokumentacijo</w:t>
      </w:r>
      <w:r w:rsidR="0036663D" w:rsidRPr="00FB4736">
        <w:rPr>
          <w:rFonts w:ascii="Tahoma" w:hAnsi="Tahoma" w:cs="Tahoma"/>
        </w:rPr>
        <w:t xml:space="preserve"> </w:t>
      </w:r>
      <w:r w:rsidR="00F93E76" w:rsidRPr="00FB4736">
        <w:rPr>
          <w:rFonts w:ascii="Tahoma" w:hAnsi="Tahoma" w:cs="Tahoma"/>
        </w:rPr>
        <w:t xml:space="preserve">za izvedbo gradnje, </w:t>
      </w:r>
      <w:r w:rsidRPr="00FB4736">
        <w:rPr>
          <w:rFonts w:ascii="Tahoma" w:hAnsi="Tahoma" w:cs="Tahoma"/>
        </w:rPr>
        <w:t xml:space="preserve">pripadajoča </w:t>
      </w:r>
      <w:r w:rsidR="00F93E76" w:rsidRPr="00FB4736">
        <w:rPr>
          <w:rFonts w:ascii="Tahoma" w:hAnsi="Tahoma" w:cs="Tahoma"/>
        </w:rPr>
        <w:t>mnenja ozirom</w:t>
      </w:r>
      <w:r w:rsidR="00733976" w:rsidRPr="00FB4736">
        <w:rPr>
          <w:rFonts w:ascii="Tahoma" w:hAnsi="Tahoma" w:cs="Tahoma"/>
        </w:rPr>
        <w:t>a</w:t>
      </w:r>
      <w:r w:rsidR="00F93E76" w:rsidRPr="00FB4736">
        <w:rPr>
          <w:rFonts w:ascii="Tahoma" w:hAnsi="Tahoma" w:cs="Tahoma"/>
        </w:rPr>
        <w:t xml:space="preserve"> </w:t>
      </w:r>
      <w:r w:rsidRPr="00FB4736">
        <w:rPr>
          <w:rFonts w:ascii="Tahoma" w:hAnsi="Tahoma" w:cs="Tahoma"/>
        </w:rPr>
        <w:t>soglasja,</w:t>
      </w:r>
      <w:r w:rsidR="00B002E8" w:rsidRPr="00FB4736">
        <w:rPr>
          <w:rFonts w:ascii="Tahoma" w:hAnsi="Tahoma" w:cs="Tahoma"/>
        </w:rPr>
        <w:t xml:space="preserve"> </w:t>
      </w:r>
      <w:r w:rsidR="00D77041" w:rsidRPr="00FB4736">
        <w:rPr>
          <w:rFonts w:ascii="Tahoma" w:hAnsi="Tahoma" w:cs="Tahoma"/>
        </w:rPr>
        <w:t xml:space="preserve">gradbeno dovoljenje, če je potrebno, </w:t>
      </w:r>
      <w:r w:rsidR="0036663D" w:rsidRPr="00FB4736">
        <w:rPr>
          <w:rFonts w:ascii="Tahoma" w:hAnsi="Tahoma" w:cs="Tahoma"/>
        </w:rPr>
        <w:t xml:space="preserve">PZI in </w:t>
      </w:r>
      <w:r w:rsidR="007369D6" w:rsidRPr="00FB4736">
        <w:rPr>
          <w:rFonts w:ascii="Tahoma" w:hAnsi="Tahoma" w:cs="Tahoma"/>
        </w:rPr>
        <w:t>varnostni načrt</w:t>
      </w:r>
      <w:r w:rsidR="0036663D" w:rsidRPr="00FB4736">
        <w:rPr>
          <w:rFonts w:ascii="Tahoma" w:hAnsi="Tahoma" w:cs="Tahoma"/>
        </w:rPr>
        <w:t xml:space="preserve"> ter</w:t>
      </w:r>
      <w:r w:rsidRPr="00FB4736">
        <w:rPr>
          <w:rFonts w:ascii="Tahoma" w:hAnsi="Tahoma" w:cs="Tahoma"/>
        </w:rPr>
        <w:t xml:space="preserve"> dovoljenje </w:t>
      </w:r>
      <w:r w:rsidR="00D77041" w:rsidRPr="00FB4736">
        <w:rPr>
          <w:rFonts w:ascii="Tahoma" w:hAnsi="Tahoma" w:cs="Tahoma"/>
        </w:rPr>
        <w:t>z</w:t>
      </w:r>
      <w:r w:rsidRPr="00FB4736">
        <w:rPr>
          <w:rFonts w:ascii="Tahoma" w:hAnsi="Tahoma" w:cs="Tahoma"/>
        </w:rPr>
        <w:t>a zaporo javnih prometnih površin,</w:t>
      </w:r>
    </w:p>
    <w:p w:rsidR="00CB2DE6" w:rsidRPr="00FB4736" w:rsidRDefault="00CB2DE6" w:rsidP="000B1478">
      <w:pPr>
        <w:keepLines/>
        <w:widowControl w:val="0"/>
        <w:numPr>
          <w:ilvl w:val="0"/>
          <w:numId w:val="16"/>
        </w:numPr>
        <w:tabs>
          <w:tab w:val="left" w:pos="0"/>
        </w:tabs>
        <w:jc w:val="both"/>
        <w:rPr>
          <w:rFonts w:ascii="Tahoma" w:hAnsi="Tahoma" w:cs="Tahoma"/>
        </w:rPr>
      </w:pPr>
      <w:r w:rsidRPr="00FB4736">
        <w:rPr>
          <w:rFonts w:ascii="Tahoma" w:hAnsi="Tahoma" w:cs="Tahoma"/>
        </w:rPr>
        <w:t>z izvajalcem pred začetkom izvajanja pogodbenih del določiti konkretne skupne varnostne ukrepe na delovišču,</w:t>
      </w:r>
    </w:p>
    <w:p w:rsidR="00B552F4" w:rsidRPr="00FB4736" w:rsidRDefault="00B552F4" w:rsidP="000B1478">
      <w:pPr>
        <w:keepLines/>
        <w:widowControl w:val="0"/>
        <w:numPr>
          <w:ilvl w:val="0"/>
          <w:numId w:val="16"/>
        </w:numPr>
        <w:tabs>
          <w:tab w:val="left" w:pos="0"/>
        </w:tabs>
        <w:jc w:val="both"/>
        <w:rPr>
          <w:rFonts w:ascii="Tahoma" w:hAnsi="Tahoma" w:cs="Tahoma"/>
        </w:rPr>
      </w:pPr>
      <w:r w:rsidRPr="00FB4736">
        <w:rPr>
          <w:rFonts w:ascii="Tahoma" w:hAnsi="Tahoma" w:cs="Tahoma"/>
        </w:rPr>
        <w:t>kontrolirati uporabo osebne zaščitne opreme vseh, ki se zadržujejo na gradbišču in poskrbeti za odstranitev vseh, ki na gradbišču osebne zaščitne opreme ne uporabljajo,</w:t>
      </w:r>
    </w:p>
    <w:p w:rsidR="009E1B44" w:rsidRPr="00FB4736" w:rsidRDefault="009E1B4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 xml:space="preserve">poskrbeti za prijavo </w:t>
      </w:r>
      <w:r w:rsidR="00F93E76" w:rsidRPr="00FB4736">
        <w:rPr>
          <w:rFonts w:ascii="Tahoma" w:hAnsi="Tahoma" w:cs="Tahoma"/>
        </w:rPr>
        <w:t>začetka del,</w:t>
      </w:r>
      <w:r w:rsidRPr="00FB4736">
        <w:rPr>
          <w:rFonts w:ascii="Tahoma" w:hAnsi="Tahoma" w:cs="Tahoma"/>
        </w:rPr>
        <w:t xml:space="preserve"> </w:t>
      </w:r>
    </w:p>
    <w:p w:rsidR="004B5F66" w:rsidRPr="00FB4736" w:rsidRDefault="009E1B4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 xml:space="preserve">uvesti izvajalca v </w:t>
      </w:r>
      <w:r w:rsidR="00962C8B" w:rsidRPr="00FB4736">
        <w:rPr>
          <w:rFonts w:ascii="Tahoma" w:hAnsi="Tahoma" w:cs="Tahoma"/>
        </w:rPr>
        <w:t>delo</w:t>
      </w:r>
      <w:r w:rsidR="00006272" w:rsidRPr="00FB4736">
        <w:rPr>
          <w:rFonts w:ascii="Tahoma" w:hAnsi="Tahoma" w:cs="Tahoma"/>
        </w:rPr>
        <w:t>.</w:t>
      </w:r>
    </w:p>
    <w:p w:rsidR="009E1B44" w:rsidRPr="00FB4736" w:rsidRDefault="009E1B44"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Pogodbeni stranki se obvezujeta ravnati kot dobra gospodarstvenika in storiti vse, kar je potrebno za izvršitev pogodbe.</w:t>
      </w:r>
    </w:p>
    <w:p w:rsidR="00FE2DEF" w:rsidRPr="00FB4736" w:rsidRDefault="00FE2DEF" w:rsidP="000B1478">
      <w:pPr>
        <w:keepLines/>
        <w:widowControl w:val="0"/>
        <w:tabs>
          <w:tab w:val="left" w:pos="1418"/>
          <w:tab w:val="left" w:pos="1702"/>
        </w:tabs>
        <w:jc w:val="both"/>
        <w:rPr>
          <w:rFonts w:ascii="Tahoma" w:hAnsi="Tahoma" w:cs="Tahoma"/>
        </w:rPr>
      </w:pPr>
    </w:p>
    <w:p w:rsidR="00283D55" w:rsidRPr="00FB4736" w:rsidRDefault="00283D55" w:rsidP="000B1478">
      <w:pPr>
        <w:keepLines/>
        <w:widowControl w:val="0"/>
        <w:numPr>
          <w:ilvl w:val="0"/>
          <w:numId w:val="12"/>
        </w:numPr>
        <w:tabs>
          <w:tab w:val="left" w:pos="540"/>
        </w:tabs>
        <w:jc w:val="center"/>
        <w:rPr>
          <w:rFonts w:ascii="Tahoma" w:hAnsi="Tahoma" w:cs="Tahoma"/>
        </w:rPr>
      </w:pPr>
      <w:r w:rsidRPr="00FB4736">
        <w:rPr>
          <w:rFonts w:ascii="Tahoma" w:hAnsi="Tahoma" w:cs="Tahoma"/>
        </w:rPr>
        <w:t>FINANČNO ZAVAROVANJE</w:t>
      </w:r>
    </w:p>
    <w:p w:rsidR="00283D55" w:rsidRPr="00FB4736" w:rsidRDefault="00283D55" w:rsidP="000B1478">
      <w:pPr>
        <w:keepLines/>
        <w:widowControl w:val="0"/>
        <w:tabs>
          <w:tab w:val="left" w:pos="1418"/>
          <w:tab w:val="left" w:pos="1702"/>
        </w:tabs>
        <w:jc w:val="both"/>
        <w:rPr>
          <w:rFonts w:ascii="Tahoma" w:hAnsi="Tahoma" w:cs="Tahoma"/>
        </w:rPr>
      </w:pPr>
    </w:p>
    <w:p w:rsidR="00283D55" w:rsidRPr="00FB4736" w:rsidRDefault="00283D55" w:rsidP="000B1478">
      <w:pPr>
        <w:keepLines/>
        <w:widowControl w:val="0"/>
        <w:numPr>
          <w:ilvl w:val="0"/>
          <w:numId w:val="14"/>
        </w:numPr>
        <w:jc w:val="center"/>
        <w:rPr>
          <w:rFonts w:ascii="Tahoma" w:hAnsi="Tahoma" w:cs="Tahoma"/>
        </w:rPr>
      </w:pPr>
      <w:r w:rsidRPr="00FB4736">
        <w:rPr>
          <w:rFonts w:ascii="Tahoma" w:hAnsi="Tahoma" w:cs="Tahoma"/>
        </w:rPr>
        <w:t>člen</w:t>
      </w:r>
    </w:p>
    <w:p w:rsidR="00283D55" w:rsidRPr="00FB4736" w:rsidRDefault="00283D55" w:rsidP="000B1478">
      <w:pPr>
        <w:keepLines/>
        <w:widowControl w:val="0"/>
        <w:tabs>
          <w:tab w:val="left" w:pos="1418"/>
          <w:tab w:val="left" w:pos="1702"/>
        </w:tabs>
        <w:jc w:val="both"/>
        <w:rPr>
          <w:rFonts w:ascii="Tahoma" w:hAnsi="Tahoma" w:cs="Tahoma"/>
        </w:rPr>
      </w:pPr>
    </w:p>
    <w:p w:rsidR="00F1225D" w:rsidRPr="00FB4736" w:rsidRDefault="00F1225D" w:rsidP="000B1478">
      <w:pPr>
        <w:keepLines/>
        <w:widowControl w:val="0"/>
        <w:jc w:val="both"/>
        <w:rPr>
          <w:rFonts w:ascii="Tahoma" w:hAnsi="Tahoma" w:cs="Tahoma"/>
          <w:lang w:eastAsia="ko-KR"/>
        </w:rPr>
      </w:pPr>
      <w:r w:rsidRPr="00FB4736">
        <w:rPr>
          <w:rFonts w:ascii="Tahoma" w:hAnsi="Tahoma" w:cs="Tahoma"/>
        </w:rPr>
        <w:t xml:space="preserve">Izvajalec mora naročniku kot finančno zavarovanje za dobro izvedbo pogodbenih obveznosti ob </w:t>
      </w:r>
      <w:r w:rsidR="00F648F5" w:rsidRPr="00FB4736">
        <w:rPr>
          <w:rFonts w:ascii="Tahoma" w:hAnsi="Tahoma" w:cs="Tahoma"/>
        </w:rPr>
        <w:t>sklenitvi</w:t>
      </w:r>
      <w:r w:rsidRPr="00FB4736">
        <w:rPr>
          <w:rFonts w:ascii="Tahoma" w:hAnsi="Tahoma" w:cs="Tahoma"/>
        </w:rPr>
        <w:t xml:space="preserve"> pogodbe predložiti podpisan original bianko menice in menično izjavo</w:t>
      </w:r>
      <w:r w:rsidR="00733976" w:rsidRPr="00FB4736">
        <w:rPr>
          <w:rFonts w:ascii="Tahoma" w:hAnsi="Tahoma" w:cs="Tahoma"/>
        </w:rPr>
        <w:t>,</w:t>
      </w:r>
      <w:r w:rsidRPr="00FB4736">
        <w:rPr>
          <w:rFonts w:ascii="Tahoma" w:hAnsi="Tahoma" w:cs="Tahoma"/>
        </w:rPr>
        <w:t xml:space="preserve"> skladno z obrazcem iz razpisne dokumentacije</w:t>
      </w:r>
      <w:r w:rsidR="00733976" w:rsidRPr="00FB4736">
        <w:rPr>
          <w:rFonts w:ascii="Tahoma" w:hAnsi="Tahoma" w:cs="Tahoma"/>
        </w:rPr>
        <w:t>,</w:t>
      </w:r>
      <w:r w:rsidRPr="00FB4736">
        <w:rPr>
          <w:rFonts w:ascii="Tahoma" w:hAnsi="Tahoma" w:cs="Tahoma"/>
        </w:rPr>
        <w:t xml:space="preserve"> </w:t>
      </w:r>
      <w:r w:rsidR="007B06F0" w:rsidRPr="00FB4736">
        <w:rPr>
          <w:rFonts w:ascii="Tahoma" w:hAnsi="Tahoma" w:cs="Tahoma"/>
        </w:rPr>
        <w:t>v</w:t>
      </w:r>
      <w:r w:rsidRPr="00FB4736">
        <w:rPr>
          <w:rFonts w:ascii="Tahoma" w:hAnsi="Tahoma" w:cs="Tahoma"/>
        </w:rPr>
        <w:t xml:space="preserve"> višin</w:t>
      </w:r>
      <w:r w:rsidR="007B06F0" w:rsidRPr="00FB4736">
        <w:rPr>
          <w:rFonts w:ascii="Tahoma" w:hAnsi="Tahoma" w:cs="Tahoma"/>
        </w:rPr>
        <w:t>i</w:t>
      </w:r>
      <w:r w:rsidRPr="00FB4736">
        <w:rPr>
          <w:rFonts w:ascii="Tahoma" w:hAnsi="Tahoma" w:cs="Tahoma"/>
        </w:rPr>
        <w:t xml:space="preserve"> </w:t>
      </w:r>
      <w:r w:rsidR="007B06F0" w:rsidRPr="00FB4736">
        <w:rPr>
          <w:rFonts w:ascii="Tahoma" w:hAnsi="Tahoma" w:cs="Tahoma"/>
        </w:rPr>
        <w:t>pet odstotkov (</w:t>
      </w:r>
      <w:r w:rsidRPr="00FB4736">
        <w:rPr>
          <w:rFonts w:ascii="Tahoma" w:hAnsi="Tahoma" w:cs="Tahoma"/>
        </w:rPr>
        <w:t>5 %</w:t>
      </w:r>
      <w:r w:rsidR="007B06F0" w:rsidRPr="00FB4736">
        <w:rPr>
          <w:rFonts w:ascii="Tahoma" w:hAnsi="Tahoma" w:cs="Tahoma"/>
        </w:rPr>
        <w:t>)</w:t>
      </w:r>
      <w:r w:rsidRPr="00FB4736">
        <w:rPr>
          <w:rFonts w:ascii="Tahoma" w:hAnsi="Tahoma" w:cs="Tahoma"/>
        </w:rPr>
        <w:t xml:space="preserve"> pogodbene vrednosti z DDV in rokom veljavnosti </w:t>
      </w:r>
      <w:r w:rsidR="00F03F82" w:rsidRPr="00FB4736">
        <w:rPr>
          <w:rFonts w:ascii="Tahoma" w:hAnsi="Tahoma" w:cs="Tahoma"/>
        </w:rPr>
        <w:t xml:space="preserve">še </w:t>
      </w:r>
      <w:r w:rsidR="00432693" w:rsidRPr="00FB4736">
        <w:rPr>
          <w:rFonts w:ascii="Tahoma" w:hAnsi="Tahoma" w:cs="Tahoma"/>
        </w:rPr>
        <w:t>šestdeset</w:t>
      </w:r>
      <w:r w:rsidR="00D77041" w:rsidRPr="00FB4736">
        <w:rPr>
          <w:rFonts w:ascii="Tahoma" w:hAnsi="Tahoma" w:cs="Tahoma"/>
        </w:rPr>
        <w:t xml:space="preserve"> </w:t>
      </w:r>
      <w:r w:rsidR="00F03F82" w:rsidRPr="00FB4736">
        <w:rPr>
          <w:rFonts w:ascii="Tahoma" w:hAnsi="Tahoma" w:cs="Tahoma"/>
        </w:rPr>
        <w:t>(</w:t>
      </w:r>
      <w:r w:rsidR="00432693" w:rsidRPr="00FB4736">
        <w:rPr>
          <w:rFonts w:ascii="Tahoma" w:hAnsi="Tahoma" w:cs="Tahoma"/>
        </w:rPr>
        <w:t>60</w:t>
      </w:r>
      <w:r w:rsidR="00F03F82" w:rsidRPr="00FB4736">
        <w:rPr>
          <w:rFonts w:ascii="Tahoma" w:hAnsi="Tahoma" w:cs="Tahoma"/>
        </w:rPr>
        <w:t>)</w:t>
      </w:r>
      <w:r w:rsidRPr="00FB4736">
        <w:rPr>
          <w:rFonts w:ascii="Tahoma" w:hAnsi="Tahoma" w:cs="Tahoma"/>
        </w:rPr>
        <w:t xml:space="preserve"> dni </w:t>
      </w:r>
      <w:r w:rsidR="00D77041" w:rsidRPr="00FB4736">
        <w:rPr>
          <w:rFonts w:ascii="Tahoma" w:hAnsi="Tahoma" w:cs="Tahoma"/>
        </w:rPr>
        <w:t>po preteku</w:t>
      </w:r>
      <w:r w:rsidRPr="00FB4736">
        <w:rPr>
          <w:rFonts w:ascii="Tahoma" w:hAnsi="Tahoma" w:cs="Tahoma"/>
        </w:rPr>
        <w:t xml:space="preserve"> </w:t>
      </w:r>
      <w:r w:rsidR="00804ACA" w:rsidRPr="00FB4736">
        <w:rPr>
          <w:rFonts w:ascii="Tahoma" w:hAnsi="Tahoma" w:cs="Tahoma"/>
        </w:rPr>
        <w:t xml:space="preserve">najdaljšega </w:t>
      </w:r>
      <w:r w:rsidRPr="00FB4736">
        <w:rPr>
          <w:rFonts w:ascii="Tahoma" w:hAnsi="Tahoma" w:cs="Tahoma"/>
        </w:rPr>
        <w:t>roka za dokončanje del</w:t>
      </w:r>
      <w:r w:rsidR="00DD5E64" w:rsidRPr="00FB4736">
        <w:rPr>
          <w:rFonts w:ascii="Tahoma" w:hAnsi="Tahoma" w:cs="Tahoma"/>
        </w:rPr>
        <w:t>,</w:t>
      </w:r>
      <w:r w:rsidRPr="00FB4736">
        <w:rPr>
          <w:rFonts w:ascii="Tahoma" w:hAnsi="Tahoma" w:cs="Tahoma"/>
        </w:rPr>
        <w:t xml:space="preserve"> </w:t>
      </w:r>
      <w:r w:rsidR="00DD5E64" w:rsidRPr="00FB4736">
        <w:rPr>
          <w:rFonts w:ascii="Tahoma" w:hAnsi="Tahoma" w:cs="Tahoma"/>
        </w:rPr>
        <w:t>v</w:t>
      </w:r>
      <w:r w:rsidR="00C12298" w:rsidRPr="00FB4736">
        <w:rPr>
          <w:rFonts w:ascii="Tahoma" w:hAnsi="Tahoma" w:cs="Tahoma"/>
        </w:rPr>
        <w:t xml:space="preserve"> nasprotnem primeru se šteje, da ta po</w:t>
      </w:r>
      <w:r w:rsidR="00591C41" w:rsidRPr="00FB4736">
        <w:rPr>
          <w:rFonts w:ascii="Tahoma" w:hAnsi="Tahoma" w:cs="Tahoma"/>
        </w:rPr>
        <w:t>godba ni bila nikoli sklenjena.</w:t>
      </w:r>
    </w:p>
    <w:p w:rsidR="00C12298" w:rsidRPr="00FB4736" w:rsidRDefault="00C12298" w:rsidP="000B1478">
      <w:pPr>
        <w:keepLines/>
        <w:widowControl w:val="0"/>
        <w:tabs>
          <w:tab w:val="left" w:pos="1418"/>
          <w:tab w:val="left" w:pos="1702"/>
        </w:tabs>
        <w:jc w:val="both"/>
        <w:rPr>
          <w:rFonts w:ascii="Tahoma" w:hAnsi="Tahoma" w:cs="Tahoma"/>
        </w:rPr>
      </w:pPr>
    </w:p>
    <w:p w:rsidR="00A3464E" w:rsidRPr="00FB4736" w:rsidRDefault="00A3464E" w:rsidP="000B1478">
      <w:pPr>
        <w:keepLines/>
        <w:widowControl w:val="0"/>
        <w:jc w:val="both"/>
        <w:rPr>
          <w:rFonts w:ascii="Tahoma" w:hAnsi="Tahoma" w:cs="Tahoma"/>
        </w:rPr>
      </w:pPr>
      <w:r w:rsidRPr="00FB4736">
        <w:rPr>
          <w:rFonts w:ascii="Tahoma" w:hAnsi="Tahoma" w:cs="Tahoma"/>
        </w:rPr>
        <w:t>V primeru, da naročnik delno unovči finančno zavarovanje za zavarovanje dobre izvedbe pogodbenih obveznosti,</w:t>
      </w:r>
      <w:r w:rsidR="0030587D" w:rsidRPr="00FB4736">
        <w:rPr>
          <w:rFonts w:ascii="Tahoma" w:hAnsi="Tahoma" w:cs="Tahoma"/>
        </w:rPr>
        <w:t xml:space="preserve"> mu</w:t>
      </w:r>
      <w:r w:rsidRPr="00FB4736">
        <w:rPr>
          <w:rFonts w:ascii="Tahoma" w:hAnsi="Tahoma" w:cs="Tahoma"/>
        </w:rPr>
        <w:t xml:space="preserve"> mora izvajalec nemudoma dostaviti novo finančno zavarovanje za zavarovanje dobre izvedbe pogodbenih obveznosti. </w:t>
      </w:r>
    </w:p>
    <w:p w:rsidR="00A3464E" w:rsidRPr="00FB4736" w:rsidRDefault="00A3464E" w:rsidP="000B1478">
      <w:pPr>
        <w:keepLines/>
        <w:widowControl w:val="0"/>
        <w:tabs>
          <w:tab w:val="left" w:pos="1418"/>
          <w:tab w:val="left" w:pos="1702"/>
        </w:tabs>
        <w:jc w:val="both"/>
        <w:rPr>
          <w:rFonts w:ascii="Tahoma" w:hAnsi="Tahoma" w:cs="Tahoma"/>
        </w:rPr>
      </w:pPr>
    </w:p>
    <w:p w:rsidR="00283D55" w:rsidRPr="00FB4736" w:rsidRDefault="00283D55" w:rsidP="000B1478">
      <w:pPr>
        <w:keepLines/>
        <w:widowControl w:val="0"/>
        <w:tabs>
          <w:tab w:val="left" w:pos="1418"/>
          <w:tab w:val="left" w:pos="1702"/>
        </w:tabs>
        <w:jc w:val="both"/>
        <w:rPr>
          <w:rFonts w:ascii="Tahoma" w:hAnsi="Tahoma" w:cs="Tahoma"/>
        </w:rPr>
      </w:pPr>
      <w:r w:rsidRPr="00FB4736">
        <w:rPr>
          <w:rFonts w:ascii="Tahoma" w:hAnsi="Tahoma" w:cs="Tahoma"/>
        </w:rPr>
        <w:t xml:space="preserve">V kolikor izvajalec ne izpolnjuje svojih obveznosti po pogodbi, lahko naročnik unovči </w:t>
      </w:r>
      <w:r w:rsidR="00D77041" w:rsidRPr="00FB4736">
        <w:rPr>
          <w:rFonts w:ascii="Tahoma" w:hAnsi="Tahoma" w:cs="Tahoma"/>
        </w:rPr>
        <w:t>finančno zavarovanje</w:t>
      </w:r>
      <w:r w:rsidRPr="00FB4736">
        <w:rPr>
          <w:rFonts w:ascii="Tahoma" w:hAnsi="Tahoma" w:cs="Tahoma"/>
        </w:rPr>
        <w:t xml:space="preserve"> za zavarovanje dobre izvedbe pogodbenih obveznosti in od pogodbe odstopi brez kakršnekoli obveznosti do izvajalca. Naročnik bo pred unovčenjem </w:t>
      </w:r>
      <w:r w:rsidR="00D77041" w:rsidRPr="00FB4736">
        <w:rPr>
          <w:rFonts w:ascii="Tahoma" w:hAnsi="Tahoma" w:cs="Tahoma"/>
        </w:rPr>
        <w:t xml:space="preserve">le-tega </w:t>
      </w:r>
      <w:r w:rsidRPr="00FB4736">
        <w:rPr>
          <w:rFonts w:ascii="Tahoma" w:hAnsi="Tahoma" w:cs="Tahoma"/>
        </w:rPr>
        <w:t xml:space="preserve">izvajalca pisno pozval k </w:t>
      </w:r>
      <w:r w:rsidR="0036663D" w:rsidRPr="00FB4736">
        <w:rPr>
          <w:rFonts w:ascii="Tahoma" w:hAnsi="Tahoma" w:cs="Tahoma"/>
        </w:rPr>
        <w:t>izpolnitvi obveznosti po pogodbi</w:t>
      </w:r>
      <w:r w:rsidRPr="00FB4736">
        <w:rPr>
          <w:rFonts w:ascii="Tahoma" w:hAnsi="Tahoma" w:cs="Tahoma"/>
        </w:rPr>
        <w:t xml:space="preserve"> in mu določil rok za izpolnitev.</w:t>
      </w:r>
    </w:p>
    <w:p w:rsidR="00283D55" w:rsidRPr="00FB4736" w:rsidRDefault="00283D55" w:rsidP="000B1478">
      <w:pPr>
        <w:keepLines/>
        <w:widowControl w:val="0"/>
        <w:tabs>
          <w:tab w:val="left" w:pos="1418"/>
          <w:tab w:val="left" w:pos="1702"/>
        </w:tabs>
        <w:jc w:val="both"/>
        <w:rPr>
          <w:rFonts w:ascii="Tahoma" w:hAnsi="Tahoma" w:cs="Tahoma"/>
        </w:rPr>
      </w:pPr>
    </w:p>
    <w:p w:rsidR="00E5630E" w:rsidRPr="00FB4736" w:rsidRDefault="00E5630E">
      <w:pPr>
        <w:rPr>
          <w:rFonts w:ascii="Tahoma" w:hAnsi="Tahoma" w:cs="Tahoma"/>
        </w:rPr>
      </w:pPr>
      <w:r w:rsidRPr="00FB4736">
        <w:rPr>
          <w:rFonts w:ascii="Tahoma" w:hAnsi="Tahoma" w:cs="Tahoma"/>
        </w:rPr>
        <w:br w:type="page"/>
      </w:r>
    </w:p>
    <w:p w:rsidR="00283D55" w:rsidRPr="00FB4736" w:rsidRDefault="00F1225D" w:rsidP="000B1478">
      <w:pPr>
        <w:keepLines/>
        <w:widowControl w:val="0"/>
        <w:numPr>
          <w:ilvl w:val="0"/>
          <w:numId w:val="14"/>
        </w:numPr>
        <w:jc w:val="center"/>
        <w:rPr>
          <w:rFonts w:ascii="Tahoma" w:hAnsi="Tahoma" w:cs="Tahoma"/>
        </w:rPr>
      </w:pPr>
      <w:r w:rsidRPr="00FB4736">
        <w:rPr>
          <w:rFonts w:ascii="Tahoma" w:hAnsi="Tahoma" w:cs="Tahoma"/>
        </w:rPr>
        <w:lastRenderedPageBreak/>
        <w:t>č</w:t>
      </w:r>
      <w:r w:rsidR="00283D55" w:rsidRPr="00FB4736">
        <w:rPr>
          <w:rFonts w:ascii="Tahoma" w:hAnsi="Tahoma" w:cs="Tahoma"/>
        </w:rPr>
        <w:t>len</w:t>
      </w:r>
    </w:p>
    <w:p w:rsidR="00F1225D" w:rsidRPr="00FB4736" w:rsidRDefault="00F1225D" w:rsidP="000B1478">
      <w:pPr>
        <w:keepLines/>
        <w:widowControl w:val="0"/>
        <w:rPr>
          <w:rFonts w:ascii="Tahoma" w:hAnsi="Tahoma" w:cs="Tahoma"/>
        </w:rPr>
      </w:pPr>
    </w:p>
    <w:p w:rsidR="00F1225D" w:rsidRPr="00FB4736" w:rsidRDefault="00F1225D" w:rsidP="000B1478">
      <w:pPr>
        <w:keepLines/>
        <w:widowControl w:val="0"/>
        <w:jc w:val="both"/>
        <w:rPr>
          <w:rFonts w:ascii="Tahoma" w:hAnsi="Tahoma" w:cs="Tahoma"/>
          <w:strike/>
        </w:rPr>
      </w:pPr>
      <w:r w:rsidRPr="00FB4736">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FB4736">
        <w:rPr>
          <w:rFonts w:ascii="Tahoma" w:hAnsi="Tahoma" w:cs="Tahoma"/>
        </w:rPr>
        <w:t>,</w:t>
      </w:r>
      <w:r w:rsidRPr="00FB4736">
        <w:rPr>
          <w:rFonts w:ascii="Tahoma" w:hAnsi="Tahoma" w:cs="Tahoma"/>
        </w:rPr>
        <w:t xml:space="preserve"> skladno z obrazcem iz razpisne dokumentacije</w:t>
      </w:r>
      <w:r w:rsidR="00733976" w:rsidRPr="00FB4736">
        <w:rPr>
          <w:rFonts w:ascii="Tahoma" w:hAnsi="Tahoma" w:cs="Tahoma"/>
        </w:rPr>
        <w:t>,</w:t>
      </w:r>
      <w:r w:rsidRPr="00FB4736">
        <w:rPr>
          <w:rFonts w:ascii="Tahoma" w:hAnsi="Tahoma" w:cs="Tahoma"/>
        </w:rPr>
        <w:t xml:space="preserve"> </w:t>
      </w:r>
      <w:r w:rsidR="0016588D" w:rsidRPr="00FB4736">
        <w:rPr>
          <w:rFonts w:ascii="Tahoma" w:hAnsi="Tahoma" w:cs="Tahoma"/>
        </w:rPr>
        <w:t>v</w:t>
      </w:r>
      <w:r w:rsidRPr="00FB4736">
        <w:rPr>
          <w:rFonts w:ascii="Tahoma" w:hAnsi="Tahoma" w:cs="Tahoma"/>
        </w:rPr>
        <w:t xml:space="preserve"> višin</w:t>
      </w:r>
      <w:r w:rsidR="0016588D" w:rsidRPr="00FB4736">
        <w:rPr>
          <w:rFonts w:ascii="Tahoma" w:hAnsi="Tahoma" w:cs="Tahoma"/>
        </w:rPr>
        <w:t>i pet odstotkov</w:t>
      </w:r>
      <w:r w:rsidRPr="00FB4736">
        <w:rPr>
          <w:rFonts w:ascii="Tahoma" w:hAnsi="Tahoma" w:cs="Tahoma"/>
        </w:rPr>
        <w:t xml:space="preserve"> </w:t>
      </w:r>
      <w:r w:rsidR="0016588D" w:rsidRPr="00FB4736">
        <w:rPr>
          <w:rFonts w:ascii="Tahoma" w:hAnsi="Tahoma" w:cs="Tahoma"/>
        </w:rPr>
        <w:t>(</w:t>
      </w:r>
      <w:r w:rsidRPr="00FB4736">
        <w:rPr>
          <w:rFonts w:ascii="Tahoma" w:hAnsi="Tahoma" w:cs="Tahoma"/>
        </w:rPr>
        <w:t>5 %</w:t>
      </w:r>
      <w:r w:rsidR="0016588D" w:rsidRPr="00FB4736">
        <w:rPr>
          <w:rFonts w:ascii="Tahoma" w:hAnsi="Tahoma" w:cs="Tahoma"/>
        </w:rPr>
        <w:t>)</w:t>
      </w:r>
      <w:r w:rsidRPr="00FB4736">
        <w:rPr>
          <w:rFonts w:ascii="Tahoma" w:hAnsi="Tahoma" w:cs="Tahoma"/>
        </w:rPr>
        <w:t xml:space="preserve"> pogodbene vrednosti </w:t>
      </w:r>
      <w:r w:rsidR="00DE7CAB" w:rsidRPr="00FB4736">
        <w:rPr>
          <w:rFonts w:ascii="Tahoma" w:hAnsi="Tahoma" w:cs="Tahoma"/>
        </w:rPr>
        <w:t>z</w:t>
      </w:r>
      <w:r w:rsidRPr="00FB4736">
        <w:rPr>
          <w:rFonts w:ascii="Tahoma" w:hAnsi="Tahoma" w:cs="Tahoma"/>
        </w:rPr>
        <w:t xml:space="preserve"> DDV in rokom veljavnosti </w:t>
      </w:r>
      <w:r w:rsidR="0016588D" w:rsidRPr="00FB4736">
        <w:rPr>
          <w:rFonts w:ascii="Tahoma" w:hAnsi="Tahoma" w:cs="Tahoma"/>
        </w:rPr>
        <w:t>še trideset (</w:t>
      </w:r>
      <w:r w:rsidRPr="00FB4736">
        <w:rPr>
          <w:rFonts w:ascii="Tahoma" w:hAnsi="Tahoma" w:cs="Tahoma"/>
        </w:rPr>
        <w:t>30</w:t>
      </w:r>
      <w:r w:rsidR="00B779B4" w:rsidRPr="00FB4736">
        <w:rPr>
          <w:rFonts w:ascii="Tahoma" w:hAnsi="Tahoma" w:cs="Tahoma"/>
        </w:rPr>
        <w:t>)</w:t>
      </w:r>
      <w:r w:rsidRPr="00FB4736">
        <w:rPr>
          <w:rFonts w:ascii="Tahoma" w:hAnsi="Tahoma" w:cs="Tahoma"/>
        </w:rPr>
        <w:t xml:space="preserve"> dni po preteku </w:t>
      </w:r>
      <w:r w:rsidR="00804ACA" w:rsidRPr="00FB4736">
        <w:rPr>
          <w:rFonts w:ascii="Tahoma" w:hAnsi="Tahoma" w:cs="Tahoma"/>
        </w:rPr>
        <w:t>najdaljšega garancijskega roka, določenega s pogodbo (torej mora veljati: celoten garancijski rok, določen v pogodbi + 30 (trideset) dni).</w:t>
      </w:r>
    </w:p>
    <w:p w:rsidR="002532A6" w:rsidRPr="00FB4736" w:rsidRDefault="002532A6" w:rsidP="000B1478">
      <w:pPr>
        <w:keepLines/>
        <w:widowControl w:val="0"/>
        <w:tabs>
          <w:tab w:val="left" w:pos="1418"/>
          <w:tab w:val="left" w:pos="1702"/>
        </w:tabs>
        <w:jc w:val="both"/>
        <w:rPr>
          <w:rFonts w:ascii="Tahoma" w:hAnsi="Tahoma" w:cs="Tahoma"/>
        </w:rPr>
      </w:pPr>
    </w:p>
    <w:p w:rsidR="00A3464E" w:rsidRPr="00FB4736" w:rsidRDefault="00A3464E" w:rsidP="000B1478">
      <w:pPr>
        <w:keepLines/>
        <w:widowControl w:val="0"/>
        <w:jc w:val="both"/>
        <w:rPr>
          <w:rFonts w:ascii="Tahoma" w:hAnsi="Tahoma" w:cs="Tahoma"/>
        </w:rPr>
      </w:pPr>
      <w:r w:rsidRPr="00FB4736">
        <w:rPr>
          <w:rFonts w:ascii="Tahoma" w:hAnsi="Tahoma" w:cs="Tahoma"/>
        </w:rPr>
        <w:t xml:space="preserve">V primeru, da naročnik delno unovči finančno zavarovanje za odpravo napak v garancijski dobi, </w:t>
      </w:r>
      <w:r w:rsidR="0030587D" w:rsidRPr="00FB4736">
        <w:rPr>
          <w:rFonts w:ascii="Tahoma" w:hAnsi="Tahoma" w:cs="Tahoma"/>
        </w:rPr>
        <w:t xml:space="preserve">mu </w:t>
      </w:r>
      <w:r w:rsidRPr="00FB4736">
        <w:rPr>
          <w:rFonts w:ascii="Tahoma" w:hAnsi="Tahoma" w:cs="Tahoma"/>
        </w:rPr>
        <w:t>mora izvajalec nemudoma dostaviti novo finančno zavarovanje za odpravo nap</w:t>
      </w:r>
      <w:r w:rsidR="0030587D" w:rsidRPr="00FB4736">
        <w:rPr>
          <w:rFonts w:ascii="Tahoma" w:hAnsi="Tahoma" w:cs="Tahoma"/>
        </w:rPr>
        <w:t>ak v garancijski dobi</w:t>
      </w:r>
      <w:r w:rsidRPr="00FB4736">
        <w:rPr>
          <w:rFonts w:ascii="Tahoma" w:hAnsi="Tahoma" w:cs="Tahoma"/>
        </w:rPr>
        <w:t xml:space="preserve">. </w:t>
      </w:r>
    </w:p>
    <w:p w:rsidR="00A3464E" w:rsidRPr="00FB4736" w:rsidRDefault="00A3464E" w:rsidP="000B1478">
      <w:pPr>
        <w:keepLines/>
        <w:widowControl w:val="0"/>
        <w:tabs>
          <w:tab w:val="left" w:pos="1418"/>
          <w:tab w:val="left" w:pos="1702"/>
        </w:tabs>
        <w:jc w:val="both"/>
        <w:rPr>
          <w:rFonts w:ascii="Tahoma" w:hAnsi="Tahoma" w:cs="Tahoma"/>
        </w:rPr>
      </w:pPr>
    </w:p>
    <w:p w:rsidR="00283D55" w:rsidRPr="00FB4736" w:rsidRDefault="00283D55" w:rsidP="000B1478">
      <w:pPr>
        <w:keepLines/>
        <w:widowControl w:val="0"/>
        <w:numPr>
          <w:ilvl w:val="0"/>
          <w:numId w:val="14"/>
        </w:numPr>
        <w:jc w:val="center"/>
        <w:rPr>
          <w:rFonts w:ascii="Tahoma" w:hAnsi="Tahoma" w:cs="Tahoma"/>
        </w:rPr>
      </w:pPr>
      <w:r w:rsidRPr="00FB4736">
        <w:rPr>
          <w:rFonts w:ascii="Tahoma" w:hAnsi="Tahoma" w:cs="Tahoma"/>
        </w:rPr>
        <w:t>člen</w:t>
      </w:r>
    </w:p>
    <w:p w:rsidR="00283D55" w:rsidRPr="00FB4736" w:rsidRDefault="00283D55" w:rsidP="000B1478">
      <w:pPr>
        <w:keepLines/>
        <w:widowControl w:val="0"/>
        <w:tabs>
          <w:tab w:val="left" w:pos="1418"/>
          <w:tab w:val="left" w:pos="1702"/>
        </w:tabs>
        <w:jc w:val="both"/>
        <w:rPr>
          <w:rFonts w:ascii="Tahoma" w:hAnsi="Tahoma" w:cs="Tahoma"/>
          <w:b/>
        </w:rPr>
      </w:pPr>
    </w:p>
    <w:p w:rsidR="00C94CF2" w:rsidRPr="00FB4736" w:rsidRDefault="00283D55" w:rsidP="000B1478">
      <w:pPr>
        <w:keepLines/>
        <w:widowControl w:val="0"/>
        <w:tabs>
          <w:tab w:val="left" w:pos="1418"/>
          <w:tab w:val="left" w:pos="1702"/>
        </w:tabs>
        <w:jc w:val="both"/>
        <w:rPr>
          <w:rFonts w:ascii="Tahoma" w:hAnsi="Tahoma" w:cs="Tahoma"/>
        </w:rPr>
      </w:pPr>
      <w:r w:rsidRPr="00FB4736">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FB4736">
        <w:rPr>
          <w:rFonts w:ascii="Tahoma" w:hAnsi="Tahoma" w:cs="Tahoma"/>
        </w:rPr>
        <w:t>pogodbe</w:t>
      </w:r>
      <w:r w:rsidRPr="00FB4736">
        <w:rPr>
          <w:rFonts w:ascii="Tahoma" w:hAnsi="Tahoma" w:cs="Tahoma"/>
        </w:rPr>
        <w:t xml:space="preserve"> utrpel in zneskom iz unovčenega finančnega zavarovanja.</w:t>
      </w:r>
      <w:r w:rsidR="00127525" w:rsidRPr="00FB4736">
        <w:rPr>
          <w:rFonts w:ascii="Tahoma" w:hAnsi="Tahoma" w:cs="Tahoma"/>
        </w:rPr>
        <w:t xml:space="preserve"> </w:t>
      </w:r>
    </w:p>
    <w:p w:rsidR="00F77636" w:rsidRPr="00FB4736" w:rsidRDefault="00F77636" w:rsidP="000B1478">
      <w:pPr>
        <w:keepLines/>
        <w:widowControl w:val="0"/>
        <w:tabs>
          <w:tab w:val="left" w:pos="1418"/>
          <w:tab w:val="left" w:pos="1702"/>
        </w:tabs>
        <w:jc w:val="both"/>
        <w:rPr>
          <w:rFonts w:ascii="Tahoma" w:hAnsi="Tahoma" w:cs="Tahoma"/>
        </w:rPr>
      </w:pPr>
    </w:p>
    <w:p w:rsidR="009E1B44" w:rsidRPr="00FB4736" w:rsidRDefault="00C94CF2" w:rsidP="000B1478">
      <w:pPr>
        <w:keepLines/>
        <w:widowControl w:val="0"/>
        <w:numPr>
          <w:ilvl w:val="0"/>
          <w:numId w:val="12"/>
        </w:numPr>
        <w:tabs>
          <w:tab w:val="left" w:pos="540"/>
        </w:tabs>
        <w:jc w:val="center"/>
        <w:rPr>
          <w:rFonts w:ascii="Tahoma" w:hAnsi="Tahoma" w:cs="Tahoma"/>
        </w:rPr>
      </w:pPr>
      <w:r w:rsidRPr="00FB4736">
        <w:rPr>
          <w:rFonts w:ascii="Tahoma" w:hAnsi="Tahoma" w:cs="Tahoma"/>
        </w:rPr>
        <w:t xml:space="preserve"> </w:t>
      </w:r>
      <w:r w:rsidR="009E1B44" w:rsidRPr="00FB4736">
        <w:rPr>
          <w:rFonts w:ascii="Tahoma" w:hAnsi="Tahoma" w:cs="Tahoma"/>
        </w:rPr>
        <w:t>ROK IZVEDBE POGODBENIH DEL</w:t>
      </w:r>
    </w:p>
    <w:p w:rsidR="009E1B44" w:rsidRPr="00FB4736" w:rsidRDefault="009E1B44" w:rsidP="000B1478">
      <w:pPr>
        <w:keepLines/>
        <w:widowControl w:val="0"/>
        <w:tabs>
          <w:tab w:val="left" w:pos="709"/>
          <w:tab w:val="left" w:pos="1702"/>
        </w:tabs>
        <w:ind w:left="1701" w:hanging="1701"/>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1418"/>
          <w:tab w:val="left" w:pos="1702"/>
        </w:tabs>
        <w:rPr>
          <w:rFonts w:ascii="Tahoma" w:hAnsi="Tahoma" w:cs="Tahoma"/>
        </w:rPr>
      </w:pPr>
    </w:p>
    <w:p w:rsidR="003851A6" w:rsidRPr="00FB4736" w:rsidRDefault="003851A6" w:rsidP="000B1478">
      <w:pPr>
        <w:keepLines/>
        <w:widowControl w:val="0"/>
        <w:tabs>
          <w:tab w:val="left" w:pos="1418"/>
          <w:tab w:val="left" w:pos="1702"/>
        </w:tabs>
        <w:rPr>
          <w:rFonts w:ascii="Tahoma" w:hAnsi="Tahoma" w:cs="Tahoma"/>
        </w:rPr>
      </w:pPr>
      <w:r w:rsidRPr="00FB4736">
        <w:rPr>
          <w:rFonts w:ascii="Tahoma" w:hAnsi="Tahoma" w:cs="Tahoma"/>
        </w:rPr>
        <w:t>Izvajalec se obvezuje pogodbena dela izvesti v naslednjih terminih:</w:t>
      </w:r>
    </w:p>
    <w:p w:rsidR="0076127C" w:rsidRPr="00FB4736" w:rsidRDefault="0076127C"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48"/>
        <w:gridCol w:w="2114"/>
        <w:gridCol w:w="3019"/>
      </w:tblGrid>
      <w:tr w:rsidR="00E5630E" w:rsidRPr="00FB4736" w:rsidTr="00E5630E">
        <w:trPr>
          <w:trHeight w:val="393"/>
        </w:trPr>
        <w:tc>
          <w:tcPr>
            <w:tcW w:w="4148" w:type="dxa"/>
            <w:vAlign w:val="center"/>
          </w:tcPr>
          <w:p w:rsidR="00E5630E" w:rsidRPr="00FB4736" w:rsidRDefault="00E5630E" w:rsidP="00A837A8">
            <w:pPr>
              <w:keepLines/>
              <w:widowControl w:val="0"/>
              <w:ind w:left="139"/>
              <w:jc w:val="both"/>
              <w:rPr>
                <w:rFonts w:ascii="Tahoma" w:hAnsi="Tahoma" w:cs="Tahoma"/>
              </w:rPr>
            </w:pPr>
            <w:r w:rsidRPr="00FB4736">
              <w:rPr>
                <w:rFonts w:ascii="Tahoma" w:hAnsi="Tahoma" w:cs="Tahoma"/>
              </w:rPr>
              <w:t>Opis – strojno inštalacijska dela</w:t>
            </w:r>
          </w:p>
        </w:tc>
        <w:tc>
          <w:tcPr>
            <w:tcW w:w="2114" w:type="dxa"/>
            <w:vAlign w:val="center"/>
          </w:tcPr>
          <w:p w:rsidR="00E5630E" w:rsidRPr="00FB4736" w:rsidRDefault="00E5630E" w:rsidP="00A837A8">
            <w:pPr>
              <w:keepLines/>
              <w:widowControl w:val="0"/>
              <w:jc w:val="center"/>
              <w:rPr>
                <w:rFonts w:ascii="Tahoma" w:hAnsi="Tahoma" w:cs="Tahoma"/>
              </w:rPr>
            </w:pPr>
            <w:r w:rsidRPr="00FB4736">
              <w:rPr>
                <w:rFonts w:ascii="Tahoma" w:hAnsi="Tahoma" w:cs="Tahoma"/>
                <w:bCs/>
              </w:rPr>
              <w:t>Rok izvedbe v koledarskih dneh</w:t>
            </w:r>
          </w:p>
        </w:tc>
        <w:tc>
          <w:tcPr>
            <w:tcW w:w="3019" w:type="dxa"/>
          </w:tcPr>
          <w:p w:rsidR="00E5630E" w:rsidRPr="00FB4736" w:rsidRDefault="00E5630E" w:rsidP="00A837A8">
            <w:pPr>
              <w:keepLines/>
              <w:widowControl w:val="0"/>
              <w:jc w:val="center"/>
              <w:rPr>
                <w:rFonts w:ascii="Tahoma" w:hAnsi="Tahoma" w:cs="Tahoma"/>
              </w:rPr>
            </w:pPr>
            <w:r w:rsidRPr="00FB4736">
              <w:rPr>
                <w:rFonts w:ascii="Tahoma" w:hAnsi="Tahoma" w:cs="Tahoma"/>
                <w:bCs/>
              </w:rPr>
              <w:t>Predvideno obdobje izvajanja del</w:t>
            </w:r>
          </w:p>
        </w:tc>
      </w:tr>
      <w:tr w:rsidR="00E5630E" w:rsidRPr="00FB4736" w:rsidTr="005E68CE">
        <w:trPr>
          <w:trHeight w:val="393"/>
        </w:trPr>
        <w:tc>
          <w:tcPr>
            <w:tcW w:w="4148" w:type="dxa"/>
            <w:tcBorders>
              <w:top w:val="single" w:sz="4" w:space="0" w:color="auto"/>
              <w:left w:val="single" w:sz="4" w:space="0" w:color="auto"/>
              <w:bottom w:val="single" w:sz="4" w:space="0" w:color="auto"/>
              <w:right w:val="single" w:sz="4" w:space="0" w:color="auto"/>
            </w:tcBorders>
            <w:vAlign w:val="center"/>
          </w:tcPr>
          <w:p w:rsidR="00E5630E" w:rsidRPr="00FB4736" w:rsidRDefault="005E68CE" w:rsidP="00E5630E">
            <w:pPr>
              <w:keepLines/>
              <w:widowControl w:val="0"/>
              <w:ind w:left="139"/>
              <w:jc w:val="both"/>
              <w:rPr>
                <w:rFonts w:ascii="Tahoma" w:hAnsi="Tahoma" w:cs="Tahoma"/>
              </w:rPr>
            </w:pPr>
            <w:r w:rsidRPr="00FB4736">
              <w:rPr>
                <w:rFonts w:ascii="Tahoma" w:hAnsi="Tahoma" w:cs="Tahoma"/>
              </w:rPr>
              <w:t xml:space="preserve">30III434/128 Obnova vročevoda T2600, odsek Ulica Ambrožiča Novljana - Francoska ulica </w:t>
            </w:r>
            <w:r w:rsidR="00E5630E" w:rsidRPr="00FB4736">
              <w:rPr>
                <w:rFonts w:ascii="Tahoma" w:hAnsi="Tahoma" w:cs="Tahoma"/>
              </w:rPr>
              <w:t>v Ljubljani</w:t>
            </w:r>
          </w:p>
        </w:tc>
        <w:tc>
          <w:tcPr>
            <w:tcW w:w="2114" w:type="dxa"/>
            <w:tcBorders>
              <w:top w:val="single" w:sz="4" w:space="0" w:color="auto"/>
              <w:left w:val="single" w:sz="4" w:space="0" w:color="auto"/>
              <w:bottom w:val="single" w:sz="4" w:space="0" w:color="auto"/>
              <w:right w:val="single" w:sz="4" w:space="0" w:color="auto"/>
            </w:tcBorders>
            <w:vAlign w:val="center"/>
          </w:tcPr>
          <w:p w:rsidR="00E5630E" w:rsidRPr="00FB4736" w:rsidRDefault="00E5630E" w:rsidP="00A837A8">
            <w:pPr>
              <w:keepLines/>
              <w:widowControl w:val="0"/>
              <w:jc w:val="center"/>
              <w:rPr>
                <w:rFonts w:ascii="Tahoma" w:hAnsi="Tahoma" w:cs="Tahoma"/>
                <w:bCs/>
              </w:rPr>
            </w:pPr>
            <w:r w:rsidRPr="00FB4736">
              <w:rPr>
                <w:rFonts w:ascii="Tahoma" w:hAnsi="Tahoma" w:cs="Tahoma"/>
                <w:bCs/>
              </w:rPr>
              <w:t>90 (devetdeset) dni</w:t>
            </w:r>
          </w:p>
        </w:tc>
        <w:tc>
          <w:tcPr>
            <w:tcW w:w="3019" w:type="dxa"/>
            <w:tcBorders>
              <w:top w:val="single" w:sz="4" w:space="0" w:color="auto"/>
              <w:left w:val="single" w:sz="4" w:space="0" w:color="auto"/>
              <w:bottom w:val="single" w:sz="4" w:space="0" w:color="auto"/>
              <w:right w:val="single" w:sz="4" w:space="0" w:color="auto"/>
            </w:tcBorders>
            <w:vAlign w:val="center"/>
          </w:tcPr>
          <w:p w:rsidR="00E5630E" w:rsidRPr="00FB4736" w:rsidRDefault="00E5630E" w:rsidP="005E68CE">
            <w:pPr>
              <w:keepLines/>
              <w:widowControl w:val="0"/>
              <w:jc w:val="center"/>
              <w:rPr>
                <w:rFonts w:ascii="Tahoma" w:hAnsi="Tahoma" w:cs="Tahoma"/>
                <w:bCs/>
              </w:rPr>
            </w:pPr>
            <w:r w:rsidRPr="00FB4736">
              <w:rPr>
                <w:rFonts w:ascii="Tahoma" w:hAnsi="Tahoma" w:cs="Tahoma"/>
                <w:bCs/>
              </w:rPr>
              <w:t xml:space="preserve">avgust 2021 – </w:t>
            </w:r>
            <w:r w:rsidR="005E68CE" w:rsidRPr="00FB4736">
              <w:rPr>
                <w:rFonts w:ascii="Tahoma" w:hAnsi="Tahoma" w:cs="Tahoma"/>
                <w:bCs/>
              </w:rPr>
              <w:t>oktober</w:t>
            </w:r>
            <w:r w:rsidRPr="00FB4736">
              <w:rPr>
                <w:rFonts w:ascii="Tahoma" w:hAnsi="Tahoma" w:cs="Tahoma"/>
                <w:bCs/>
              </w:rPr>
              <w:t xml:space="preserve"> 2021</w:t>
            </w:r>
          </w:p>
        </w:tc>
      </w:tr>
    </w:tbl>
    <w:p w:rsidR="00E5630E" w:rsidRPr="00FB4736" w:rsidRDefault="00E5630E" w:rsidP="000B1478">
      <w:pPr>
        <w:keepLines/>
        <w:widowControl w:val="0"/>
        <w:tabs>
          <w:tab w:val="left" w:pos="1418"/>
          <w:tab w:val="left" w:pos="1702"/>
        </w:tabs>
        <w:rPr>
          <w:rFonts w:ascii="Tahoma" w:hAnsi="Tahoma" w:cs="Tahoma"/>
        </w:rPr>
      </w:pPr>
    </w:p>
    <w:p w:rsidR="009E1B44" w:rsidRPr="00FB4736" w:rsidRDefault="00E30E64" w:rsidP="000B1478">
      <w:pPr>
        <w:keepLines/>
        <w:widowControl w:val="0"/>
        <w:tabs>
          <w:tab w:val="left" w:pos="4253"/>
        </w:tabs>
        <w:ind w:right="3"/>
        <w:jc w:val="both"/>
        <w:rPr>
          <w:rFonts w:ascii="Tahoma" w:hAnsi="Tahoma" w:cs="Tahoma"/>
        </w:rPr>
      </w:pPr>
      <w:r w:rsidRPr="00FB4736">
        <w:rPr>
          <w:rFonts w:ascii="Tahoma" w:hAnsi="Tahoma" w:cs="Tahoma"/>
        </w:rPr>
        <w:t xml:space="preserve">Izvajalec je dolžan </w:t>
      </w:r>
      <w:r w:rsidR="0030587D" w:rsidRPr="00FB4736">
        <w:rPr>
          <w:rFonts w:ascii="Tahoma" w:hAnsi="Tahoma" w:cs="Tahoma"/>
        </w:rPr>
        <w:t>za</w:t>
      </w:r>
      <w:r w:rsidRPr="00FB4736">
        <w:rPr>
          <w:rFonts w:ascii="Tahoma" w:hAnsi="Tahoma" w:cs="Tahoma"/>
        </w:rPr>
        <w:t>četi z deli v desetih (10) koledarskih dneh od sestave zapisnika o uvedbi izvajalca v delo</w:t>
      </w:r>
      <w:r w:rsidR="003851A6" w:rsidRPr="00FB4736">
        <w:rPr>
          <w:rFonts w:ascii="Tahoma" w:hAnsi="Tahoma" w:cs="Tahoma"/>
        </w:rPr>
        <w:t>.</w:t>
      </w:r>
      <w:r w:rsidRPr="00FB4736">
        <w:rPr>
          <w:rFonts w:ascii="Tahoma" w:hAnsi="Tahoma" w:cs="Tahoma"/>
        </w:rPr>
        <w:t xml:space="preserve"> </w:t>
      </w:r>
    </w:p>
    <w:p w:rsidR="009E1B44" w:rsidRPr="00FB4736" w:rsidRDefault="009E1B44" w:rsidP="000B1478">
      <w:pPr>
        <w:keepLines/>
        <w:widowControl w:val="0"/>
        <w:tabs>
          <w:tab w:val="left" w:pos="-180"/>
        </w:tabs>
        <w:jc w:val="both"/>
        <w:rPr>
          <w:rFonts w:ascii="Tahoma" w:hAnsi="Tahoma" w:cs="Tahoma"/>
        </w:rPr>
      </w:pPr>
    </w:p>
    <w:p w:rsidR="006F145C" w:rsidRPr="00FB4736" w:rsidRDefault="006F145C" w:rsidP="000B1478">
      <w:pPr>
        <w:keepLines/>
        <w:widowControl w:val="0"/>
        <w:tabs>
          <w:tab w:val="left" w:pos="-180"/>
        </w:tabs>
        <w:jc w:val="both"/>
        <w:rPr>
          <w:rFonts w:ascii="Tahoma" w:hAnsi="Tahoma" w:cs="Tahoma"/>
        </w:rPr>
      </w:pPr>
      <w:r w:rsidRPr="00FB4736">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FB4736">
        <w:rPr>
          <w:rFonts w:ascii="Tahoma" w:hAnsi="Tahoma" w:cs="Tahoma"/>
        </w:rPr>
        <w:t>aneks</w:t>
      </w:r>
      <w:r w:rsidRPr="00FB4736">
        <w:rPr>
          <w:rFonts w:ascii="Tahoma" w:hAnsi="Tahoma" w:cs="Tahoma"/>
        </w:rPr>
        <w:t xml:space="preserve"> k tej pogodbi. </w:t>
      </w:r>
    </w:p>
    <w:p w:rsidR="00C064D9" w:rsidRPr="00FB4736" w:rsidRDefault="00C064D9" w:rsidP="000B1478">
      <w:pPr>
        <w:keepLines/>
        <w:widowControl w:val="0"/>
        <w:tabs>
          <w:tab w:val="left" w:pos="-180"/>
        </w:tabs>
        <w:jc w:val="both"/>
        <w:rPr>
          <w:rFonts w:ascii="Tahoma" w:hAnsi="Tahoma" w:cs="Tahoma"/>
        </w:rPr>
      </w:pPr>
    </w:p>
    <w:p w:rsidR="00F77636" w:rsidRPr="00FB4736" w:rsidRDefault="00F77636" w:rsidP="000B1478">
      <w:pPr>
        <w:keepLines/>
        <w:widowControl w:val="0"/>
        <w:numPr>
          <w:ilvl w:val="0"/>
          <w:numId w:val="12"/>
        </w:numPr>
        <w:tabs>
          <w:tab w:val="left" w:pos="540"/>
        </w:tabs>
        <w:jc w:val="center"/>
        <w:rPr>
          <w:rFonts w:ascii="Tahoma" w:hAnsi="Tahoma" w:cs="Tahoma"/>
        </w:rPr>
      </w:pPr>
      <w:r w:rsidRPr="00FB4736">
        <w:rPr>
          <w:rFonts w:ascii="Tahoma" w:hAnsi="Tahoma" w:cs="Tahoma"/>
        </w:rPr>
        <w:t xml:space="preserve">GARANCIJSKI ROK </w:t>
      </w:r>
    </w:p>
    <w:p w:rsidR="00F77636" w:rsidRPr="00FB4736" w:rsidRDefault="00F77636" w:rsidP="000B1478">
      <w:pPr>
        <w:keepLines/>
        <w:widowControl w:val="0"/>
        <w:tabs>
          <w:tab w:val="left" w:pos="709"/>
          <w:tab w:val="left" w:pos="1702"/>
        </w:tabs>
        <w:ind w:left="1701" w:hanging="1701"/>
        <w:rPr>
          <w:rFonts w:ascii="Tahoma" w:hAnsi="Tahoma" w:cs="Tahoma"/>
        </w:rPr>
      </w:pPr>
    </w:p>
    <w:p w:rsidR="00F77636" w:rsidRPr="00FB4736" w:rsidRDefault="00F77636" w:rsidP="000B1478">
      <w:pPr>
        <w:keepLines/>
        <w:widowControl w:val="0"/>
        <w:numPr>
          <w:ilvl w:val="0"/>
          <w:numId w:val="14"/>
        </w:numPr>
        <w:jc w:val="center"/>
        <w:rPr>
          <w:rFonts w:ascii="Tahoma" w:hAnsi="Tahoma" w:cs="Tahoma"/>
        </w:rPr>
      </w:pPr>
      <w:r w:rsidRPr="00FB4736">
        <w:rPr>
          <w:rFonts w:ascii="Tahoma" w:hAnsi="Tahoma" w:cs="Tahoma"/>
        </w:rPr>
        <w:t>člen</w:t>
      </w:r>
    </w:p>
    <w:p w:rsidR="00F77636" w:rsidRPr="00FB4736" w:rsidRDefault="00F77636" w:rsidP="000B1478">
      <w:pPr>
        <w:keepLines/>
        <w:widowControl w:val="0"/>
        <w:tabs>
          <w:tab w:val="left" w:pos="0"/>
        </w:tabs>
        <w:jc w:val="center"/>
        <w:rPr>
          <w:rFonts w:ascii="Tahoma" w:hAnsi="Tahoma" w:cs="Tahoma"/>
        </w:rPr>
      </w:pPr>
    </w:p>
    <w:p w:rsidR="00F77636" w:rsidRPr="00FB4736" w:rsidRDefault="00F77636" w:rsidP="000B1478">
      <w:pPr>
        <w:keepLines/>
        <w:widowControl w:val="0"/>
        <w:tabs>
          <w:tab w:val="left" w:pos="709"/>
          <w:tab w:val="left" w:pos="1702"/>
        </w:tabs>
        <w:jc w:val="both"/>
        <w:rPr>
          <w:rFonts w:ascii="Tahoma" w:hAnsi="Tahoma" w:cs="Tahoma"/>
        </w:rPr>
      </w:pPr>
      <w:r w:rsidRPr="00FB4736">
        <w:rPr>
          <w:rFonts w:ascii="Tahoma" w:hAnsi="Tahoma" w:cs="Tahoma"/>
        </w:rPr>
        <w:t xml:space="preserve">Izvajalec je odgovoren naročniku za morebitne napake in pomanjkljivosti v izdelavi v času trajanja garancijskega roka, ki znaša za vsa pogodbena dela pet (5) let. Garancijski rok teče od datuma </w:t>
      </w:r>
      <w:r w:rsidR="00422504">
        <w:rPr>
          <w:rFonts w:ascii="Tahoma" w:hAnsi="Tahoma" w:cs="Tahoma"/>
        </w:rPr>
        <w:t xml:space="preserve"> uspešno opravljenega prevzema izvedenih del, ki se opravi z zapisnikom o sprejemu in izročitvi izvedenih del.</w:t>
      </w:r>
    </w:p>
    <w:p w:rsidR="00F77636" w:rsidRPr="00FB4736" w:rsidRDefault="00F77636" w:rsidP="000B1478">
      <w:pPr>
        <w:keepLines/>
        <w:widowControl w:val="0"/>
        <w:tabs>
          <w:tab w:val="left" w:pos="1418"/>
          <w:tab w:val="left" w:pos="1702"/>
        </w:tabs>
        <w:jc w:val="both"/>
        <w:rPr>
          <w:rFonts w:ascii="Tahoma" w:hAnsi="Tahoma" w:cs="Tahoma"/>
        </w:rPr>
      </w:pPr>
    </w:p>
    <w:p w:rsidR="00F77636" w:rsidRPr="00FB4736" w:rsidRDefault="00F77636" w:rsidP="000B1478">
      <w:pPr>
        <w:keepLines/>
        <w:widowControl w:val="0"/>
        <w:tabs>
          <w:tab w:val="left" w:pos="1418"/>
          <w:tab w:val="left" w:pos="1702"/>
        </w:tabs>
        <w:jc w:val="both"/>
        <w:rPr>
          <w:rFonts w:ascii="Tahoma" w:hAnsi="Tahoma" w:cs="Tahoma"/>
        </w:rPr>
      </w:pPr>
      <w:r w:rsidRPr="00FB4736">
        <w:rPr>
          <w:rFonts w:ascii="Tahoma" w:hAnsi="Tahoma" w:cs="Tahoma"/>
        </w:rPr>
        <w:t xml:space="preserve">Garancijske listine proizvajalca opreme in industrijskih izdelkov ter druge listine, ki so po veljavnih predpisih obvezne, preda izvajalec naročniku do podpisa </w:t>
      </w:r>
      <w:r w:rsidR="00513D52" w:rsidRPr="00FB4736">
        <w:rPr>
          <w:rFonts w:ascii="Tahoma" w:hAnsi="Tahoma" w:cs="Tahoma"/>
        </w:rPr>
        <w:t>z</w:t>
      </w:r>
      <w:r w:rsidRPr="00FB4736">
        <w:rPr>
          <w:rFonts w:ascii="Tahoma" w:hAnsi="Tahoma" w:cs="Tahoma"/>
        </w:rPr>
        <w:t>apisnika o sprejemu in izročitvi izvedenih del.</w:t>
      </w:r>
    </w:p>
    <w:p w:rsidR="00F77636" w:rsidRPr="00FB4736" w:rsidRDefault="00F77636" w:rsidP="000B1478">
      <w:pPr>
        <w:keepLines/>
        <w:widowControl w:val="0"/>
        <w:tabs>
          <w:tab w:val="left" w:pos="1418"/>
          <w:tab w:val="left" w:pos="1702"/>
        </w:tabs>
        <w:jc w:val="both"/>
        <w:rPr>
          <w:rFonts w:ascii="Tahoma" w:hAnsi="Tahoma" w:cs="Tahoma"/>
        </w:rPr>
      </w:pPr>
    </w:p>
    <w:p w:rsidR="00F77636" w:rsidRPr="00FB4736" w:rsidRDefault="00F77636" w:rsidP="000B1478">
      <w:pPr>
        <w:keepLines/>
        <w:widowControl w:val="0"/>
        <w:numPr>
          <w:ilvl w:val="0"/>
          <w:numId w:val="14"/>
        </w:numPr>
        <w:jc w:val="center"/>
        <w:rPr>
          <w:rFonts w:ascii="Tahoma" w:hAnsi="Tahoma" w:cs="Tahoma"/>
        </w:rPr>
      </w:pPr>
      <w:r w:rsidRPr="00FB4736">
        <w:rPr>
          <w:rFonts w:ascii="Tahoma" w:hAnsi="Tahoma" w:cs="Tahoma"/>
        </w:rPr>
        <w:t>člen</w:t>
      </w:r>
    </w:p>
    <w:p w:rsidR="00F77636" w:rsidRPr="00FB4736" w:rsidRDefault="00F77636" w:rsidP="000B1478">
      <w:pPr>
        <w:keepLines/>
        <w:widowControl w:val="0"/>
        <w:numPr>
          <w:ilvl w:val="12"/>
          <w:numId w:val="0"/>
        </w:numPr>
        <w:tabs>
          <w:tab w:val="left" w:pos="1418"/>
          <w:tab w:val="left" w:pos="1702"/>
        </w:tabs>
        <w:rPr>
          <w:rFonts w:ascii="Tahoma" w:hAnsi="Tahoma" w:cs="Tahoma"/>
        </w:rPr>
      </w:pPr>
    </w:p>
    <w:p w:rsidR="00F77636" w:rsidRPr="00FB4736" w:rsidRDefault="00F77636" w:rsidP="000B1478">
      <w:pPr>
        <w:keepLines/>
        <w:widowControl w:val="0"/>
        <w:tabs>
          <w:tab w:val="left" w:pos="709"/>
          <w:tab w:val="left" w:pos="1702"/>
        </w:tabs>
        <w:jc w:val="both"/>
        <w:rPr>
          <w:rFonts w:ascii="Tahoma" w:hAnsi="Tahoma" w:cs="Tahoma"/>
        </w:rPr>
      </w:pPr>
      <w:r w:rsidRPr="00FB4736">
        <w:rPr>
          <w:rFonts w:ascii="Tahoma" w:hAnsi="Tahoma" w:cs="Tahoma"/>
        </w:rPr>
        <w:t xml:space="preserve">Če se v garancijskem roku pojavijo pomanjkljivosti zaradi kakovosti del ali opreme/industrijskih izdelkov, jih mora izvajalec odpraviti na svoje stroške v </w:t>
      </w:r>
      <w:r w:rsidR="00342C69" w:rsidRPr="00FB4736">
        <w:rPr>
          <w:rFonts w:ascii="Tahoma" w:hAnsi="Tahoma" w:cs="Tahoma"/>
        </w:rPr>
        <w:t>tre</w:t>
      </w:r>
      <w:r w:rsidR="00BF0966" w:rsidRPr="00FB4736">
        <w:rPr>
          <w:rFonts w:ascii="Tahoma" w:hAnsi="Tahoma" w:cs="Tahoma"/>
        </w:rPr>
        <w:t>h</w:t>
      </w:r>
      <w:r w:rsidRPr="00FB4736">
        <w:rPr>
          <w:rFonts w:ascii="Tahoma" w:hAnsi="Tahoma" w:cs="Tahoma"/>
        </w:rPr>
        <w:t xml:space="preserve"> (3) delovnih dneh, ko ga naročnik pisno obvesti o nastali napaki.</w:t>
      </w:r>
    </w:p>
    <w:p w:rsidR="00F77636" w:rsidRPr="00FB4736" w:rsidRDefault="00F77636" w:rsidP="000B1478">
      <w:pPr>
        <w:keepLines/>
        <w:widowControl w:val="0"/>
        <w:tabs>
          <w:tab w:val="left" w:pos="709"/>
          <w:tab w:val="left" w:pos="1702"/>
        </w:tabs>
        <w:jc w:val="both"/>
        <w:rPr>
          <w:rFonts w:ascii="Tahoma" w:hAnsi="Tahoma" w:cs="Tahoma"/>
        </w:rPr>
      </w:pPr>
    </w:p>
    <w:p w:rsidR="00F77636" w:rsidRPr="00FB4736" w:rsidRDefault="00F77636" w:rsidP="000B1478">
      <w:pPr>
        <w:keepLines/>
        <w:widowControl w:val="0"/>
        <w:tabs>
          <w:tab w:val="left" w:pos="709"/>
          <w:tab w:val="left" w:pos="1702"/>
        </w:tabs>
        <w:jc w:val="both"/>
        <w:rPr>
          <w:rFonts w:ascii="Tahoma" w:hAnsi="Tahoma" w:cs="Tahoma"/>
        </w:rPr>
      </w:pPr>
      <w:r w:rsidRPr="00FB4736">
        <w:rPr>
          <w:rFonts w:ascii="Tahoma" w:hAnsi="Tahoma" w:cs="Tahoma"/>
        </w:rPr>
        <w:lastRenderedPageBreak/>
        <w:t>Če izvajalec v času</w:t>
      </w:r>
      <w:r w:rsidR="00A6061B" w:rsidRPr="00FB4736">
        <w:rPr>
          <w:rFonts w:ascii="Tahoma" w:hAnsi="Tahoma" w:cs="Tahoma"/>
        </w:rPr>
        <w:t xml:space="preserve"> iz prejšnjega odstavka</w:t>
      </w:r>
      <w:r w:rsidRPr="00FB4736">
        <w:rPr>
          <w:rFonts w:ascii="Tahoma" w:hAnsi="Tahoma" w:cs="Tahoma"/>
        </w:rPr>
        <w:t xml:space="preserve"> ne odstrani pomanjkljivosti ali se z naročnikom ne dogovori za nov rok odstranitve, jih bo po načelu dobrega gospodar</w:t>
      </w:r>
      <w:r w:rsidR="00513D52" w:rsidRPr="00FB4736">
        <w:rPr>
          <w:rFonts w:ascii="Tahoma" w:hAnsi="Tahoma" w:cs="Tahoma"/>
        </w:rPr>
        <w:t>stvenika</w:t>
      </w:r>
      <w:r w:rsidRPr="00FB4736">
        <w:rPr>
          <w:rFonts w:ascii="Tahoma" w:hAnsi="Tahoma" w:cs="Tahoma"/>
        </w:rPr>
        <w:t xml:space="preserve"> odpravil </w:t>
      </w:r>
      <w:r w:rsidR="003F5A9B" w:rsidRPr="00FB4736">
        <w:rPr>
          <w:rFonts w:ascii="Tahoma" w:hAnsi="Tahoma" w:cs="Tahoma"/>
        </w:rPr>
        <w:t xml:space="preserve">naročnik </w:t>
      </w:r>
      <w:r w:rsidRPr="00FB4736">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sidRPr="00FB4736">
        <w:rPr>
          <w:rFonts w:ascii="Tahoma" w:hAnsi="Tahoma" w:cs="Tahoma"/>
        </w:rPr>
        <w:t>.</w:t>
      </w:r>
    </w:p>
    <w:p w:rsidR="00342C69" w:rsidRPr="00FB4736" w:rsidRDefault="00342C69" w:rsidP="000B1478">
      <w:pPr>
        <w:keepLines/>
        <w:widowControl w:val="0"/>
        <w:tabs>
          <w:tab w:val="left" w:pos="709"/>
          <w:tab w:val="left" w:pos="1702"/>
        </w:tabs>
        <w:jc w:val="both"/>
        <w:rPr>
          <w:rFonts w:ascii="Tahoma" w:hAnsi="Tahoma" w:cs="Tahoma"/>
        </w:rPr>
      </w:pPr>
    </w:p>
    <w:p w:rsidR="00F77636" w:rsidRPr="00FB4736" w:rsidRDefault="00F77636" w:rsidP="000B1478">
      <w:pPr>
        <w:keepLines/>
        <w:widowControl w:val="0"/>
        <w:numPr>
          <w:ilvl w:val="0"/>
          <w:numId w:val="12"/>
        </w:numPr>
        <w:tabs>
          <w:tab w:val="left" w:pos="540"/>
        </w:tabs>
        <w:jc w:val="center"/>
        <w:rPr>
          <w:rFonts w:ascii="Tahoma" w:hAnsi="Tahoma" w:cs="Tahoma"/>
        </w:rPr>
      </w:pPr>
      <w:r w:rsidRPr="00FB4736">
        <w:rPr>
          <w:rFonts w:ascii="Tahoma" w:hAnsi="Tahoma" w:cs="Tahoma"/>
        </w:rPr>
        <w:t>ZAVAROVANJE ODGOVORNOSTI</w:t>
      </w:r>
    </w:p>
    <w:p w:rsidR="00F77636" w:rsidRPr="00FB4736" w:rsidRDefault="00F77636" w:rsidP="000B1478">
      <w:pPr>
        <w:keepLines/>
        <w:widowControl w:val="0"/>
        <w:tabs>
          <w:tab w:val="left" w:pos="1418"/>
          <w:tab w:val="left" w:pos="1702"/>
        </w:tabs>
        <w:jc w:val="both"/>
        <w:rPr>
          <w:rFonts w:ascii="Tahoma" w:hAnsi="Tahoma" w:cs="Tahoma"/>
        </w:rPr>
      </w:pPr>
    </w:p>
    <w:p w:rsidR="00F77636" w:rsidRPr="00FB4736" w:rsidRDefault="00F77636" w:rsidP="000B1478">
      <w:pPr>
        <w:keepLines/>
        <w:widowControl w:val="0"/>
        <w:numPr>
          <w:ilvl w:val="0"/>
          <w:numId w:val="14"/>
        </w:numPr>
        <w:jc w:val="center"/>
        <w:rPr>
          <w:rFonts w:ascii="Tahoma" w:hAnsi="Tahoma" w:cs="Tahoma"/>
        </w:rPr>
      </w:pPr>
      <w:r w:rsidRPr="00FB4736">
        <w:rPr>
          <w:rFonts w:ascii="Tahoma" w:hAnsi="Tahoma" w:cs="Tahoma"/>
        </w:rPr>
        <w:t>člen</w:t>
      </w:r>
    </w:p>
    <w:p w:rsidR="00F77636" w:rsidRPr="00FB4736" w:rsidRDefault="00F77636" w:rsidP="000B1478">
      <w:pPr>
        <w:keepLines/>
        <w:widowControl w:val="0"/>
        <w:tabs>
          <w:tab w:val="left" w:pos="1418"/>
          <w:tab w:val="left" w:pos="1702"/>
        </w:tabs>
        <w:jc w:val="both"/>
        <w:rPr>
          <w:rFonts w:ascii="Tahoma" w:hAnsi="Tahoma" w:cs="Tahoma"/>
        </w:rPr>
      </w:pPr>
    </w:p>
    <w:p w:rsidR="00F77636" w:rsidRPr="00FB4736" w:rsidRDefault="00F77636" w:rsidP="000B1478">
      <w:pPr>
        <w:keepLines/>
        <w:widowControl w:val="0"/>
        <w:tabs>
          <w:tab w:val="left" w:pos="709"/>
          <w:tab w:val="left" w:pos="1702"/>
        </w:tabs>
        <w:jc w:val="both"/>
        <w:rPr>
          <w:rFonts w:ascii="Tahoma" w:hAnsi="Tahoma" w:cs="Tahoma"/>
        </w:rPr>
      </w:pPr>
      <w:r w:rsidRPr="00FB4736">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FB4736">
        <w:rPr>
          <w:rFonts w:ascii="Tahoma" w:hAnsi="Tahoma" w:cs="Tahoma"/>
        </w:rPr>
        <w:t>zakona</w:t>
      </w:r>
      <w:r w:rsidR="002810CE" w:rsidRPr="00FB4736">
        <w:rPr>
          <w:rFonts w:ascii="Tahoma" w:hAnsi="Tahoma" w:cs="Tahoma"/>
        </w:rPr>
        <w:t>, ki ureja gradnjo,</w:t>
      </w:r>
      <w:r w:rsidRPr="00FB4736">
        <w:rPr>
          <w:rFonts w:ascii="Tahoma" w:hAnsi="Tahoma" w:cs="Tahoma"/>
        </w:rPr>
        <w:t xml:space="preserve"> za ves čas veljavnosti te pogodbe. Izvajalec je dolžan sproti ažurirati zavarovalno polico in o spremembah </w:t>
      </w:r>
      <w:r w:rsidR="002810CE" w:rsidRPr="00FB4736">
        <w:rPr>
          <w:rFonts w:ascii="Tahoma" w:hAnsi="Tahoma" w:cs="Tahoma"/>
        </w:rPr>
        <w:t xml:space="preserve">sproti </w:t>
      </w:r>
      <w:r w:rsidRPr="00FB4736">
        <w:rPr>
          <w:rFonts w:ascii="Tahoma" w:hAnsi="Tahoma" w:cs="Tahoma"/>
        </w:rPr>
        <w:t>obveščati naročnika.</w:t>
      </w:r>
    </w:p>
    <w:p w:rsidR="006D72CC" w:rsidRPr="00FB4736" w:rsidRDefault="006D72CC" w:rsidP="000B1478">
      <w:pPr>
        <w:keepLines/>
        <w:widowControl w:val="0"/>
        <w:tabs>
          <w:tab w:val="left" w:pos="709"/>
          <w:tab w:val="left" w:pos="1702"/>
        </w:tabs>
        <w:jc w:val="both"/>
        <w:rPr>
          <w:rFonts w:ascii="Tahoma" w:hAnsi="Tahoma" w:cs="Tahoma"/>
        </w:rPr>
      </w:pPr>
    </w:p>
    <w:p w:rsidR="006D72CC" w:rsidRPr="00FB4736" w:rsidRDefault="006D72CC" w:rsidP="000B1478">
      <w:pPr>
        <w:keepLines/>
        <w:widowControl w:val="0"/>
        <w:numPr>
          <w:ilvl w:val="0"/>
          <w:numId w:val="12"/>
        </w:numPr>
        <w:tabs>
          <w:tab w:val="left" w:pos="540"/>
        </w:tabs>
        <w:jc w:val="center"/>
        <w:rPr>
          <w:rFonts w:ascii="Tahoma" w:hAnsi="Tahoma" w:cs="Tahoma"/>
        </w:rPr>
      </w:pPr>
      <w:r w:rsidRPr="00FB4736">
        <w:rPr>
          <w:rFonts w:ascii="Tahoma" w:hAnsi="Tahoma" w:cs="Tahoma"/>
        </w:rPr>
        <w:t>IZROČITEV ZGRAJENEGA OBJEKTA</w:t>
      </w:r>
    </w:p>
    <w:p w:rsidR="006D72CC" w:rsidRPr="00FB4736" w:rsidRDefault="006D72CC" w:rsidP="000B1478">
      <w:pPr>
        <w:keepLines/>
        <w:widowControl w:val="0"/>
        <w:tabs>
          <w:tab w:val="left" w:pos="1418"/>
          <w:tab w:val="left" w:pos="1702"/>
        </w:tabs>
        <w:jc w:val="both"/>
        <w:rPr>
          <w:rFonts w:ascii="Tahoma" w:hAnsi="Tahoma" w:cs="Tahoma"/>
        </w:rPr>
      </w:pPr>
    </w:p>
    <w:p w:rsidR="006D72CC" w:rsidRPr="00FB4736" w:rsidRDefault="006D72CC" w:rsidP="000B1478">
      <w:pPr>
        <w:keepLines/>
        <w:widowControl w:val="0"/>
        <w:numPr>
          <w:ilvl w:val="0"/>
          <w:numId w:val="14"/>
        </w:numPr>
        <w:jc w:val="center"/>
        <w:rPr>
          <w:rFonts w:ascii="Tahoma" w:hAnsi="Tahoma" w:cs="Tahoma"/>
        </w:rPr>
      </w:pPr>
      <w:r w:rsidRPr="00FB4736">
        <w:rPr>
          <w:rFonts w:ascii="Tahoma" w:hAnsi="Tahoma" w:cs="Tahoma"/>
        </w:rPr>
        <w:t>člen</w:t>
      </w:r>
    </w:p>
    <w:p w:rsidR="006D72CC" w:rsidRPr="00FB4736" w:rsidRDefault="006D72CC" w:rsidP="000B1478">
      <w:pPr>
        <w:keepLines/>
        <w:widowControl w:val="0"/>
        <w:tabs>
          <w:tab w:val="left" w:pos="1418"/>
          <w:tab w:val="left" w:pos="1702"/>
        </w:tabs>
        <w:jc w:val="both"/>
        <w:rPr>
          <w:rFonts w:ascii="Tahoma" w:hAnsi="Tahoma" w:cs="Tahoma"/>
        </w:rPr>
      </w:pPr>
    </w:p>
    <w:p w:rsidR="006D72CC" w:rsidRPr="00FB4736" w:rsidRDefault="006D72CC" w:rsidP="000B1478">
      <w:pPr>
        <w:keepLines/>
        <w:widowControl w:val="0"/>
        <w:tabs>
          <w:tab w:val="left" w:pos="709"/>
          <w:tab w:val="left" w:pos="1702"/>
        </w:tabs>
        <w:jc w:val="both"/>
        <w:rPr>
          <w:rFonts w:ascii="Tahoma" w:hAnsi="Tahoma" w:cs="Tahoma"/>
        </w:rPr>
      </w:pPr>
      <w:r w:rsidRPr="00FB4736">
        <w:rPr>
          <w:rFonts w:ascii="Tahoma" w:hAnsi="Tahoma" w:cs="Tahoma"/>
        </w:rPr>
        <w:t xml:space="preserve">S podpisom </w:t>
      </w:r>
      <w:r w:rsidR="00DD4088" w:rsidRPr="00FB4736">
        <w:rPr>
          <w:rFonts w:ascii="Tahoma" w:hAnsi="Tahoma" w:cs="Tahoma"/>
        </w:rPr>
        <w:t>z</w:t>
      </w:r>
      <w:r w:rsidRPr="00FB4736">
        <w:rPr>
          <w:rFonts w:ascii="Tahoma" w:hAnsi="Tahoma" w:cs="Tahoma"/>
        </w:rPr>
        <w:t xml:space="preserve">apisnika o sprejemu in izročitvi </w:t>
      </w:r>
      <w:r w:rsidR="009F4389" w:rsidRPr="00FB4736">
        <w:rPr>
          <w:rFonts w:ascii="Tahoma" w:hAnsi="Tahoma" w:cs="Tahoma"/>
        </w:rPr>
        <w:t xml:space="preserve">izvedenih </w:t>
      </w:r>
      <w:r w:rsidRPr="00FB4736">
        <w:rPr>
          <w:rFonts w:ascii="Tahoma" w:hAnsi="Tahoma" w:cs="Tahoma"/>
        </w:rPr>
        <w:t xml:space="preserve">del naročnik prevzame dela oziroma zgrajeni objekt od izvajalca. Pogoj za podpis </w:t>
      </w:r>
      <w:r w:rsidR="00DD4088" w:rsidRPr="00FB4736">
        <w:rPr>
          <w:rFonts w:ascii="Tahoma" w:hAnsi="Tahoma" w:cs="Tahoma"/>
        </w:rPr>
        <w:t>z</w:t>
      </w:r>
      <w:r w:rsidRPr="00FB4736">
        <w:rPr>
          <w:rFonts w:ascii="Tahoma" w:hAnsi="Tahoma" w:cs="Tahoma"/>
        </w:rPr>
        <w:t>apisnika o sprejemu in izročitvi izvedenih del je zaključek pogodbenih del in uspešno opravljen interni tehnični pregled</w:t>
      </w:r>
      <w:r w:rsidR="005F3FC6" w:rsidRPr="00FB4736">
        <w:rPr>
          <w:rFonts w:ascii="Tahoma" w:hAnsi="Tahoma" w:cs="Tahoma"/>
        </w:rPr>
        <w:t>.</w:t>
      </w:r>
      <w:r w:rsidRPr="00FB4736">
        <w:rPr>
          <w:rFonts w:ascii="Tahoma" w:hAnsi="Tahoma" w:cs="Tahoma"/>
        </w:rPr>
        <w:t xml:space="preserve"> Potrditev končne situacije pa pomeni dokončni obračun opravljenih del.</w:t>
      </w:r>
    </w:p>
    <w:p w:rsidR="00A3464E" w:rsidRPr="00FB4736" w:rsidRDefault="00A3464E" w:rsidP="000B1478">
      <w:pPr>
        <w:keepLines/>
        <w:widowControl w:val="0"/>
        <w:tabs>
          <w:tab w:val="left" w:pos="709"/>
          <w:tab w:val="left" w:pos="1702"/>
        </w:tabs>
        <w:jc w:val="both"/>
        <w:rPr>
          <w:rFonts w:ascii="Tahoma" w:hAnsi="Tahoma" w:cs="Tahoma"/>
        </w:rPr>
      </w:pP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t>POGODBEN</w:t>
      </w:r>
      <w:r w:rsidR="00733976" w:rsidRPr="00FB4736">
        <w:rPr>
          <w:rFonts w:ascii="Tahoma" w:hAnsi="Tahoma" w:cs="Tahoma"/>
        </w:rPr>
        <w:t>A</w:t>
      </w:r>
      <w:r w:rsidRPr="00FB4736">
        <w:rPr>
          <w:rFonts w:ascii="Tahoma" w:hAnsi="Tahoma" w:cs="Tahoma"/>
        </w:rPr>
        <w:t xml:space="preserve"> KAZ</w:t>
      </w:r>
      <w:r w:rsidR="00733976" w:rsidRPr="00FB4736">
        <w:rPr>
          <w:rFonts w:ascii="Tahoma" w:hAnsi="Tahoma" w:cs="Tahoma"/>
        </w:rPr>
        <w:t>E</w:t>
      </w:r>
      <w:r w:rsidRPr="00FB4736">
        <w:rPr>
          <w:rFonts w:ascii="Tahoma" w:hAnsi="Tahoma" w:cs="Tahoma"/>
        </w:rPr>
        <w:t>N</w:t>
      </w:r>
      <w:r w:rsidR="00B2201B" w:rsidRPr="00FB4736">
        <w:rPr>
          <w:rFonts w:ascii="Tahoma" w:hAnsi="Tahoma" w:cs="Tahoma"/>
        </w:rPr>
        <w:t xml:space="preserve"> IN VIŠJA SILA</w:t>
      </w:r>
    </w:p>
    <w:p w:rsidR="009E1B44" w:rsidRPr="00FB4736" w:rsidRDefault="009E1B44" w:rsidP="000B1478">
      <w:pPr>
        <w:keepLines/>
        <w:widowControl w:val="0"/>
        <w:tabs>
          <w:tab w:val="left" w:pos="709"/>
          <w:tab w:val="left" w:pos="1702"/>
        </w:tabs>
        <w:ind w:left="1701" w:hanging="1701"/>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0"/>
        </w:tabs>
        <w:jc w:val="center"/>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Če izvajalec po svoji krivdi ne opravi obveznosti </w:t>
      </w:r>
      <w:r w:rsidR="00A6061B" w:rsidRPr="00FB4736">
        <w:rPr>
          <w:rFonts w:ascii="Tahoma" w:hAnsi="Tahoma" w:cs="Tahoma"/>
        </w:rPr>
        <w:t xml:space="preserve">v </w:t>
      </w:r>
      <w:r w:rsidR="00425228" w:rsidRPr="00FB4736">
        <w:rPr>
          <w:rFonts w:ascii="Tahoma" w:hAnsi="Tahoma" w:cs="Tahoma"/>
        </w:rPr>
        <w:t>rokih, določenih s to pogodbo</w:t>
      </w:r>
      <w:r w:rsidR="00733976" w:rsidRPr="00FB4736">
        <w:rPr>
          <w:rFonts w:ascii="Tahoma" w:hAnsi="Tahoma" w:cs="Tahoma"/>
        </w:rPr>
        <w:t>,</w:t>
      </w:r>
      <w:r w:rsidRPr="00FB4736">
        <w:rPr>
          <w:rFonts w:ascii="Tahoma" w:hAnsi="Tahoma" w:cs="Tahoma"/>
        </w:rPr>
        <w:t xml:space="preserve"> je naročnik upravičen obračunati pogodbeno kazen, in sicer </w:t>
      </w:r>
      <w:r w:rsidR="008C546B" w:rsidRPr="00FB4736">
        <w:rPr>
          <w:rFonts w:ascii="Tahoma" w:hAnsi="Tahoma" w:cs="Tahoma"/>
        </w:rPr>
        <w:t>v višini nič cela dva odstotka (</w:t>
      </w:r>
      <w:r w:rsidRPr="00FB4736">
        <w:rPr>
          <w:rFonts w:ascii="Tahoma" w:hAnsi="Tahoma" w:cs="Tahoma"/>
        </w:rPr>
        <w:t>0,2 %</w:t>
      </w:r>
      <w:r w:rsidR="008C546B" w:rsidRPr="00FB4736">
        <w:rPr>
          <w:rFonts w:ascii="Tahoma" w:hAnsi="Tahoma" w:cs="Tahoma"/>
        </w:rPr>
        <w:t xml:space="preserve">) </w:t>
      </w:r>
      <w:r w:rsidRPr="00FB4736">
        <w:rPr>
          <w:rFonts w:ascii="Tahoma" w:hAnsi="Tahoma" w:cs="Tahoma"/>
        </w:rPr>
        <w:t>skupne pogodbene vrednosti</w:t>
      </w:r>
      <w:r w:rsidR="009470D4" w:rsidRPr="00FB4736">
        <w:rPr>
          <w:rFonts w:ascii="Tahoma" w:hAnsi="Tahoma" w:cs="Tahoma"/>
        </w:rPr>
        <w:t xml:space="preserve"> brez DDV</w:t>
      </w:r>
      <w:r w:rsidRPr="00FB4736">
        <w:rPr>
          <w:rFonts w:ascii="Tahoma" w:hAnsi="Tahoma" w:cs="Tahoma"/>
        </w:rPr>
        <w:t>, navedene v 3. členu te pogodbe</w:t>
      </w:r>
      <w:r w:rsidR="00733976" w:rsidRPr="00FB4736">
        <w:rPr>
          <w:rFonts w:ascii="Tahoma" w:hAnsi="Tahoma" w:cs="Tahoma"/>
        </w:rPr>
        <w:t>,</w:t>
      </w:r>
      <w:r w:rsidRPr="00FB4736">
        <w:rPr>
          <w:rFonts w:ascii="Tahoma" w:hAnsi="Tahoma" w:cs="Tahoma"/>
        </w:rPr>
        <w:t xml:space="preserve"> za vsak zamujen koledarski dan brez omejitve.</w:t>
      </w:r>
      <w:r w:rsidR="00425228" w:rsidRPr="00FB4736">
        <w:rPr>
          <w:rFonts w:ascii="Tahoma" w:hAnsi="Tahoma" w:cs="Tahoma"/>
        </w:rPr>
        <w:t xml:space="preserve"> Pogodbena kazen se nanaša tudi na roke za predložitev dokumentacije o izvedeni gradnji.</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tabs>
          <w:tab w:val="left" w:pos="567"/>
          <w:tab w:val="left" w:pos="709"/>
          <w:tab w:val="left" w:pos="1702"/>
        </w:tabs>
        <w:jc w:val="both"/>
        <w:rPr>
          <w:rFonts w:ascii="Tahoma" w:hAnsi="Tahoma" w:cs="Tahoma"/>
        </w:rPr>
      </w:pPr>
      <w:r w:rsidRPr="00FB4736">
        <w:rPr>
          <w:rFonts w:ascii="Tahoma" w:hAnsi="Tahoma" w:cs="Tahoma"/>
        </w:rPr>
        <w:t xml:space="preserve">Naročnik si pridrži pravico uveljaviti pogodbeno kazen pri plačilu </w:t>
      </w:r>
      <w:r w:rsidR="009470D4" w:rsidRPr="00FB4736">
        <w:rPr>
          <w:rFonts w:ascii="Tahoma" w:hAnsi="Tahoma" w:cs="Tahoma"/>
        </w:rPr>
        <w:t xml:space="preserve">začasnih in </w:t>
      </w:r>
      <w:r w:rsidRPr="00FB4736">
        <w:rPr>
          <w:rFonts w:ascii="Tahoma" w:hAnsi="Tahoma" w:cs="Tahoma"/>
        </w:rPr>
        <w:t>končne situacije, čeprav ob zamudi izvajalca na to ni posebej opozoril, niti pisno obvestil.</w:t>
      </w:r>
    </w:p>
    <w:p w:rsidR="009E1B44" w:rsidRPr="00FB4736" w:rsidRDefault="009E1B44" w:rsidP="000B1478">
      <w:pPr>
        <w:keepLines/>
        <w:widowControl w:val="0"/>
        <w:tabs>
          <w:tab w:val="left" w:pos="567"/>
          <w:tab w:val="left" w:pos="709"/>
          <w:tab w:val="left" w:pos="1702"/>
        </w:tabs>
        <w:jc w:val="both"/>
        <w:rPr>
          <w:rFonts w:ascii="Tahoma" w:hAnsi="Tahoma" w:cs="Tahoma"/>
        </w:rPr>
      </w:pPr>
    </w:p>
    <w:p w:rsidR="00B2201B" w:rsidRPr="00FB4736" w:rsidRDefault="00B2201B"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Če zaradi zamude izvedbe obveznosti po tej pogodbi nastaja pri naročniku dodatna škoda, je naročnik upravičen do povrnitve nastale škode s strani izvajalca.</w:t>
      </w:r>
    </w:p>
    <w:p w:rsidR="00B2201B" w:rsidRPr="00FB4736" w:rsidRDefault="00B2201B"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B2201B" w:rsidRPr="00FB4736" w:rsidRDefault="00B2201B" w:rsidP="000B1478">
      <w:pPr>
        <w:keepLines/>
        <w:widowControl w:val="0"/>
        <w:numPr>
          <w:ilvl w:val="0"/>
          <w:numId w:val="14"/>
        </w:numPr>
        <w:jc w:val="center"/>
        <w:rPr>
          <w:rFonts w:ascii="Tahoma" w:hAnsi="Tahoma" w:cs="Tahoma"/>
        </w:rPr>
      </w:pPr>
      <w:r w:rsidRPr="00FB4736">
        <w:rPr>
          <w:rFonts w:ascii="Tahoma" w:hAnsi="Tahoma" w:cs="Tahoma"/>
        </w:rPr>
        <w:t>člen</w:t>
      </w:r>
    </w:p>
    <w:p w:rsidR="00B2201B" w:rsidRPr="00FB4736" w:rsidRDefault="00B2201B" w:rsidP="000B1478">
      <w:pPr>
        <w:keepLines/>
        <w:widowControl w:val="0"/>
        <w:jc w:val="both"/>
        <w:rPr>
          <w:rFonts w:ascii="Tahoma" w:hAnsi="Tahoma" w:cs="Tahoma"/>
        </w:rPr>
      </w:pPr>
    </w:p>
    <w:p w:rsidR="00B2201B" w:rsidRPr="00FB4736" w:rsidRDefault="00B2201B" w:rsidP="000B1478">
      <w:pPr>
        <w:keepLines/>
        <w:widowControl w:val="0"/>
        <w:jc w:val="both"/>
        <w:rPr>
          <w:rFonts w:ascii="Tahoma" w:hAnsi="Tahoma" w:cs="Tahoma"/>
        </w:rPr>
      </w:pPr>
      <w:r w:rsidRPr="00FB4736">
        <w:rPr>
          <w:rFonts w:ascii="Tahoma" w:hAnsi="Tahoma" w:cs="Tahoma"/>
        </w:rPr>
        <w:t>Izvajalec ni odgovoren za delno ali celotno neizpolnjevanje pogodbenih obveznosti, če je to posledica višje sile.</w:t>
      </w:r>
    </w:p>
    <w:p w:rsidR="00B2201B" w:rsidRPr="00FB4736" w:rsidRDefault="00B2201B" w:rsidP="000B1478">
      <w:pPr>
        <w:keepLines/>
        <w:widowControl w:val="0"/>
        <w:jc w:val="both"/>
        <w:rPr>
          <w:rFonts w:ascii="Tahoma" w:hAnsi="Tahoma" w:cs="Tahoma"/>
        </w:rPr>
      </w:pPr>
    </w:p>
    <w:p w:rsidR="00B2201B" w:rsidRPr="00FB4736" w:rsidRDefault="00B2201B" w:rsidP="000B1478">
      <w:pPr>
        <w:keepLines/>
        <w:widowControl w:val="0"/>
        <w:jc w:val="both"/>
        <w:rPr>
          <w:rFonts w:ascii="Tahoma" w:hAnsi="Tahoma" w:cs="Tahoma"/>
        </w:rPr>
      </w:pPr>
      <w:r w:rsidRPr="00FB4736">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FB4736" w:rsidRDefault="00B2201B" w:rsidP="000B1478">
      <w:pPr>
        <w:keepLines/>
        <w:widowControl w:val="0"/>
        <w:jc w:val="both"/>
        <w:rPr>
          <w:rFonts w:ascii="Tahoma" w:hAnsi="Tahoma" w:cs="Tahoma"/>
          <w:snapToGrid w:val="0"/>
        </w:rPr>
      </w:pPr>
    </w:p>
    <w:p w:rsidR="009E1B44" w:rsidRPr="00FB4736" w:rsidRDefault="00B2201B" w:rsidP="000B1478">
      <w:pPr>
        <w:keepLines/>
        <w:widowControl w:val="0"/>
        <w:tabs>
          <w:tab w:val="left" w:pos="567"/>
          <w:tab w:val="left" w:pos="1418"/>
          <w:tab w:val="left" w:pos="1702"/>
        </w:tabs>
        <w:jc w:val="both"/>
        <w:rPr>
          <w:rFonts w:ascii="Tahoma" w:hAnsi="Tahoma" w:cs="Tahoma"/>
          <w:snapToGrid w:val="0"/>
        </w:rPr>
      </w:pPr>
      <w:r w:rsidRPr="00FB4736">
        <w:rPr>
          <w:rFonts w:ascii="Tahoma" w:hAnsi="Tahoma" w:cs="Tahoma"/>
          <w:snapToGrid w:val="0"/>
        </w:rPr>
        <w:t>Pomanjkanje delovne sile ali materiala pri izvajalcu ali pri njegovih podizvajalcih se ne šteje za višjo silo, razen, če ni posledica le-te.</w:t>
      </w:r>
    </w:p>
    <w:p w:rsidR="009E1B44" w:rsidRPr="00FB4736" w:rsidRDefault="009E1B44" w:rsidP="000B1478">
      <w:pPr>
        <w:keepLines/>
        <w:widowControl w:val="0"/>
        <w:numPr>
          <w:ilvl w:val="0"/>
          <w:numId w:val="12"/>
        </w:numPr>
        <w:tabs>
          <w:tab w:val="left" w:pos="540"/>
        </w:tabs>
        <w:jc w:val="center"/>
        <w:rPr>
          <w:rFonts w:ascii="Tahoma" w:hAnsi="Tahoma" w:cs="Tahoma"/>
        </w:rPr>
      </w:pPr>
      <w:r w:rsidRPr="00FB4736">
        <w:rPr>
          <w:rFonts w:ascii="Tahoma" w:hAnsi="Tahoma" w:cs="Tahoma"/>
        </w:rPr>
        <w:lastRenderedPageBreak/>
        <w:t>PREDSTAVNIKI POGODBENIH STRANK</w:t>
      </w:r>
    </w:p>
    <w:p w:rsidR="009E1B44" w:rsidRPr="00FB4736" w:rsidRDefault="009E1B44" w:rsidP="000B1478">
      <w:pPr>
        <w:keepLines/>
        <w:widowControl w:val="0"/>
        <w:tabs>
          <w:tab w:val="left" w:pos="709"/>
          <w:tab w:val="left" w:pos="1702"/>
        </w:tabs>
        <w:ind w:left="1701" w:hanging="1701"/>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733976" w:rsidRPr="00FB4736" w:rsidRDefault="00524ED1"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Vodja </w:t>
      </w:r>
      <w:r w:rsidR="00DA2AF3" w:rsidRPr="00FB4736">
        <w:rPr>
          <w:rFonts w:ascii="Tahoma" w:hAnsi="Tahoma" w:cs="Tahoma"/>
        </w:rPr>
        <w:t>strojno inštalacijskih</w:t>
      </w:r>
      <w:r w:rsidR="00FD50EB" w:rsidRPr="00FB4736">
        <w:rPr>
          <w:rFonts w:ascii="Tahoma" w:hAnsi="Tahoma" w:cs="Tahoma"/>
        </w:rPr>
        <w:t xml:space="preserve"> </w:t>
      </w:r>
      <w:r w:rsidRPr="00FB4736">
        <w:rPr>
          <w:rFonts w:ascii="Tahoma" w:hAnsi="Tahoma" w:cs="Tahoma"/>
        </w:rPr>
        <w:t>del</w:t>
      </w:r>
      <w:r w:rsidR="006D72CC" w:rsidRPr="00FB4736">
        <w:rPr>
          <w:rFonts w:ascii="Tahoma" w:hAnsi="Tahoma" w:cs="Tahoma"/>
        </w:rPr>
        <w:t xml:space="preserve"> (predstavnik) </w:t>
      </w:r>
      <w:r w:rsidR="00733976" w:rsidRPr="00FB4736">
        <w:rPr>
          <w:rFonts w:ascii="Tahoma" w:hAnsi="Tahoma" w:cs="Tahoma"/>
        </w:rPr>
        <w:t>izvajalca</w:t>
      </w:r>
      <w:r w:rsidRPr="00FB4736">
        <w:rPr>
          <w:rFonts w:ascii="Tahoma" w:hAnsi="Tahoma" w:cs="Tahoma"/>
        </w:rPr>
        <w:t>:</w:t>
      </w:r>
    </w:p>
    <w:p w:rsidR="00733976" w:rsidRPr="00FB4736" w:rsidRDefault="00733976" w:rsidP="000B1478">
      <w:pPr>
        <w:keepLines/>
        <w:widowControl w:val="0"/>
        <w:tabs>
          <w:tab w:val="left" w:pos="567"/>
          <w:tab w:val="left" w:pos="1418"/>
          <w:tab w:val="left" w:pos="1702"/>
        </w:tabs>
        <w:jc w:val="both"/>
        <w:rPr>
          <w:rFonts w:ascii="Tahoma" w:hAnsi="Tahoma" w:cs="Tahoma"/>
        </w:rPr>
      </w:pPr>
    </w:p>
    <w:p w:rsidR="00BA0A8B" w:rsidRPr="00FB4736" w:rsidRDefault="00F93E76"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Vodja nadzora </w:t>
      </w:r>
      <w:r w:rsidR="00DA2AF3" w:rsidRPr="00FB4736">
        <w:rPr>
          <w:rFonts w:ascii="Tahoma" w:hAnsi="Tahoma" w:cs="Tahoma"/>
        </w:rPr>
        <w:t>strojno inštalacijskih</w:t>
      </w:r>
      <w:r w:rsidR="00282E8A" w:rsidRPr="00FB4736">
        <w:rPr>
          <w:rFonts w:ascii="Tahoma" w:hAnsi="Tahoma" w:cs="Tahoma"/>
        </w:rPr>
        <w:t xml:space="preserve"> del </w:t>
      </w:r>
      <w:r w:rsidR="009E1B44" w:rsidRPr="00FB4736">
        <w:rPr>
          <w:rFonts w:ascii="Tahoma" w:hAnsi="Tahoma" w:cs="Tahoma"/>
        </w:rPr>
        <w:t>in skrbnik pogodbe</w:t>
      </w:r>
      <w:r w:rsidR="00282E8A" w:rsidRPr="00FB4736">
        <w:rPr>
          <w:rFonts w:ascii="Tahoma" w:hAnsi="Tahoma" w:cs="Tahoma"/>
        </w:rPr>
        <w:t xml:space="preserve"> </w:t>
      </w:r>
      <w:r w:rsidR="006D72CC" w:rsidRPr="00FB4736">
        <w:rPr>
          <w:rFonts w:ascii="Tahoma" w:hAnsi="Tahoma" w:cs="Tahoma"/>
        </w:rPr>
        <w:t xml:space="preserve">(predstavnik) </w:t>
      </w:r>
      <w:r w:rsidR="00282E8A" w:rsidRPr="00FB4736">
        <w:rPr>
          <w:rFonts w:ascii="Tahoma" w:hAnsi="Tahoma" w:cs="Tahoma"/>
        </w:rPr>
        <w:t>pri naročniku</w:t>
      </w:r>
      <w:r w:rsidR="009E1B44" w:rsidRPr="00FB4736">
        <w:rPr>
          <w:rFonts w:ascii="Tahoma" w:hAnsi="Tahoma" w:cs="Tahoma"/>
        </w:rPr>
        <w:t>:</w:t>
      </w:r>
    </w:p>
    <w:p w:rsidR="008469B1" w:rsidRPr="00FB4736" w:rsidRDefault="008469B1"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Koordinator za varnost in zdravje pri delu</w:t>
      </w:r>
      <w:r w:rsidR="008469B1" w:rsidRPr="00FB4736">
        <w:rPr>
          <w:rFonts w:ascii="Tahoma" w:hAnsi="Tahoma" w:cs="Tahoma"/>
        </w:rPr>
        <w:t>:</w:t>
      </w:r>
      <w:r w:rsidR="008A0C27" w:rsidRPr="00FB4736">
        <w:rPr>
          <w:rFonts w:ascii="Tahoma" w:hAnsi="Tahoma" w:cs="Tahoma"/>
        </w:rPr>
        <w:t xml:space="preserve"> </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733976" w:rsidRPr="00FB4736" w:rsidRDefault="00733976" w:rsidP="000B1478">
      <w:pPr>
        <w:keepLines/>
        <w:widowControl w:val="0"/>
        <w:jc w:val="both"/>
        <w:rPr>
          <w:rFonts w:ascii="Tahoma" w:hAnsi="Tahoma" w:cs="Tahoma"/>
        </w:rPr>
      </w:pPr>
      <w:r w:rsidRPr="00FB4736">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FB4736">
        <w:rPr>
          <w:rFonts w:ascii="Tahoma" w:hAnsi="Tahoma" w:cs="Tahoma"/>
        </w:rPr>
        <w:t xml:space="preserve">treh </w:t>
      </w:r>
      <w:r w:rsidRPr="00FB4736">
        <w:rPr>
          <w:rFonts w:ascii="Tahoma" w:hAnsi="Tahoma" w:cs="Tahoma"/>
        </w:rPr>
        <w:t>(3) koledarskih dneh pred navedenim dnevom primopredaje poslov.</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9E1B44" w:rsidRPr="00FB4736" w:rsidRDefault="00C018DD" w:rsidP="000B1478">
      <w:pPr>
        <w:keepLines/>
        <w:widowControl w:val="0"/>
        <w:numPr>
          <w:ilvl w:val="0"/>
          <w:numId w:val="12"/>
        </w:numPr>
        <w:tabs>
          <w:tab w:val="left" w:pos="540"/>
        </w:tabs>
        <w:jc w:val="center"/>
        <w:rPr>
          <w:rFonts w:ascii="Tahoma" w:hAnsi="Tahoma" w:cs="Tahoma"/>
        </w:rPr>
      </w:pPr>
      <w:r w:rsidRPr="00FB4736">
        <w:rPr>
          <w:rFonts w:ascii="Tahoma" w:hAnsi="Tahoma" w:cs="Tahoma"/>
        </w:rPr>
        <w:t>ODPOVED IN</w:t>
      </w:r>
      <w:r w:rsidR="001205F9" w:rsidRPr="00FB4736">
        <w:rPr>
          <w:rFonts w:ascii="Tahoma" w:hAnsi="Tahoma" w:cs="Tahoma"/>
        </w:rPr>
        <w:t xml:space="preserve"> </w:t>
      </w:r>
      <w:r w:rsidR="009E1B44" w:rsidRPr="00FB4736">
        <w:rPr>
          <w:rFonts w:ascii="Tahoma" w:hAnsi="Tahoma" w:cs="Tahoma"/>
        </w:rPr>
        <w:t>ODSTOP OD POGODBE</w:t>
      </w:r>
    </w:p>
    <w:p w:rsidR="009E1B44" w:rsidRPr="00FB4736" w:rsidRDefault="009E1B44" w:rsidP="000B1478">
      <w:pPr>
        <w:keepLines/>
        <w:widowControl w:val="0"/>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jc w:val="both"/>
        <w:rPr>
          <w:rFonts w:ascii="Tahoma" w:hAnsi="Tahoma" w:cs="Tahoma"/>
        </w:rPr>
      </w:pPr>
    </w:p>
    <w:p w:rsidR="00C018DD" w:rsidRPr="00FB4736" w:rsidRDefault="00C018DD" w:rsidP="000B1478">
      <w:pPr>
        <w:keepLines/>
        <w:widowControl w:val="0"/>
        <w:jc w:val="both"/>
        <w:rPr>
          <w:rFonts w:ascii="Tahoma" w:hAnsi="Tahoma" w:cs="Tahoma"/>
        </w:rPr>
      </w:pPr>
      <w:r w:rsidRPr="00FB4736">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FB4736">
        <w:rPr>
          <w:rFonts w:ascii="Tahoma" w:hAnsi="Tahoma" w:cs="Tahoma"/>
        </w:rPr>
        <w:t xml:space="preserve"> pri izvajalcu, v vsakem primeru pa najkasneje 16. dan od datuma oddaje priporočene pošiljke na pošti</w:t>
      </w:r>
      <w:r w:rsidRPr="00FB4736">
        <w:rPr>
          <w:rFonts w:ascii="Tahoma" w:hAnsi="Tahoma" w:cs="Tahoma"/>
        </w:rPr>
        <w:t>. V tem primeru je naročnik dolžan izvajalcu povrniti vse dokazljive stroške in mu plačati do tedaj opravljena dela.</w:t>
      </w:r>
    </w:p>
    <w:p w:rsidR="00C018DD" w:rsidRPr="00FB4736" w:rsidRDefault="00C018DD" w:rsidP="000B1478">
      <w:pPr>
        <w:keepLines/>
        <w:widowControl w:val="0"/>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Naročnik lahko odstopi od pogodbe</w:t>
      </w:r>
      <w:r w:rsidR="003F5A9B" w:rsidRPr="00FB4736">
        <w:rPr>
          <w:rFonts w:ascii="Tahoma" w:hAnsi="Tahoma" w:cs="Tahoma"/>
        </w:rPr>
        <w:t>,</w:t>
      </w:r>
      <w:r w:rsidRPr="00FB4736">
        <w:rPr>
          <w:rFonts w:ascii="Tahoma" w:hAnsi="Tahoma" w:cs="Tahoma"/>
        </w:rPr>
        <w:t xml:space="preserve"> brez obveznosti do izvajalca, če izvajalec:</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ne začne z izvedbo pogodbeno dogovorjenih del v pogodbenem roku, niti v naknadnem roku, ki mu ga določi naročnik;</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ne dosega pogodbeno dogovorjene kvalitete in te ne vzpostavi niti v naknadnem roku, ki mu ga določi naročnik;</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ne upošteva navodil naročnika in jih tudi po opozorilu naročnika ne upošteva,</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izvaja svoje obveznosti v nasprotju s pravili stroke, tehničnimi predpisi, standardi in veljavno zakonodajo,</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prekine z deli brez predhodnega pisnega soglasja naročnika,</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ne zagotavlja zadostnih kapacitet za tekoče izvajanje del,</w:t>
      </w:r>
    </w:p>
    <w:p w:rsidR="006F69C4" w:rsidRPr="00FB4736" w:rsidRDefault="006F69C4"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ne zaključi s pogodbenimi deli niti v roku, ki mu ga naknadno določi naročnik.</w:t>
      </w:r>
    </w:p>
    <w:p w:rsidR="009E1B44" w:rsidRPr="00FB4736" w:rsidRDefault="009E1B44" w:rsidP="000B1478">
      <w:pPr>
        <w:keepLines/>
        <w:widowControl w:val="0"/>
        <w:tabs>
          <w:tab w:val="left" w:pos="1418"/>
          <w:tab w:val="left" w:pos="1702"/>
        </w:tabs>
        <w:ind w:left="284"/>
        <w:jc w:val="both"/>
        <w:rPr>
          <w:rFonts w:ascii="Tahoma" w:hAnsi="Tahoma" w:cs="Tahoma"/>
        </w:rPr>
      </w:pPr>
    </w:p>
    <w:p w:rsidR="009E1B44" w:rsidRPr="00FB4736" w:rsidRDefault="009E1B44" w:rsidP="000B1478">
      <w:pPr>
        <w:keepLines/>
        <w:widowControl w:val="0"/>
        <w:jc w:val="both"/>
        <w:rPr>
          <w:rFonts w:ascii="Tahoma" w:hAnsi="Tahoma" w:cs="Tahoma"/>
        </w:rPr>
      </w:pPr>
      <w:r w:rsidRPr="00FB4736">
        <w:rPr>
          <w:rFonts w:ascii="Tahoma" w:hAnsi="Tahoma" w:cs="Tahoma"/>
        </w:rPr>
        <w:t xml:space="preserve">V </w:t>
      </w:r>
      <w:r w:rsidR="00253C12" w:rsidRPr="00FB4736">
        <w:rPr>
          <w:rFonts w:ascii="Tahoma" w:hAnsi="Tahoma" w:cs="Tahoma"/>
        </w:rPr>
        <w:t xml:space="preserve">navedenih </w:t>
      </w:r>
      <w:r w:rsidRPr="00FB4736">
        <w:rPr>
          <w:rFonts w:ascii="Tahoma" w:hAnsi="Tahoma" w:cs="Tahoma"/>
        </w:rPr>
        <w:t>primer</w:t>
      </w:r>
      <w:r w:rsidR="00253C12" w:rsidRPr="00FB4736">
        <w:rPr>
          <w:rFonts w:ascii="Tahoma" w:hAnsi="Tahoma" w:cs="Tahoma"/>
        </w:rPr>
        <w:t>ih</w:t>
      </w:r>
      <w:r w:rsidRPr="00FB4736">
        <w:rPr>
          <w:rFonts w:ascii="Tahoma" w:hAnsi="Tahoma" w:cs="Tahoma"/>
        </w:rPr>
        <w:t xml:space="preserve"> </w:t>
      </w:r>
      <w:r w:rsidR="00253C12" w:rsidRPr="00FB4736">
        <w:rPr>
          <w:rFonts w:ascii="Tahoma" w:hAnsi="Tahoma" w:cs="Tahoma"/>
        </w:rPr>
        <w:t xml:space="preserve">iz prejšnjega odstavka </w:t>
      </w:r>
      <w:r w:rsidRPr="00FB4736">
        <w:rPr>
          <w:rFonts w:ascii="Tahoma" w:hAnsi="Tahoma" w:cs="Tahoma"/>
        </w:rPr>
        <w:t>naročnik lahko unovči finančno zavarovanje za dobro izvedbo pogodbenih obveznosti</w:t>
      </w:r>
      <w:r w:rsidR="006E499F" w:rsidRPr="00FB4736">
        <w:rPr>
          <w:rFonts w:ascii="Tahoma" w:hAnsi="Tahoma" w:cs="Tahoma"/>
        </w:rPr>
        <w:t>.</w:t>
      </w:r>
      <w:r w:rsidR="004F76A7" w:rsidRPr="00FB4736">
        <w:rPr>
          <w:rFonts w:ascii="Tahoma" w:hAnsi="Tahoma" w:cs="Tahoma"/>
        </w:rPr>
        <w:t xml:space="preserve"> </w:t>
      </w:r>
    </w:p>
    <w:p w:rsidR="009E1B44" w:rsidRPr="00FB4736" w:rsidRDefault="009E1B44" w:rsidP="000B1478">
      <w:pPr>
        <w:keepLines/>
        <w:widowControl w:val="0"/>
        <w:jc w:val="both"/>
        <w:rPr>
          <w:rFonts w:ascii="Tahoma" w:hAnsi="Tahoma" w:cs="Tahoma"/>
        </w:rPr>
      </w:pPr>
    </w:p>
    <w:p w:rsidR="009E1B44" w:rsidRPr="00FB4736" w:rsidRDefault="007C0BE9" w:rsidP="000B1478">
      <w:pPr>
        <w:keepLines/>
        <w:widowControl w:val="0"/>
        <w:jc w:val="both"/>
        <w:rPr>
          <w:rFonts w:ascii="Tahoma" w:hAnsi="Tahoma" w:cs="Tahoma"/>
        </w:rPr>
      </w:pPr>
      <w:r w:rsidRPr="00FB4736">
        <w:rPr>
          <w:rFonts w:ascii="Tahoma" w:hAnsi="Tahoma" w:cs="Tahoma"/>
        </w:rPr>
        <w:t>O odstopu od pogodbe naročnik obvesti izvajalca s priporočeno pošiljko po pošti.</w:t>
      </w:r>
    </w:p>
    <w:p w:rsidR="006C13E2" w:rsidRPr="00FB4736" w:rsidRDefault="006C13E2" w:rsidP="000B1478">
      <w:pPr>
        <w:keepLines/>
        <w:widowControl w:val="0"/>
        <w:jc w:val="both"/>
        <w:rPr>
          <w:rFonts w:ascii="Tahoma" w:hAnsi="Tahoma" w:cs="Tahoma"/>
        </w:rPr>
      </w:pPr>
    </w:p>
    <w:p w:rsidR="006C13E2" w:rsidRPr="00FB4736" w:rsidRDefault="006C13E2" w:rsidP="000B1478">
      <w:pPr>
        <w:keepLines/>
        <w:widowControl w:val="0"/>
        <w:jc w:val="both"/>
        <w:rPr>
          <w:rFonts w:ascii="Tahoma" w:hAnsi="Tahoma" w:cs="Tahoma"/>
        </w:rPr>
      </w:pPr>
      <w:r w:rsidRPr="00FB4736">
        <w:rPr>
          <w:rFonts w:ascii="Tahoma" w:hAnsi="Tahoma" w:cs="Tahoma"/>
        </w:rPr>
        <w:t>Med veljavnostjo pogodbe lahko naročnik, ne glede na določbe zakona, ki ureja obligacijska razmerja, odstopi od pogodbe tudi v primerih iz 96. člena ZJN-3.</w:t>
      </w:r>
    </w:p>
    <w:p w:rsidR="00253C12" w:rsidRPr="00FB4736" w:rsidRDefault="00253C12" w:rsidP="000B1478">
      <w:pPr>
        <w:keepLines/>
        <w:widowControl w:val="0"/>
        <w:jc w:val="both"/>
        <w:rPr>
          <w:rFonts w:ascii="Tahoma" w:hAnsi="Tahoma" w:cs="Tahoma"/>
        </w:rPr>
      </w:pPr>
    </w:p>
    <w:p w:rsidR="006C13E2" w:rsidRPr="00FB4736" w:rsidRDefault="00253C12" w:rsidP="000B1478">
      <w:pPr>
        <w:keepLines/>
        <w:widowControl w:val="0"/>
        <w:jc w:val="both"/>
        <w:rPr>
          <w:rFonts w:ascii="Tahoma" w:hAnsi="Tahoma" w:cs="Tahoma"/>
        </w:rPr>
      </w:pPr>
      <w:r w:rsidRPr="00FB4736">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FB4736" w:rsidRDefault="006F69C4" w:rsidP="000B1478">
      <w:pPr>
        <w:keepLines/>
        <w:widowControl w:val="0"/>
        <w:jc w:val="both"/>
        <w:rPr>
          <w:rFonts w:ascii="Tahoma" w:hAnsi="Tahoma" w:cs="Tahoma"/>
        </w:rPr>
      </w:pPr>
    </w:p>
    <w:p w:rsidR="009E1B44" w:rsidRPr="00FB4736" w:rsidRDefault="009E1B44" w:rsidP="00C064D9">
      <w:pPr>
        <w:keepLines/>
        <w:widowControl w:val="0"/>
        <w:numPr>
          <w:ilvl w:val="0"/>
          <w:numId w:val="12"/>
        </w:numPr>
        <w:tabs>
          <w:tab w:val="clear" w:pos="794"/>
          <w:tab w:val="left" w:pos="540"/>
          <w:tab w:val="num" w:pos="851"/>
        </w:tabs>
        <w:jc w:val="center"/>
        <w:rPr>
          <w:rFonts w:ascii="Tahoma" w:hAnsi="Tahoma" w:cs="Tahoma"/>
        </w:rPr>
      </w:pPr>
      <w:r w:rsidRPr="00FB4736">
        <w:rPr>
          <w:rFonts w:ascii="Tahoma" w:hAnsi="Tahoma" w:cs="Tahoma"/>
        </w:rPr>
        <w:t>REŠEVANJE SPOROV</w:t>
      </w:r>
    </w:p>
    <w:p w:rsidR="009E1B44" w:rsidRPr="00FB4736" w:rsidRDefault="009E1B44" w:rsidP="000B1478">
      <w:pPr>
        <w:keepLines/>
        <w:widowControl w:val="0"/>
        <w:tabs>
          <w:tab w:val="left" w:pos="709"/>
          <w:tab w:val="left" w:pos="1702"/>
        </w:tabs>
        <w:ind w:left="1701" w:hanging="1701"/>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567"/>
          <w:tab w:val="left" w:pos="1418"/>
          <w:tab w:val="left" w:pos="1702"/>
        </w:tabs>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Morebitne spore, ki bi nastali v zvezi z izvajanjem te pogodbe, bosta stranki skušali rešiti sporazumno.</w:t>
      </w:r>
    </w:p>
    <w:p w:rsidR="00253C12" w:rsidRPr="00FB4736" w:rsidRDefault="00253C12"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lastRenderedPageBreak/>
        <w:t xml:space="preserve">Če spora ne bo možno rešiti sporazumno, lahko vsaka pogodbena stranka sproži postopek za rešitev spora pri </w:t>
      </w:r>
      <w:r w:rsidR="00253C12" w:rsidRPr="00FB4736">
        <w:rPr>
          <w:rFonts w:ascii="Tahoma" w:hAnsi="Tahoma" w:cs="Tahoma"/>
        </w:rPr>
        <w:t xml:space="preserve">stvarno </w:t>
      </w:r>
      <w:r w:rsidRPr="00FB4736">
        <w:rPr>
          <w:rFonts w:ascii="Tahoma" w:hAnsi="Tahoma" w:cs="Tahoma"/>
        </w:rPr>
        <w:t>pristojnem sodišču v Ljubljani.</w:t>
      </w:r>
    </w:p>
    <w:p w:rsidR="009E1B44" w:rsidRPr="00FB4736" w:rsidRDefault="009E1B44" w:rsidP="000B1478">
      <w:pPr>
        <w:keepLines/>
        <w:widowControl w:val="0"/>
        <w:tabs>
          <w:tab w:val="left" w:pos="709"/>
          <w:tab w:val="left" w:pos="1702"/>
        </w:tabs>
        <w:rPr>
          <w:rFonts w:ascii="Tahoma" w:hAnsi="Tahoma" w:cs="Tahoma"/>
        </w:rPr>
      </w:pPr>
    </w:p>
    <w:p w:rsidR="009E1B44" w:rsidRPr="00FB4736" w:rsidRDefault="009E1B44" w:rsidP="00C064D9">
      <w:pPr>
        <w:keepLines/>
        <w:widowControl w:val="0"/>
        <w:numPr>
          <w:ilvl w:val="0"/>
          <w:numId w:val="12"/>
        </w:numPr>
        <w:tabs>
          <w:tab w:val="clear" w:pos="794"/>
        </w:tabs>
        <w:ind w:left="567" w:firstLine="284"/>
        <w:jc w:val="center"/>
        <w:rPr>
          <w:rFonts w:ascii="Tahoma" w:hAnsi="Tahoma" w:cs="Tahoma"/>
        </w:rPr>
      </w:pPr>
      <w:r w:rsidRPr="00FB4736">
        <w:rPr>
          <w:rFonts w:ascii="Tahoma" w:hAnsi="Tahoma" w:cs="Tahoma"/>
        </w:rPr>
        <w:t>OSTALE DOLOČBE</w:t>
      </w:r>
    </w:p>
    <w:p w:rsidR="009E1B44" w:rsidRPr="00FB4736" w:rsidRDefault="009E1B44" w:rsidP="000B1478">
      <w:pPr>
        <w:keepLines/>
        <w:widowControl w:val="0"/>
        <w:tabs>
          <w:tab w:val="left" w:pos="709"/>
          <w:tab w:val="left" w:pos="1702"/>
        </w:tabs>
        <w:ind w:left="1701" w:hanging="1701"/>
        <w:jc w:val="center"/>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567"/>
          <w:tab w:val="left" w:pos="1418"/>
          <w:tab w:val="left" w:pos="1702"/>
        </w:tabs>
        <w:jc w:val="center"/>
        <w:rPr>
          <w:rFonts w:ascii="Tahoma" w:hAnsi="Tahoma" w:cs="Tahoma"/>
        </w:rPr>
      </w:pPr>
    </w:p>
    <w:p w:rsidR="009E1B44" w:rsidRPr="00FB4736" w:rsidRDefault="009E1B44" w:rsidP="000B1478">
      <w:pPr>
        <w:keepLines/>
        <w:widowControl w:val="0"/>
        <w:tabs>
          <w:tab w:val="left" w:pos="1418"/>
          <w:tab w:val="left" w:pos="1702"/>
        </w:tabs>
        <w:jc w:val="both"/>
        <w:rPr>
          <w:rFonts w:ascii="Tahoma" w:hAnsi="Tahoma" w:cs="Tahoma"/>
        </w:rPr>
      </w:pPr>
      <w:r w:rsidRPr="00FB4736">
        <w:rPr>
          <w:rFonts w:ascii="Tahoma" w:hAnsi="Tahoma" w:cs="Tahoma"/>
        </w:rPr>
        <w:t>Izvajalec izjavlja, da m</w:t>
      </w:r>
      <w:r w:rsidR="004C78D6" w:rsidRPr="00FB4736">
        <w:rPr>
          <w:rFonts w:ascii="Tahoma" w:hAnsi="Tahoma" w:cs="Tahoma"/>
        </w:rPr>
        <w:t xml:space="preserve">u je poznan predmet pogodbe in </w:t>
      </w:r>
      <w:r w:rsidRPr="00FB4736">
        <w:rPr>
          <w:rFonts w:ascii="Tahoma" w:hAnsi="Tahoma" w:cs="Tahoma"/>
        </w:rPr>
        <w:t>vsi riziki, ki bodo spremljali delo, da je seznanjen z razpisnimi zahtevami in projektno dokumentacijo, ter da so mu razumljivi in jasni pogoji in okoliščine za pravilno izvedbo del.</w:t>
      </w:r>
    </w:p>
    <w:p w:rsidR="00CB2DE6" w:rsidRPr="00FB4736" w:rsidRDefault="00CB2DE6" w:rsidP="000B1478">
      <w:pPr>
        <w:keepLines/>
        <w:widowControl w:val="0"/>
        <w:tabs>
          <w:tab w:val="left" w:pos="1418"/>
          <w:tab w:val="left" w:pos="1702"/>
        </w:tabs>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567"/>
          <w:tab w:val="left" w:pos="1418"/>
          <w:tab w:val="left" w:pos="1702"/>
        </w:tabs>
        <w:rPr>
          <w:rFonts w:ascii="Tahoma" w:hAnsi="Tahoma" w:cs="Tahoma"/>
        </w:rPr>
      </w:pPr>
    </w:p>
    <w:p w:rsidR="009E1B44"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V vsem ostalem</w:t>
      </w:r>
      <w:r w:rsidR="00AB058F" w:rsidRPr="00FB4736">
        <w:rPr>
          <w:rFonts w:ascii="Tahoma" w:hAnsi="Tahoma" w:cs="Tahoma"/>
        </w:rPr>
        <w:t>, kar ni izrecno urejeno s to pogodbo,</w:t>
      </w:r>
      <w:r w:rsidRPr="00FB4736">
        <w:rPr>
          <w:rFonts w:ascii="Tahoma" w:hAnsi="Tahoma" w:cs="Tahoma"/>
        </w:rPr>
        <w:t xml:space="preserve"> veljajo določila </w:t>
      </w:r>
      <w:r w:rsidR="00253C12" w:rsidRPr="00FB4736">
        <w:rPr>
          <w:rFonts w:ascii="Tahoma" w:hAnsi="Tahoma" w:cs="Tahoma"/>
        </w:rPr>
        <w:t>zakona</w:t>
      </w:r>
      <w:r w:rsidR="00664192" w:rsidRPr="00FB4736">
        <w:rPr>
          <w:rFonts w:ascii="Tahoma" w:hAnsi="Tahoma" w:cs="Tahoma"/>
        </w:rPr>
        <w:t>, ki ureja gradnjo,</w:t>
      </w:r>
      <w:r w:rsidR="00253C12" w:rsidRPr="00FB4736">
        <w:rPr>
          <w:rFonts w:ascii="Tahoma" w:hAnsi="Tahoma" w:cs="Tahoma"/>
        </w:rPr>
        <w:t xml:space="preserve"> </w:t>
      </w:r>
      <w:r w:rsidRPr="00FB4736">
        <w:rPr>
          <w:rFonts w:ascii="Tahoma" w:hAnsi="Tahoma" w:cs="Tahoma"/>
        </w:rPr>
        <w:t xml:space="preserve">in </w:t>
      </w:r>
      <w:r w:rsidR="00664192" w:rsidRPr="00FB4736">
        <w:rPr>
          <w:rFonts w:ascii="Tahoma" w:hAnsi="Tahoma" w:cs="Tahoma"/>
        </w:rPr>
        <w:t xml:space="preserve">zakona, ki ureja obligacijska razmerja. </w:t>
      </w:r>
      <w:r w:rsidRPr="00FB4736">
        <w:rPr>
          <w:rFonts w:ascii="Tahoma" w:hAnsi="Tahoma" w:cs="Tahoma"/>
        </w:rPr>
        <w:t xml:space="preserve">Za vprašanja, ki jih </w:t>
      </w:r>
      <w:r w:rsidR="003F5A9B" w:rsidRPr="00FB4736">
        <w:rPr>
          <w:rFonts w:ascii="Tahoma" w:hAnsi="Tahoma" w:cs="Tahoma"/>
        </w:rPr>
        <w:t xml:space="preserve">le-ta </w:t>
      </w:r>
      <w:r w:rsidRPr="00FB4736">
        <w:rPr>
          <w:rFonts w:ascii="Tahoma" w:hAnsi="Tahoma" w:cs="Tahoma"/>
        </w:rPr>
        <w:t>ne ureja</w:t>
      </w:r>
      <w:r w:rsidR="003F5A9B" w:rsidRPr="00FB4736">
        <w:rPr>
          <w:rFonts w:ascii="Tahoma" w:hAnsi="Tahoma" w:cs="Tahoma"/>
        </w:rPr>
        <w:t>ta</w:t>
      </w:r>
      <w:r w:rsidR="00664192" w:rsidRPr="00FB4736">
        <w:rPr>
          <w:rFonts w:ascii="Tahoma" w:hAnsi="Tahoma" w:cs="Tahoma"/>
        </w:rPr>
        <w:t>,</w:t>
      </w:r>
      <w:r w:rsidRPr="00FB4736">
        <w:rPr>
          <w:rFonts w:ascii="Tahoma" w:hAnsi="Tahoma" w:cs="Tahoma"/>
        </w:rPr>
        <w:t xml:space="preserve"> pa </w:t>
      </w:r>
      <w:r w:rsidR="00342C69" w:rsidRPr="00FB4736">
        <w:rPr>
          <w:rFonts w:ascii="Tahoma" w:hAnsi="Tahoma" w:cs="Tahoma"/>
        </w:rPr>
        <w:t xml:space="preserve">Posebne gradbene uzance </w:t>
      </w:r>
      <w:r w:rsidR="0013351C">
        <w:rPr>
          <w:rFonts w:ascii="Tahoma" w:hAnsi="Tahoma" w:cs="Tahoma"/>
        </w:rPr>
        <w:t>2020</w:t>
      </w:r>
      <w:r w:rsidRPr="00FB4736">
        <w:rPr>
          <w:rFonts w:ascii="Tahoma" w:hAnsi="Tahoma" w:cs="Tahoma"/>
        </w:rPr>
        <w:t>, če niso v nasprotju z določili te pogodbe.</w:t>
      </w:r>
    </w:p>
    <w:p w:rsidR="002E59B8" w:rsidRPr="00FB4736" w:rsidRDefault="002E59B8"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ind w:left="360"/>
        <w:jc w:val="center"/>
        <w:rPr>
          <w:rFonts w:ascii="Tahoma" w:hAnsi="Tahoma" w:cs="Tahoma"/>
        </w:rPr>
      </w:pPr>
    </w:p>
    <w:p w:rsidR="00612527" w:rsidRPr="00FB4736" w:rsidRDefault="00612527"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FB4736">
        <w:rPr>
          <w:rFonts w:ascii="Tahoma" w:hAnsi="Tahoma" w:cs="Tahoma"/>
        </w:rPr>
        <w:t>i</w:t>
      </w:r>
      <w:r w:rsidRPr="00FB4736">
        <w:rPr>
          <w:rFonts w:ascii="Tahoma" w:hAnsi="Tahoma" w:cs="Tahoma"/>
        </w:rPr>
        <w:t>zvajalcu ali njegovemu predstavniku, zastopniku, posredniku, je ta pogodba nična.</w:t>
      </w:r>
    </w:p>
    <w:p w:rsidR="00612527" w:rsidRPr="00FB4736" w:rsidRDefault="00612527" w:rsidP="000B1478">
      <w:pPr>
        <w:keepLines/>
        <w:widowControl w:val="0"/>
        <w:tabs>
          <w:tab w:val="left" w:pos="567"/>
          <w:tab w:val="left" w:pos="1418"/>
          <w:tab w:val="left" w:pos="1702"/>
        </w:tabs>
        <w:rPr>
          <w:rFonts w:ascii="Tahoma" w:hAnsi="Tahoma" w:cs="Tahoma"/>
        </w:rPr>
      </w:pPr>
    </w:p>
    <w:p w:rsidR="009E1B44" w:rsidRPr="00FB4736" w:rsidRDefault="00612527"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FB4736">
        <w:rPr>
          <w:rFonts w:ascii="Tahoma" w:hAnsi="Tahoma" w:cs="Tahoma"/>
        </w:rPr>
        <w:t>za</w:t>
      </w:r>
      <w:r w:rsidRPr="00FB4736">
        <w:rPr>
          <w:rFonts w:ascii="Tahoma" w:hAnsi="Tahoma" w:cs="Tahoma"/>
        </w:rPr>
        <w:t>čel z ugotavljanjem pogojev ničnosti pogodbe iz prejšnjega odstavka tega člena oziroma z drugimi ukrepi v skladu s predpisi Republike Slovenije.</w:t>
      </w:r>
    </w:p>
    <w:p w:rsidR="000A4AE6" w:rsidRPr="00FB4736" w:rsidRDefault="000A4AE6" w:rsidP="000B1478">
      <w:pPr>
        <w:keepLines/>
        <w:widowControl w:val="0"/>
        <w:tabs>
          <w:tab w:val="left" w:pos="567"/>
          <w:tab w:val="left" w:pos="1418"/>
          <w:tab w:val="left" w:pos="1702"/>
        </w:tabs>
        <w:rPr>
          <w:rFonts w:ascii="Tahoma" w:hAnsi="Tahoma" w:cs="Tahoma"/>
        </w:rPr>
      </w:pPr>
    </w:p>
    <w:p w:rsidR="00253C12" w:rsidRPr="00FB4736" w:rsidRDefault="00253C12" w:rsidP="000B1478">
      <w:pPr>
        <w:keepLines/>
        <w:widowControl w:val="0"/>
        <w:numPr>
          <w:ilvl w:val="0"/>
          <w:numId w:val="14"/>
        </w:numPr>
        <w:tabs>
          <w:tab w:val="left" w:pos="567"/>
          <w:tab w:val="left" w:pos="1418"/>
          <w:tab w:val="left" w:pos="1702"/>
        </w:tabs>
        <w:jc w:val="center"/>
        <w:rPr>
          <w:rFonts w:ascii="Tahoma" w:hAnsi="Tahoma" w:cs="Tahoma"/>
        </w:rPr>
      </w:pPr>
      <w:r w:rsidRPr="00FB4736">
        <w:rPr>
          <w:rFonts w:ascii="Tahoma" w:hAnsi="Tahoma" w:cs="Tahoma"/>
        </w:rPr>
        <w:t>člen</w:t>
      </w:r>
    </w:p>
    <w:p w:rsidR="00253C12" w:rsidRPr="00FB4736" w:rsidRDefault="00253C12" w:rsidP="000B1478">
      <w:pPr>
        <w:keepLines/>
        <w:widowControl w:val="0"/>
        <w:tabs>
          <w:tab w:val="left" w:pos="567"/>
          <w:tab w:val="left" w:pos="1418"/>
          <w:tab w:val="left" w:pos="1702"/>
        </w:tabs>
        <w:jc w:val="both"/>
        <w:rPr>
          <w:rFonts w:ascii="Tahoma" w:hAnsi="Tahoma" w:cs="Tahoma"/>
        </w:rPr>
      </w:pPr>
    </w:p>
    <w:p w:rsidR="000A4AE6" w:rsidRPr="00FB4736" w:rsidRDefault="000A4AE6"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FB4736" w:rsidRDefault="000A4AE6" w:rsidP="00E17EA6">
      <w:pPr>
        <w:keepLines/>
        <w:widowControl w:val="0"/>
        <w:numPr>
          <w:ilvl w:val="0"/>
          <w:numId w:val="23"/>
        </w:numPr>
        <w:tabs>
          <w:tab w:val="left" w:pos="-142"/>
        </w:tabs>
        <w:jc w:val="both"/>
        <w:rPr>
          <w:rFonts w:ascii="Tahoma" w:hAnsi="Tahoma" w:cs="Tahoma"/>
        </w:rPr>
      </w:pPr>
      <w:r w:rsidRPr="00FB4736">
        <w:rPr>
          <w:rFonts w:ascii="Tahoma" w:hAnsi="Tahoma" w:cs="Tahoma"/>
        </w:rPr>
        <w:t>svojih ustanoviteljih, družbenikih, delničarjih, komandi</w:t>
      </w:r>
      <w:r w:rsidR="00CE596D" w:rsidRPr="00FB4736">
        <w:rPr>
          <w:rFonts w:ascii="Tahoma" w:hAnsi="Tahoma" w:cs="Tahoma"/>
        </w:rPr>
        <w:t>tistih</w:t>
      </w:r>
      <w:r w:rsidRPr="00FB4736">
        <w:rPr>
          <w:rFonts w:ascii="Tahoma" w:hAnsi="Tahoma" w:cs="Tahoma"/>
        </w:rPr>
        <w:t xml:space="preserve"> ali drugih lastnikih in podatke o lastniških deležih navedenih oseb,</w:t>
      </w:r>
    </w:p>
    <w:p w:rsidR="000A4AE6" w:rsidRPr="00FB4736" w:rsidRDefault="000A4AE6" w:rsidP="00E17EA6">
      <w:pPr>
        <w:keepLines/>
        <w:widowControl w:val="0"/>
        <w:numPr>
          <w:ilvl w:val="0"/>
          <w:numId w:val="23"/>
        </w:numPr>
        <w:tabs>
          <w:tab w:val="left" w:pos="-142"/>
        </w:tabs>
        <w:jc w:val="both"/>
        <w:rPr>
          <w:rFonts w:ascii="Tahoma" w:hAnsi="Tahoma" w:cs="Tahoma"/>
        </w:rPr>
      </w:pPr>
      <w:r w:rsidRPr="00FB4736">
        <w:rPr>
          <w:rFonts w:ascii="Tahoma" w:hAnsi="Tahoma" w:cs="Tahoma"/>
        </w:rPr>
        <w:t>gospodarskih subjektih, za katere se glede na določbe zakona, ki ureja gospodarske družbe, šteje, da so z njim povezane družbe.</w:t>
      </w:r>
    </w:p>
    <w:p w:rsidR="00612527" w:rsidRPr="00FB4736" w:rsidRDefault="00612527" w:rsidP="000B1478">
      <w:pPr>
        <w:keepLines/>
        <w:widowControl w:val="0"/>
        <w:tabs>
          <w:tab w:val="left" w:pos="567"/>
          <w:tab w:val="left" w:pos="1418"/>
          <w:tab w:val="left" w:pos="1702"/>
        </w:tabs>
        <w:rPr>
          <w:rFonts w:ascii="Tahoma" w:hAnsi="Tahoma" w:cs="Tahoma"/>
        </w:rPr>
      </w:pPr>
    </w:p>
    <w:p w:rsidR="00905CCC" w:rsidRPr="00FB4736" w:rsidRDefault="00905CCC" w:rsidP="000B1478">
      <w:pPr>
        <w:keepLines/>
        <w:widowControl w:val="0"/>
        <w:numPr>
          <w:ilvl w:val="0"/>
          <w:numId w:val="14"/>
        </w:numPr>
        <w:jc w:val="center"/>
        <w:rPr>
          <w:rFonts w:ascii="Tahoma" w:hAnsi="Tahoma" w:cs="Tahoma"/>
        </w:rPr>
      </w:pPr>
      <w:r w:rsidRPr="00FB4736">
        <w:rPr>
          <w:rFonts w:ascii="Tahoma" w:hAnsi="Tahoma" w:cs="Tahoma"/>
        </w:rPr>
        <w:t>člen</w:t>
      </w:r>
    </w:p>
    <w:p w:rsidR="00905CCC" w:rsidRPr="00FB4736" w:rsidRDefault="00905CCC" w:rsidP="000B1478">
      <w:pPr>
        <w:keepLines/>
        <w:widowControl w:val="0"/>
        <w:rPr>
          <w:rFonts w:ascii="Tahoma" w:hAnsi="Tahoma" w:cs="Tahoma"/>
        </w:rPr>
      </w:pPr>
    </w:p>
    <w:p w:rsidR="00905CCC" w:rsidRPr="00FB4736" w:rsidRDefault="00905CCC" w:rsidP="000B1478">
      <w:pPr>
        <w:keepLines/>
        <w:widowControl w:val="0"/>
        <w:jc w:val="both"/>
        <w:rPr>
          <w:rFonts w:ascii="Tahoma" w:hAnsi="Tahoma" w:cs="Tahoma"/>
        </w:rPr>
      </w:pPr>
      <w:r w:rsidRPr="00FB4736">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FB4736">
        <w:rPr>
          <w:rFonts w:ascii="Tahoma" w:hAnsi="Tahoma" w:cs="Tahoma"/>
        </w:rPr>
        <w:t xml:space="preserve">, razen </w:t>
      </w:r>
      <w:r w:rsidR="004C78D6" w:rsidRPr="00FB4736">
        <w:rPr>
          <w:rFonts w:ascii="Tahoma" w:hAnsi="Tahoma" w:cs="Tahoma"/>
        </w:rPr>
        <w:t>informacij</w:t>
      </w:r>
      <w:r w:rsidR="00AB058F" w:rsidRPr="00FB4736">
        <w:rPr>
          <w:rFonts w:ascii="Tahoma" w:hAnsi="Tahoma" w:cs="Tahoma"/>
        </w:rPr>
        <w:t>, ki v skladu z veljavnimi predpisi štejejo za javne</w:t>
      </w:r>
      <w:r w:rsidRPr="00FB4736">
        <w:rPr>
          <w:rFonts w:ascii="Tahoma" w:hAnsi="Tahoma" w:cs="Tahoma"/>
        </w:rPr>
        <w:t>.</w:t>
      </w:r>
    </w:p>
    <w:p w:rsidR="00905CCC" w:rsidRPr="00FB4736" w:rsidRDefault="00905CCC" w:rsidP="000B1478">
      <w:pPr>
        <w:keepLines/>
        <w:widowControl w:val="0"/>
        <w:rPr>
          <w:rFonts w:ascii="Tahoma" w:hAnsi="Tahoma" w:cs="Tahoma"/>
        </w:rPr>
      </w:pPr>
    </w:p>
    <w:p w:rsidR="009E1B44" w:rsidRPr="00FB4736" w:rsidRDefault="009644BB" w:rsidP="000B1478">
      <w:pPr>
        <w:keepLines/>
        <w:widowControl w:val="0"/>
        <w:numPr>
          <w:ilvl w:val="0"/>
          <w:numId w:val="14"/>
        </w:numPr>
        <w:jc w:val="center"/>
        <w:rPr>
          <w:rFonts w:ascii="Tahoma" w:hAnsi="Tahoma" w:cs="Tahoma"/>
        </w:rPr>
      </w:pPr>
      <w:r w:rsidRPr="00FB4736">
        <w:rPr>
          <w:rFonts w:ascii="Tahoma" w:hAnsi="Tahoma" w:cs="Tahoma"/>
        </w:rPr>
        <w:t>č</w:t>
      </w:r>
      <w:r w:rsidR="00D13E63" w:rsidRPr="00FB4736">
        <w:rPr>
          <w:rFonts w:ascii="Tahoma" w:hAnsi="Tahoma" w:cs="Tahoma"/>
        </w:rPr>
        <w:t>len</w:t>
      </w:r>
    </w:p>
    <w:p w:rsidR="009644BB" w:rsidRPr="00FB4736" w:rsidRDefault="009644BB" w:rsidP="000B1478">
      <w:pPr>
        <w:keepLines/>
        <w:widowControl w:val="0"/>
        <w:jc w:val="both"/>
        <w:rPr>
          <w:rFonts w:ascii="Tahoma" w:hAnsi="Tahoma" w:cs="Tahoma"/>
        </w:rPr>
      </w:pPr>
    </w:p>
    <w:p w:rsidR="00AC01BD" w:rsidRPr="00FB4736" w:rsidRDefault="00AC01BD" w:rsidP="000B1478">
      <w:pPr>
        <w:keepLines/>
        <w:widowControl w:val="0"/>
        <w:ind w:right="-1"/>
        <w:jc w:val="both"/>
        <w:outlineLvl w:val="1"/>
        <w:rPr>
          <w:rFonts w:ascii="Tahoma" w:hAnsi="Tahoma" w:cs="Tahoma"/>
          <w:lang w:eastAsia="en-US"/>
        </w:rPr>
      </w:pPr>
      <w:r w:rsidRPr="00FB4736">
        <w:rPr>
          <w:rFonts w:ascii="Tahoma" w:hAnsi="Tahoma" w:cs="Tahoma"/>
          <w:lang w:eastAsia="en-US"/>
        </w:rPr>
        <w:t>Ta pogodba je sklenjena pod razveznim pogojem, ki se uresniči v primeru izpolnitve ene od naslednjih okoliščin:</w:t>
      </w:r>
    </w:p>
    <w:p w:rsidR="00AC01BD" w:rsidRPr="00FB4736" w:rsidRDefault="00AC01BD"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FB4736" w:rsidRDefault="00AC01BD" w:rsidP="000B1478">
      <w:pPr>
        <w:keepLines/>
        <w:widowControl w:val="0"/>
        <w:numPr>
          <w:ilvl w:val="0"/>
          <w:numId w:val="16"/>
        </w:numPr>
        <w:tabs>
          <w:tab w:val="left" w:pos="1418"/>
          <w:tab w:val="left" w:pos="1702"/>
        </w:tabs>
        <w:jc w:val="both"/>
        <w:rPr>
          <w:rFonts w:ascii="Tahoma" w:hAnsi="Tahoma" w:cs="Tahoma"/>
        </w:rPr>
      </w:pPr>
      <w:r w:rsidRPr="00FB4736">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FB4736" w:rsidRDefault="006D72CC" w:rsidP="000B1478">
      <w:pPr>
        <w:keepLines/>
        <w:widowControl w:val="0"/>
        <w:ind w:right="-1"/>
        <w:jc w:val="both"/>
        <w:outlineLvl w:val="1"/>
        <w:rPr>
          <w:rFonts w:ascii="Tahoma" w:hAnsi="Tahoma" w:cs="Tahoma"/>
          <w:lang w:eastAsia="en-US"/>
        </w:rPr>
      </w:pPr>
    </w:p>
    <w:p w:rsidR="00AC01BD" w:rsidRPr="00FB4736" w:rsidRDefault="006D72CC" w:rsidP="000B1478">
      <w:pPr>
        <w:keepLines/>
        <w:widowControl w:val="0"/>
        <w:ind w:right="-1"/>
        <w:jc w:val="both"/>
        <w:outlineLvl w:val="1"/>
        <w:rPr>
          <w:rFonts w:ascii="Tahoma" w:hAnsi="Tahoma" w:cs="Tahoma"/>
          <w:lang w:eastAsia="en-US"/>
        </w:rPr>
      </w:pPr>
      <w:r w:rsidRPr="00FB4736">
        <w:rPr>
          <w:rFonts w:ascii="Tahoma" w:hAnsi="Tahoma" w:cs="Tahoma"/>
          <w:lang w:eastAsia="en-US"/>
        </w:rPr>
        <w:t>i</w:t>
      </w:r>
      <w:r w:rsidR="00AC01BD" w:rsidRPr="00FB4736">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FB4736">
        <w:rPr>
          <w:rFonts w:ascii="Tahoma" w:hAnsi="Tahoma" w:cs="Tahoma"/>
          <w:lang w:eastAsia="en-US"/>
        </w:rPr>
        <w:t xml:space="preserve"> (6)</w:t>
      </w:r>
      <w:r w:rsidR="00AC01BD" w:rsidRPr="00FB4736">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FB4736" w:rsidRDefault="00AC01BD" w:rsidP="000B1478">
      <w:pPr>
        <w:keepLines/>
        <w:widowControl w:val="0"/>
        <w:ind w:right="-1"/>
        <w:jc w:val="both"/>
        <w:outlineLvl w:val="1"/>
        <w:rPr>
          <w:rFonts w:ascii="Tahoma" w:hAnsi="Tahoma" w:cs="Tahoma"/>
          <w:lang w:eastAsia="en-US"/>
        </w:rPr>
      </w:pPr>
    </w:p>
    <w:p w:rsidR="00AC01BD" w:rsidRPr="00FB4736" w:rsidRDefault="00AC01BD" w:rsidP="000B1478">
      <w:pPr>
        <w:keepLines/>
        <w:widowControl w:val="0"/>
        <w:ind w:right="-1"/>
        <w:jc w:val="both"/>
        <w:outlineLvl w:val="1"/>
        <w:rPr>
          <w:rFonts w:ascii="Tahoma" w:hAnsi="Tahoma" w:cs="Tahoma"/>
          <w:lang w:eastAsia="en-US"/>
        </w:rPr>
      </w:pPr>
      <w:r w:rsidRPr="00FB4736">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FB4736" w:rsidRDefault="00AC01BD" w:rsidP="000B1478">
      <w:pPr>
        <w:keepLines/>
        <w:widowControl w:val="0"/>
        <w:ind w:right="-1"/>
        <w:jc w:val="both"/>
        <w:outlineLvl w:val="1"/>
        <w:rPr>
          <w:rFonts w:ascii="Tahoma" w:hAnsi="Tahoma" w:cs="Tahoma"/>
          <w:lang w:eastAsia="en-US"/>
        </w:rPr>
      </w:pPr>
    </w:p>
    <w:p w:rsidR="00AC01BD" w:rsidRPr="00FB4736" w:rsidRDefault="00AC01BD" w:rsidP="000B1478">
      <w:pPr>
        <w:keepLines/>
        <w:widowControl w:val="0"/>
        <w:ind w:right="-1"/>
        <w:jc w:val="both"/>
        <w:outlineLvl w:val="1"/>
        <w:rPr>
          <w:rFonts w:ascii="Tahoma" w:hAnsi="Tahoma" w:cs="Tahoma"/>
          <w:lang w:eastAsia="en-US"/>
        </w:rPr>
      </w:pPr>
      <w:r w:rsidRPr="00FB4736">
        <w:rPr>
          <w:rFonts w:ascii="Tahoma" w:hAnsi="Tahoma" w:cs="Tahoma"/>
          <w:lang w:eastAsia="en-US"/>
        </w:rPr>
        <w:t xml:space="preserve">Če naročnik v roku 30 (trideset) dni od seznanitve s kršitvijo ne začne novega postopka javnega naročila, se šteje, da je pogodba razvezana </w:t>
      </w:r>
      <w:r w:rsidR="003F5A9B" w:rsidRPr="00FB4736">
        <w:rPr>
          <w:rFonts w:ascii="Tahoma" w:hAnsi="Tahoma" w:cs="Tahoma"/>
          <w:lang w:eastAsia="en-US"/>
        </w:rPr>
        <w:t>30. (</w:t>
      </w:r>
      <w:r w:rsidRPr="00FB4736">
        <w:rPr>
          <w:rFonts w:ascii="Tahoma" w:hAnsi="Tahoma" w:cs="Tahoma"/>
          <w:lang w:eastAsia="en-US"/>
        </w:rPr>
        <w:t>trideseti</w:t>
      </w:r>
      <w:r w:rsidR="003F5A9B" w:rsidRPr="00FB4736">
        <w:rPr>
          <w:rFonts w:ascii="Tahoma" w:hAnsi="Tahoma" w:cs="Tahoma"/>
          <w:lang w:eastAsia="en-US"/>
        </w:rPr>
        <w:t>)</w:t>
      </w:r>
      <w:r w:rsidRPr="00FB4736">
        <w:rPr>
          <w:rFonts w:ascii="Tahoma" w:hAnsi="Tahoma" w:cs="Tahoma"/>
          <w:lang w:eastAsia="en-US"/>
        </w:rPr>
        <w:t xml:space="preserve"> dan od seznanitve s kršitvijo.</w:t>
      </w:r>
    </w:p>
    <w:p w:rsidR="006D72CC" w:rsidRPr="00FB4736" w:rsidRDefault="006D72CC" w:rsidP="000B1478">
      <w:pPr>
        <w:keepLines/>
        <w:widowControl w:val="0"/>
        <w:numPr>
          <w:ilvl w:val="12"/>
          <w:numId w:val="0"/>
        </w:numPr>
        <w:ind w:right="7"/>
        <w:jc w:val="both"/>
        <w:rPr>
          <w:rFonts w:ascii="Tahoma" w:hAnsi="Tahoma" w:cs="Tahoma"/>
        </w:rPr>
      </w:pPr>
    </w:p>
    <w:p w:rsidR="00C758C8" w:rsidRPr="00FB4736" w:rsidRDefault="00C758C8" w:rsidP="000B1478">
      <w:pPr>
        <w:keepLines/>
        <w:widowControl w:val="0"/>
        <w:numPr>
          <w:ilvl w:val="0"/>
          <w:numId w:val="14"/>
        </w:numPr>
        <w:jc w:val="center"/>
        <w:rPr>
          <w:rFonts w:ascii="Tahoma" w:hAnsi="Tahoma" w:cs="Tahoma"/>
        </w:rPr>
      </w:pPr>
      <w:r w:rsidRPr="00FB4736">
        <w:rPr>
          <w:rFonts w:ascii="Tahoma" w:hAnsi="Tahoma" w:cs="Tahoma"/>
        </w:rPr>
        <w:t>člen</w:t>
      </w:r>
    </w:p>
    <w:p w:rsidR="00C758C8" w:rsidRPr="00FB4736" w:rsidRDefault="00C758C8" w:rsidP="000B1478">
      <w:pPr>
        <w:keepLines/>
        <w:widowControl w:val="0"/>
        <w:tabs>
          <w:tab w:val="left" w:pos="567"/>
          <w:tab w:val="left" w:pos="1418"/>
          <w:tab w:val="left" w:pos="1702"/>
        </w:tabs>
        <w:jc w:val="both"/>
        <w:rPr>
          <w:rFonts w:ascii="Tahoma" w:hAnsi="Tahoma" w:cs="Tahoma"/>
        </w:rPr>
      </w:pPr>
    </w:p>
    <w:p w:rsidR="00C758C8" w:rsidRPr="00FB4736" w:rsidRDefault="00C758C8"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Morebitne spremembe oz</w:t>
      </w:r>
      <w:r w:rsidR="00C018DD" w:rsidRPr="00FB4736">
        <w:rPr>
          <w:rFonts w:ascii="Tahoma" w:hAnsi="Tahoma" w:cs="Tahoma"/>
        </w:rPr>
        <w:t>iroma</w:t>
      </w:r>
      <w:r w:rsidRPr="00FB4736">
        <w:rPr>
          <w:rFonts w:ascii="Tahoma" w:hAnsi="Tahoma" w:cs="Tahoma"/>
        </w:rPr>
        <w:t xml:space="preserve"> dopolnitve te pogodbe so veljavne le, če so sklenjene v pisni obliki in jih podpišeta obe pogodbeni stranki.</w:t>
      </w:r>
    </w:p>
    <w:p w:rsidR="00C758C8" w:rsidRPr="00FB4736" w:rsidRDefault="00C758C8" w:rsidP="000B1478">
      <w:pPr>
        <w:keepLines/>
        <w:widowControl w:val="0"/>
        <w:tabs>
          <w:tab w:val="left" w:pos="567"/>
          <w:tab w:val="left" w:pos="1418"/>
          <w:tab w:val="left" w:pos="1702"/>
        </w:tabs>
        <w:jc w:val="both"/>
        <w:rPr>
          <w:rFonts w:ascii="Tahoma" w:hAnsi="Tahoma" w:cs="Tahoma"/>
        </w:rPr>
      </w:pPr>
    </w:p>
    <w:p w:rsidR="00C758C8" w:rsidRPr="00FB4736" w:rsidRDefault="00C758C8"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FB4736" w:rsidRDefault="009470D4" w:rsidP="000B1478">
      <w:pPr>
        <w:keepLines/>
        <w:widowControl w:val="0"/>
        <w:jc w:val="both"/>
        <w:rPr>
          <w:rFonts w:ascii="Tahoma" w:hAnsi="Tahoma" w:cs="Tahoma"/>
        </w:rPr>
      </w:pPr>
    </w:p>
    <w:p w:rsidR="00AB058F" w:rsidRPr="00FB4736" w:rsidRDefault="00AB058F" w:rsidP="000B1478">
      <w:pPr>
        <w:keepLines/>
        <w:widowControl w:val="0"/>
        <w:numPr>
          <w:ilvl w:val="0"/>
          <w:numId w:val="14"/>
        </w:numPr>
        <w:jc w:val="center"/>
        <w:rPr>
          <w:rFonts w:ascii="Tahoma" w:hAnsi="Tahoma" w:cs="Tahoma"/>
        </w:rPr>
      </w:pPr>
      <w:r w:rsidRPr="00FB4736">
        <w:rPr>
          <w:rFonts w:ascii="Tahoma" w:hAnsi="Tahoma" w:cs="Tahoma"/>
        </w:rPr>
        <w:t>člen</w:t>
      </w:r>
    </w:p>
    <w:p w:rsidR="00AB058F" w:rsidRPr="00FB4736" w:rsidRDefault="00AB058F" w:rsidP="000B1478">
      <w:pPr>
        <w:keepLines/>
        <w:widowControl w:val="0"/>
        <w:jc w:val="both"/>
        <w:rPr>
          <w:rFonts w:ascii="Tahoma" w:hAnsi="Tahoma" w:cs="Tahoma"/>
        </w:rPr>
      </w:pPr>
    </w:p>
    <w:p w:rsidR="009470D4" w:rsidRPr="00FB4736" w:rsidRDefault="00AB058F" w:rsidP="000B1478">
      <w:pPr>
        <w:keepLines/>
        <w:widowControl w:val="0"/>
        <w:jc w:val="both"/>
        <w:rPr>
          <w:rFonts w:ascii="Tahoma" w:hAnsi="Tahoma" w:cs="Tahoma"/>
        </w:rPr>
      </w:pPr>
      <w:r w:rsidRPr="00FB4736">
        <w:rPr>
          <w:rFonts w:ascii="Tahoma" w:hAnsi="Tahoma" w:cs="Tahoma"/>
        </w:rPr>
        <w:t>Ta pogodba v celoti zavezuje tudi morebitne vsakokratne pravne naslednike vsake od pogodbenih strank, kar velja zlasti tudi v primeru organizacijsko – statusnih ter lastninskih sprememb.</w:t>
      </w:r>
    </w:p>
    <w:p w:rsidR="00AB058F" w:rsidRPr="00FB4736" w:rsidRDefault="00AB058F" w:rsidP="000B1478">
      <w:pPr>
        <w:keepLines/>
        <w:widowControl w:val="0"/>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AB058F" w:rsidRPr="00FB4736" w:rsidRDefault="009E1B44"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Pogodba je sklenjena </w:t>
      </w:r>
      <w:r w:rsidR="00AB058F" w:rsidRPr="00FB4736">
        <w:rPr>
          <w:rFonts w:ascii="Tahoma" w:hAnsi="Tahoma" w:cs="Tahoma"/>
        </w:rPr>
        <w:t xml:space="preserve">in </w:t>
      </w:r>
      <w:r w:rsidR="00664192" w:rsidRPr="00FB4736">
        <w:rPr>
          <w:rFonts w:ascii="Tahoma" w:hAnsi="Tahoma" w:cs="Tahoma"/>
        </w:rPr>
        <w:t>za</w:t>
      </w:r>
      <w:r w:rsidR="00AB058F" w:rsidRPr="00FB4736">
        <w:rPr>
          <w:rFonts w:ascii="Tahoma" w:hAnsi="Tahoma" w:cs="Tahoma"/>
        </w:rPr>
        <w:t xml:space="preserve">čne veljati </w:t>
      </w:r>
      <w:r w:rsidRPr="00FB4736">
        <w:rPr>
          <w:rFonts w:ascii="Tahoma" w:hAnsi="Tahoma" w:cs="Tahoma"/>
        </w:rPr>
        <w:t>z dnem, ko jo podpišeta obe pogodbeni stranki</w:t>
      </w:r>
      <w:r w:rsidR="003F5A9B" w:rsidRPr="00FB4736">
        <w:rPr>
          <w:rFonts w:ascii="Tahoma" w:hAnsi="Tahoma" w:cs="Tahoma"/>
        </w:rPr>
        <w:t>, pod pogojem, da</w:t>
      </w:r>
      <w:r w:rsidRPr="00FB4736">
        <w:rPr>
          <w:rFonts w:ascii="Tahoma" w:hAnsi="Tahoma" w:cs="Tahoma"/>
        </w:rPr>
        <w:t xml:space="preserve"> izvajalec predloži finančno zavarovanje za dobro izvedbo pogodbenih obveznosti</w:t>
      </w:r>
      <w:r w:rsidR="00AB058F" w:rsidRPr="00FB4736">
        <w:rPr>
          <w:rFonts w:ascii="Tahoma" w:hAnsi="Tahoma" w:cs="Tahoma"/>
        </w:rPr>
        <w:t xml:space="preserve"> v skladu s 15. členom pogodbe</w:t>
      </w:r>
      <w:r w:rsidRPr="00FB4736">
        <w:rPr>
          <w:rFonts w:ascii="Tahoma" w:hAnsi="Tahoma" w:cs="Tahoma"/>
        </w:rPr>
        <w:t xml:space="preserve">. </w:t>
      </w:r>
    </w:p>
    <w:p w:rsidR="00AB058F" w:rsidRPr="00FB4736" w:rsidRDefault="00AB058F" w:rsidP="000B1478">
      <w:pPr>
        <w:keepLines/>
        <w:widowControl w:val="0"/>
        <w:tabs>
          <w:tab w:val="left" w:pos="567"/>
          <w:tab w:val="left" w:pos="1418"/>
          <w:tab w:val="left" w:pos="1702"/>
        </w:tabs>
        <w:jc w:val="both"/>
        <w:rPr>
          <w:rFonts w:ascii="Tahoma" w:hAnsi="Tahoma" w:cs="Tahoma"/>
        </w:rPr>
      </w:pPr>
    </w:p>
    <w:p w:rsidR="009E1B44" w:rsidRPr="00FB4736" w:rsidRDefault="004F76A7" w:rsidP="000B1478">
      <w:pPr>
        <w:keepLines/>
        <w:widowControl w:val="0"/>
        <w:tabs>
          <w:tab w:val="left" w:pos="567"/>
          <w:tab w:val="left" w:pos="1418"/>
          <w:tab w:val="left" w:pos="1702"/>
        </w:tabs>
        <w:jc w:val="both"/>
        <w:rPr>
          <w:rFonts w:ascii="Tahoma" w:hAnsi="Tahoma" w:cs="Tahoma"/>
        </w:rPr>
      </w:pPr>
      <w:r w:rsidRPr="00FB4736">
        <w:rPr>
          <w:rFonts w:ascii="Tahoma" w:hAnsi="Tahoma" w:cs="Tahoma"/>
        </w:rPr>
        <w:t xml:space="preserve">Pogodba velja do izpolnitve vseh pogodbenih obveznosti. </w:t>
      </w:r>
      <w:r w:rsidR="009E1B44" w:rsidRPr="00FB4736">
        <w:rPr>
          <w:rFonts w:ascii="Tahoma" w:hAnsi="Tahoma" w:cs="Tahoma"/>
        </w:rPr>
        <w:t>Glede garancijskih določil pogodba velja vse do poteka garancijskega roka.</w:t>
      </w:r>
    </w:p>
    <w:p w:rsidR="009E1B44" w:rsidRPr="00FB4736" w:rsidRDefault="009E1B44" w:rsidP="000B1478">
      <w:pPr>
        <w:keepLines/>
        <w:widowControl w:val="0"/>
        <w:tabs>
          <w:tab w:val="left" w:pos="567"/>
          <w:tab w:val="left" w:pos="1418"/>
          <w:tab w:val="left" w:pos="1702"/>
        </w:tabs>
        <w:jc w:val="both"/>
        <w:rPr>
          <w:rFonts w:ascii="Tahoma" w:hAnsi="Tahoma" w:cs="Tahoma"/>
        </w:rPr>
      </w:pPr>
    </w:p>
    <w:p w:rsidR="009E1B44" w:rsidRPr="00FB4736" w:rsidRDefault="009E1B44" w:rsidP="000B1478">
      <w:pPr>
        <w:keepLines/>
        <w:widowControl w:val="0"/>
        <w:numPr>
          <w:ilvl w:val="0"/>
          <w:numId w:val="14"/>
        </w:numPr>
        <w:jc w:val="center"/>
        <w:rPr>
          <w:rFonts w:ascii="Tahoma" w:hAnsi="Tahoma" w:cs="Tahoma"/>
        </w:rPr>
      </w:pPr>
      <w:r w:rsidRPr="00FB4736">
        <w:rPr>
          <w:rFonts w:ascii="Tahoma" w:hAnsi="Tahoma" w:cs="Tahoma"/>
        </w:rPr>
        <w:t>člen</w:t>
      </w:r>
    </w:p>
    <w:p w:rsidR="009E1B44" w:rsidRPr="00FB4736" w:rsidRDefault="009E1B44" w:rsidP="000B1478">
      <w:pPr>
        <w:keepLines/>
        <w:widowControl w:val="0"/>
        <w:tabs>
          <w:tab w:val="left" w:pos="4820"/>
        </w:tabs>
        <w:jc w:val="both"/>
        <w:rPr>
          <w:rFonts w:ascii="Tahoma" w:hAnsi="Tahoma" w:cs="Tahoma"/>
        </w:rPr>
      </w:pPr>
    </w:p>
    <w:p w:rsidR="009E1B44" w:rsidRPr="00FB4736" w:rsidRDefault="009E1B44" w:rsidP="000B1478">
      <w:pPr>
        <w:keepLines/>
        <w:widowControl w:val="0"/>
        <w:tabs>
          <w:tab w:val="left" w:pos="4820"/>
        </w:tabs>
        <w:jc w:val="both"/>
        <w:rPr>
          <w:rFonts w:ascii="Tahoma" w:hAnsi="Tahoma" w:cs="Tahoma"/>
        </w:rPr>
      </w:pPr>
      <w:r w:rsidRPr="00FB4736">
        <w:rPr>
          <w:rFonts w:ascii="Tahoma" w:hAnsi="Tahoma" w:cs="Tahoma"/>
        </w:rPr>
        <w:t xml:space="preserve">Pogodba je </w:t>
      </w:r>
      <w:r w:rsidR="00986F31" w:rsidRPr="00FB4736">
        <w:rPr>
          <w:rFonts w:ascii="Tahoma" w:hAnsi="Tahoma" w:cs="Tahoma"/>
        </w:rPr>
        <w:t>sestavljena in podpisana</w:t>
      </w:r>
      <w:r w:rsidR="00986F31" w:rsidRPr="00FB4736" w:rsidDel="00986F31">
        <w:rPr>
          <w:rFonts w:ascii="Tahoma" w:hAnsi="Tahoma" w:cs="Tahoma"/>
        </w:rPr>
        <w:t xml:space="preserve"> </w:t>
      </w:r>
      <w:r w:rsidRPr="00FB4736">
        <w:rPr>
          <w:rFonts w:ascii="Tahoma" w:hAnsi="Tahoma" w:cs="Tahoma"/>
        </w:rPr>
        <w:t xml:space="preserve">v </w:t>
      </w:r>
      <w:r w:rsidR="009470D4" w:rsidRPr="00FB4736">
        <w:rPr>
          <w:rFonts w:ascii="Tahoma" w:hAnsi="Tahoma" w:cs="Tahoma"/>
        </w:rPr>
        <w:t>3 (</w:t>
      </w:r>
      <w:r w:rsidR="004F76A7" w:rsidRPr="00FB4736">
        <w:rPr>
          <w:rFonts w:ascii="Tahoma" w:hAnsi="Tahoma" w:cs="Tahoma"/>
        </w:rPr>
        <w:t>treh</w:t>
      </w:r>
      <w:r w:rsidR="009470D4" w:rsidRPr="00FB4736">
        <w:rPr>
          <w:rFonts w:ascii="Tahoma" w:hAnsi="Tahoma" w:cs="Tahoma"/>
        </w:rPr>
        <w:t>)</w:t>
      </w:r>
      <w:r w:rsidRPr="00FB4736">
        <w:rPr>
          <w:rFonts w:ascii="Tahoma" w:hAnsi="Tahoma" w:cs="Tahoma"/>
        </w:rPr>
        <w:t xml:space="preserve"> ena</w:t>
      </w:r>
      <w:r w:rsidR="009470D4" w:rsidRPr="00FB4736">
        <w:rPr>
          <w:rFonts w:ascii="Tahoma" w:hAnsi="Tahoma" w:cs="Tahoma"/>
        </w:rPr>
        <w:t xml:space="preserve">kih izvodih, od katerih prejme naročnik 2 (dva) izvoda, izvajalec pa </w:t>
      </w:r>
      <w:r w:rsidRPr="00FB4736">
        <w:rPr>
          <w:rFonts w:ascii="Tahoma" w:hAnsi="Tahoma" w:cs="Tahoma"/>
        </w:rPr>
        <w:t>1</w:t>
      </w:r>
      <w:r w:rsidR="009470D4" w:rsidRPr="00FB4736">
        <w:rPr>
          <w:rFonts w:ascii="Tahoma" w:hAnsi="Tahoma" w:cs="Tahoma"/>
        </w:rPr>
        <w:t xml:space="preserve"> (en)</w:t>
      </w:r>
      <w:r w:rsidRPr="00FB4736">
        <w:rPr>
          <w:rFonts w:ascii="Tahoma" w:hAnsi="Tahoma" w:cs="Tahoma"/>
        </w:rPr>
        <w:t xml:space="preserve"> izvod.</w:t>
      </w:r>
    </w:p>
    <w:p w:rsidR="006F69C4" w:rsidRPr="00FB4736" w:rsidRDefault="006F69C4" w:rsidP="000B1478">
      <w:pPr>
        <w:keepLines/>
        <w:widowControl w:val="0"/>
        <w:tabs>
          <w:tab w:val="left" w:pos="4820"/>
        </w:tabs>
        <w:rPr>
          <w:rFonts w:ascii="Tahoma" w:hAnsi="Tahoma" w:cs="Tahoma"/>
        </w:rPr>
      </w:pPr>
    </w:p>
    <w:p w:rsidR="009E1B44" w:rsidRPr="00FB4736" w:rsidRDefault="000B1478" w:rsidP="000B1478">
      <w:pPr>
        <w:keepLines/>
        <w:widowControl w:val="0"/>
        <w:tabs>
          <w:tab w:val="left" w:pos="1134"/>
          <w:tab w:val="left" w:pos="4820"/>
        </w:tabs>
        <w:rPr>
          <w:rFonts w:ascii="Tahoma" w:hAnsi="Tahoma" w:cs="Tahoma"/>
        </w:rPr>
      </w:pPr>
      <w:r w:rsidRPr="00FB4736">
        <w:rPr>
          <w:rFonts w:ascii="Tahoma" w:hAnsi="Tahoma" w:cs="Tahoma"/>
        </w:rPr>
        <w:t>Ljubljana</w:t>
      </w:r>
      <w:r w:rsidR="009E1B44" w:rsidRPr="00FB4736">
        <w:rPr>
          <w:rFonts w:ascii="Tahoma" w:hAnsi="Tahoma" w:cs="Tahoma"/>
        </w:rPr>
        <w:t xml:space="preserve">, dne </w:t>
      </w:r>
      <w:r w:rsidR="009E1B44" w:rsidRPr="00FB4736">
        <w:rPr>
          <w:rFonts w:ascii="Tahoma" w:hAnsi="Tahoma" w:cs="Tahoma"/>
        </w:rPr>
        <w:tab/>
      </w:r>
      <w:r w:rsidR="009E1B44" w:rsidRPr="00FB4736">
        <w:rPr>
          <w:rFonts w:ascii="Tahoma" w:hAnsi="Tahoma" w:cs="Tahoma"/>
        </w:rPr>
        <w:tab/>
      </w:r>
      <w:r w:rsidR="00F40D5E" w:rsidRPr="00FB4736">
        <w:rPr>
          <w:rFonts w:ascii="Tahoma" w:hAnsi="Tahoma" w:cs="Tahoma"/>
        </w:rPr>
        <w:t>____________</w:t>
      </w:r>
      <w:r w:rsidR="009E1B44" w:rsidRPr="00FB4736">
        <w:rPr>
          <w:rFonts w:ascii="Tahoma" w:hAnsi="Tahoma" w:cs="Tahoma"/>
        </w:rPr>
        <w:t xml:space="preserve">, dne </w:t>
      </w:r>
    </w:p>
    <w:p w:rsidR="009A2FBF" w:rsidRPr="00FB4736" w:rsidRDefault="009A2FBF" w:rsidP="000B1478">
      <w:pPr>
        <w:keepLines/>
        <w:widowControl w:val="0"/>
        <w:tabs>
          <w:tab w:val="left" w:pos="4820"/>
        </w:tabs>
        <w:rPr>
          <w:rFonts w:ascii="Tahoma" w:hAnsi="Tahoma" w:cs="Tahoma"/>
        </w:rPr>
      </w:pPr>
    </w:p>
    <w:p w:rsidR="009E1B44" w:rsidRPr="00FB4736" w:rsidRDefault="001B4E0E" w:rsidP="000B1478">
      <w:pPr>
        <w:keepLines/>
        <w:widowControl w:val="0"/>
        <w:jc w:val="both"/>
        <w:rPr>
          <w:rFonts w:ascii="Tahoma" w:hAnsi="Tahoma" w:cs="Tahoma"/>
        </w:rPr>
      </w:pPr>
      <w:r w:rsidRPr="00FB4736">
        <w:rPr>
          <w:rFonts w:ascii="Tahoma" w:hAnsi="Tahoma" w:cs="Tahoma"/>
        </w:rPr>
        <w:t>Naročnik</w:t>
      </w:r>
      <w:r w:rsidR="009E1B44" w:rsidRPr="00FB4736">
        <w:rPr>
          <w:rFonts w:ascii="Tahoma" w:hAnsi="Tahoma" w:cs="Tahoma"/>
        </w:rPr>
        <w:t>:</w:t>
      </w:r>
      <w:r w:rsidR="009E1B44" w:rsidRPr="00FB4736">
        <w:rPr>
          <w:rFonts w:ascii="Tahoma" w:hAnsi="Tahoma" w:cs="Tahoma"/>
        </w:rPr>
        <w:tab/>
      </w:r>
      <w:r w:rsidR="00342C69" w:rsidRPr="00FB4736">
        <w:rPr>
          <w:rFonts w:ascii="Tahoma" w:hAnsi="Tahoma" w:cs="Tahoma"/>
        </w:rPr>
        <w:tab/>
      </w:r>
      <w:r w:rsidR="00342C69" w:rsidRPr="00FB4736">
        <w:rPr>
          <w:rFonts w:ascii="Tahoma" w:hAnsi="Tahoma" w:cs="Tahoma"/>
        </w:rPr>
        <w:tab/>
      </w:r>
      <w:r w:rsidR="00342C69" w:rsidRPr="00FB4736">
        <w:rPr>
          <w:rFonts w:ascii="Tahoma" w:hAnsi="Tahoma" w:cs="Tahoma"/>
        </w:rPr>
        <w:tab/>
      </w:r>
      <w:r w:rsidR="00342C69" w:rsidRPr="00FB4736">
        <w:rPr>
          <w:rFonts w:ascii="Tahoma" w:hAnsi="Tahoma" w:cs="Tahoma"/>
        </w:rPr>
        <w:tab/>
      </w:r>
      <w:r w:rsidR="00342C69" w:rsidRPr="00FB4736">
        <w:rPr>
          <w:rFonts w:ascii="Tahoma" w:hAnsi="Tahoma" w:cs="Tahoma"/>
        </w:rPr>
        <w:tab/>
        <w:t>Izvajalec:</w:t>
      </w:r>
    </w:p>
    <w:p w:rsidR="009A2FBF" w:rsidRPr="00FB4736" w:rsidRDefault="009A2FBF" w:rsidP="000B1478">
      <w:pPr>
        <w:keepLines/>
        <w:widowControl w:val="0"/>
        <w:jc w:val="both"/>
        <w:rPr>
          <w:rFonts w:ascii="Tahoma" w:hAnsi="Tahoma" w:cs="Tahoma"/>
        </w:rPr>
      </w:pPr>
    </w:p>
    <w:p w:rsidR="0041211B" w:rsidRPr="00FB4736" w:rsidRDefault="001B4E0E" w:rsidP="000B1478">
      <w:pPr>
        <w:keepLines/>
        <w:widowControl w:val="0"/>
        <w:jc w:val="both"/>
        <w:rPr>
          <w:rFonts w:ascii="Tahoma" w:hAnsi="Tahoma" w:cs="Tahoma"/>
        </w:rPr>
      </w:pPr>
      <w:r w:rsidRPr="00FB4736">
        <w:rPr>
          <w:rFonts w:ascii="Tahoma" w:hAnsi="Tahoma" w:cs="Tahoma"/>
        </w:rPr>
        <w:t xml:space="preserve">JAVNO PODJETJE </w:t>
      </w:r>
    </w:p>
    <w:p w:rsidR="001B4E0E" w:rsidRPr="00FB4736" w:rsidRDefault="001B4E0E" w:rsidP="000B1478">
      <w:pPr>
        <w:keepLines/>
        <w:widowControl w:val="0"/>
        <w:jc w:val="both"/>
        <w:rPr>
          <w:rFonts w:ascii="Tahoma" w:hAnsi="Tahoma" w:cs="Tahoma"/>
        </w:rPr>
      </w:pPr>
      <w:r w:rsidRPr="00FB4736">
        <w:rPr>
          <w:rFonts w:ascii="Tahoma" w:hAnsi="Tahoma" w:cs="Tahoma"/>
        </w:rPr>
        <w:t>ENERGETIKA LJUBLJANA d.o.o.</w:t>
      </w:r>
    </w:p>
    <w:p w:rsidR="009A2FBF" w:rsidRPr="00FB4736" w:rsidRDefault="009A2FBF" w:rsidP="000B1478">
      <w:pPr>
        <w:keepLines/>
        <w:widowControl w:val="0"/>
        <w:jc w:val="both"/>
        <w:rPr>
          <w:rFonts w:ascii="Tahoma" w:hAnsi="Tahoma" w:cs="Tahoma"/>
        </w:rPr>
      </w:pPr>
    </w:p>
    <w:p w:rsidR="007D7825" w:rsidRPr="00FB4736" w:rsidRDefault="001B4E0E" w:rsidP="004701DA">
      <w:pPr>
        <w:keepLines/>
        <w:widowControl w:val="0"/>
        <w:jc w:val="both"/>
        <w:rPr>
          <w:rFonts w:ascii="Tahoma" w:hAnsi="Tahoma" w:cs="Tahoma"/>
        </w:rPr>
      </w:pPr>
      <w:r w:rsidRPr="00FB4736">
        <w:rPr>
          <w:rFonts w:ascii="Tahoma" w:hAnsi="Tahoma" w:cs="Tahoma"/>
        </w:rPr>
        <w:t>Samo Lozej, direktor</w:t>
      </w:r>
      <w:r w:rsidR="007D7825" w:rsidRPr="00FB4736">
        <w:rPr>
          <w:rFonts w:ascii="Tahoma" w:hAnsi="Tahoma" w:cs="Tahoma"/>
        </w:rPr>
        <w:br w:type="page"/>
      </w:r>
    </w:p>
    <w:p w:rsidR="009E0CC4" w:rsidRPr="00FB4736" w:rsidRDefault="009E0CC4" w:rsidP="000B147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FB4736" w:rsidTr="00C4465E">
        <w:tc>
          <w:tcPr>
            <w:tcW w:w="599" w:type="dxa"/>
            <w:tcBorders>
              <w:right w:val="nil"/>
            </w:tcBorders>
          </w:tcPr>
          <w:p w:rsidR="007C70A1" w:rsidRPr="00FB4736" w:rsidRDefault="00935376" w:rsidP="00B11E1B">
            <w:pPr>
              <w:keepNext/>
              <w:widowControl w:val="0"/>
              <w:jc w:val="both"/>
              <w:rPr>
                <w:rFonts w:ascii="Tahoma" w:hAnsi="Tahoma" w:cs="Tahoma"/>
              </w:rPr>
            </w:pPr>
            <w:r w:rsidRPr="00FB4736">
              <w:rPr>
                <w:rFonts w:ascii="Tahoma" w:hAnsi="Tahoma" w:cs="Tahoma"/>
                <w:b/>
                <w:bCs/>
                <w:sz w:val="22"/>
                <w:szCs w:val="22"/>
              </w:rPr>
              <w:br w:type="page"/>
            </w:r>
            <w:r w:rsidR="00C4465E" w:rsidRPr="00FB4736">
              <w:rPr>
                <w:rFonts w:ascii="Tahoma" w:hAnsi="Tahoma" w:cs="Tahoma"/>
              </w:rPr>
              <w:t xml:space="preserve"> </w:t>
            </w:r>
            <w:r w:rsidR="00E81E01" w:rsidRPr="00FB4736">
              <w:rPr>
                <w:rFonts w:ascii="Tahoma" w:hAnsi="Tahoma" w:cs="Tahoma"/>
              </w:rPr>
              <w:br w:type="page"/>
            </w:r>
            <w:r w:rsidR="00C765A2" w:rsidRPr="00FB4736">
              <w:rPr>
                <w:rFonts w:ascii="Tahoma" w:hAnsi="Tahoma" w:cs="Tahoma"/>
              </w:rPr>
              <w:br w:type="page"/>
            </w:r>
            <w:r w:rsidR="00BB593C" w:rsidRPr="00FB4736">
              <w:rPr>
                <w:rFonts w:ascii="Tahoma" w:hAnsi="Tahoma" w:cs="Tahoma"/>
              </w:rPr>
              <w:br w:type="page"/>
            </w:r>
            <w:r w:rsidR="00BB593C" w:rsidRPr="00FB4736">
              <w:br w:type="page"/>
            </w:r>
            <w:r w:rsidR="00BB593C" w:rsidRPr="00FB4736">
              <w:br w:type="page"/>
            </w:r>
            <w:r w:rsidR="00FF69E9" w:rsidRPr="00FB4736">
              <w:br w:type="page"/>
            </w:r>
          </w:p>
        </w:tc>
        <w:tc>
          <w:tcPr>
            <w:tcW w:w="7339" w:type="dxa"/>
            <w:tcBorders>
              <w:left w:val="nil"/>
            </w:tcBorders>
            <w:vAlign w:val="bottom"/>
          </w:tcPr>
          <w:p w:rsidR="007C70A1" w:rsidRPr="00FB4736" w:rsidRDefault="00347017" w:rsidP="00B11E1B">
            <w:pPr>
              <w:keepNext/>
              <w:widowControl w:val="0"/>
              <w:jc w:val="both"/>
              <w:rPr>
                <w:rFonts w:ascii="Tahoma" w:hAnsi="Tahoma" w:cs="Tahoma"/>
              </w:rPr>
            </w:pPr>
            <w:r w:rsidRPr="00FB4736">
              <w:rPr>
                <w:rFonts w:ascii="Tahoma" w:hAnsi="Tahoma" w:cs="Tahoma"/>
              </w:rPr>
              <w:t xml:space="preserve">POVZETEK </w:t>
            </w:r>
            <w:r w:rsidR="0097556E" w:rsidRPr="00FB4736">
              <w:rPr>
                <w:rFonts w:ascii="Tahoma" w:hAnsi="Tahoma" w:cs="Tahoma"/>
              </w:rPr>
              <w:t>PREDRAČUNA</w:t>
            </w:r>
            <w:r w:rsidR="00E14E2A" w:rsidRPr="00FB4736">
              <w:rPr>
                <w:rFonts w:ascii="Tahoma" w:hAnsi="Tahoma" w:cs="Tahoma"/>
              </w:rPr>
              <w:t xml:space="preserve"> - </w:t>
            </w:r>
            <w:r w:rsidR="0097556E" w:rsidRPr="00FB4736">
              <w:rPr>
                <w:rFonts w:ascii="Tahoma" w:hAnsi="Tahoma" w:cs="Tahoma"/>
              </w:rPr>
              <w:t>PONUDBA</w:t>
            </w:r>
          </w:p>
        </w:tc>
        <w:tc>
          <w:tcPr>
            <w:tcW w:w="993" w:type="dxa"/>
            <w:tcBorders>
              <w:right w:val="nil"/>
            </w:tcBorders>
          </w:tcPr>
          <w:p w:rsidR="007C70A1" w:rsidRPr="00FB4736" w:rsidRDefault="007C70A1" w:rsidP="00B11E1B">
            <w:pPr>
              <w:keepNext/>
              <w:widowControl w:val="0"/>
              <w:jc w:val="both"/>
              <w:rPr>
                <w:rFonts w:ascii="Tahoma" w:hAnsi="Tahoma" w:cs="Tahoma"/>
                <w:b/>
                <w:strike/>
              </w:rPr>
            </w:pPr>
          </w:p>
        </w:tc>
        <w:tc>
          <w:tcPr>
            <w:tcW w:w="567" w:type="dxa"/>
            <w:tcBorders>
              <w:left w:val="nil"/>
            </w:tcBorders>
          </w:tcPr>
          <w:p w:rsidR="007C70A1" w:rsidRPr="00FB4736" w:rsidRDefault="007C70A1" w:rsidP="00B11E1B">
            <w:pPr>
              <w:keepNext/>
              <w:widowControl w:val="0"/>
              <w:jc w:val="both"/>
              <w:rPr>
                <w:rFonts w:ascii="Tahoma" w:hAnsi="Tahoma" w:cs="Tahoma"/>
                <w:b/>
                <w:i/>
                <w:strike/>
              </w:rPr>
            </w:pPr>
          </w:p>
        </w:tc>
      </w:tr>
    </w:tbl>
    <w:p w:rsidR="00AC0FF6" w:rsidRPr="00FB4736" w:rsidRDefault="00AC0FF6" w:rsidP="00B11E1B">
      <w:pPr>
        <w:keepNext/>
        <w:widowControl w:val="0"/>
        <w:jc w:val="both"/>
        <w:rPr>
          <w:rFonts w:ascii="Tahoma" w:hAnsi="Tahoma" w:cs="Tahoma"/>
          <w:b/>
        </w:rPr>
      </w:pPr>
    </w:p>
    <w:p w:rsidR="008E62B3" w:rsidRPr="00FB4736" w:rsidRDefault="008E62B3" w:rsidP="00B11E1B">
      <w:pPr>
        <w:keepNext/>
        <w:widowControl w:val="0"/>
        <w:jc w:val="both"/>
        <w:rPr>
          <w:rFonts w:ascii="Tahoma" w:hAnsi="Tahoma" w:cs="Tahoma"/>
          <w:b/>
        </w:rPr>
      </w:pPr>
    </w:p>
    <w:p w:rsidR="000566F5" w:rsidRPr="00FB4736" w:rsidRDefault="00696920" w:rsidP="00B51090">
      <w:pPr>
        <w:keepLines/>
        <w:widowControl w:val="0"/>
        <w:jc w:val="both"/>
        <w:rPr>
          <w:rFonts w:ascii="Tahoma" w:hAnsi="Tahoma" w:cs="Tahoma"/>
          <w:b/>
          <w:bCs/>
        </w:rPr>
      </w:pPr>
      <w:r w:rsidRPr="00FB4736">
        <w:rPr>
          <w:rFonts w:ascii="Tahoma" w:hAnsi="Tahoma" w:cs="Tahoma"/>
          <w:b/>
          <w:bCs/>
        </w:rPr>
        <w:t>POVZETEK PREDRAČUNA/</w:t>
      </w:r>
      <w:r w:rsidR="002F223F" w:rsidRPr="00FB4736">
        <w:rPr>
          <w:rFonts w:ascii="Tahoma" w:hAnsi="Tahoma" w:cs="Tahoma"/>
          <w:b/>
          <w:bCs/>
        </w:rPr>
        <w:t>PONUDBA št. ____________ z dne ___________</w:t>
      </w:r>
      <w:r w:rsidR="00772396" w:rsidRPr="00FB4736">
        <w:rPr>
          <w:rFonts w:ascii="Tahoma" w:hAnsi="Tahoma" w:cs="Tahoma"/>
          <w:b/>
          <w:bCs/>
        </w:rPr>
        <w:t xml:space="preserve"> </w:t>
      </w:r>
    </w:p>
    <w:p w:rsidR="00AC0FF6" w:rsidRPr="00FB4736" w:rsidRDefault="00AC0FF6" w:rsidP="00B51090">
      <w:pPr>
        <w:keepLines/>
        <w:widowControl w:val="0"/>
        <w:jc w:val="both"/>
        <w:rPr>
          <w:rFonts w:ascii="Tahoma" w:hAnsi="Tahoma" w:cs="Tahoma"/>
          <w:b/>
          <w:bCs/>
        </w:rPr>
      </w:pPr>
    </w:p>
    <w:p w:rsidR="001425E3" w:rsidRPr="00FB4736" w:rsidRDefault="001425E3" w:rsidP="00B51090">
      <w:pPr>
        <w:keepLines/>
        <w:widowControl w:val="0"/>
        <w:ind w:left="1080" w:hanging="1080"/>
        <w:jc w:val="both"/>
        <w:rPr>
          <w:rFonts w:ascii="Tahoma" w:hAnsi="Tahoma" w:cs="Tahoma"/>
          <w:b/>
        </w:rPr>
      </w:pPr>
      <w:r w:rsidRPr="00FB4736">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FB4736" w:rsidTr="0076694D">
        <w:trPr>
          <w:trHeight w:val="640"/>
        </w:trPr>
        <w:tc>
          <w:tcPr>
            <w:tcW w:w="1847" w:type="dxa"/>
          </w:tcPr>
          <w:p w:rsidR="001425E3" w:rsidRPr="00FB4736"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FB4736">
              <w:rPr>
                <w:rFonts w:ascii="Tahoma" w:eastAsia="Calibri" w:hAnsi="Tahoma" w:cs="Tahoma"/>
                <w:lang w:eastAsia="en-US"/>
              </w:rPr>
              <w:t>samostojno</w:t>
            </w:r>
          </w:p>
        </w:tc>
        <w:tc>
          <w:tcPr>
            <w:tcW w:w="2274" w:type="dxa"/>
          </w:tcPr>
          <w:p w:rsidR="001425E3" w:rsidRPr="00FB4736"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FB4736">
              <w:rPr>
                <w:rFonts w:ascii="Tahoma" w:eastAsia="Calibri" w:hAnsi="Tahoma" w:cs="Tahoma"/>
                <w:lang w:eastAsia="en-US"/>
              </w:rPr>
              <w:t>skupna ponudba</w:t>
            </w:r>
          </w:p>
        </w:tc>
        <w:tc>
          <w:tcPr>
            <w:tcW w:w="2131" w:type="dxa"/>
          </w:tcPr>
          <w:p w:rsidR="001425E3" w:rsidRPr="00FB4736"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FB4736">
              <w:rPr>
                <w:rFonts w:ascii="Tahoma" w:eastAsia="Calibri" w:hAnsi="Tahoma" w:cs="Tahoma"/>
                <w:lang w:eastAsia="en-US"/>
              </w:rPr>
              <w:t>s podizvajalci</w:t>
            </w:r>
          </w:p>
        </w:tc>
        <w:tc>
          <w:tcPr>
            <w:tcW w:w="2985" w:type="dxa"/>
          </w:tcPr>
          <w:p w:rsidR="001425E3" w:rsidRPr="00FB4736"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FB4736">
              <w:rPr>
                <w:rFonts w:ascii="Tahoma" w:eastAsia="Calibri" w:hAnsi="Tahoma" w:cs="Tahoma"/>
                <w:lang w:eastAsia="en-US"/>
              </w:rPr>
              <w:t>z uporabo zmogljivosti drugih subjektov</w:t>
            </w:r>
          </w:p>
        </w:tc>
      </w:tr>
    </w:tbl>
    <w:p w:rsidR="00D56339" w:rsidRPr="00FB4736" w:rsidRDefault="0076694D" w:rsidP="00D56339">
      <w:pPr>
        <w:keepNext/>
        <w:ind w:right="424"/>
        <w:jc w:val="center"/>
        <w:rPr>
          <w:rFonts w:ascii="Tahoma" w:hAnsi="Tahoma" w:cs="Tahoma"/>
          <w:b/>
          <w:color w:val="272727"/>
        </w:rPr>
      </w:pPr>
      <w:r w:rsidRPr="00FB4736">
        <w:rPr>
          <w:rFonts w:ascii="Tahoma" w:hAnsi="Tahoma" w:cs="Tahoma"/>
          <w:b/>
          <w:bCs/>
        </w:rPr>
        <w:t>Št</w:t>
      </w:r>
      <w:r w:rsidR="002532A6" w:rsidRPr="00FB4736">
        <w:rPr>
          <w:rFonts w:ascii="Tahoma" w:hAnsi="Tahoma" w:cs="Tahoma"/>
          <w:b/>
          <w:bCs/>
        </w:rPr>
        <w:t xml:space="preserve"> javnega naročila: </w:t>
      </w:r>
      <w:r w:rsidR="00DF2A09" w:rsidRPr="00FB4736">
        <w:rPr>
          <w:rFonts w:ascii="Tahoma" w:hAnsi="Tahoma" w:cs="Tahoma"/>
          <w:b/>
          <w:bCs/>
        </w:rPr>
        <w:t>JPE-SIR-</w:t>
      </w:r>
      <w:r w:rsidR="00407671" w:rsidRPr="00FB4736">
        <w:rPr>
          <w:rFonts w:ascii="Tahoma" w:hAnsi="Tahoma" w:cs="Tahoma"/>
          <w:b/>
          <w:bCs/>
        </w:rPr>
        <w:t>229</w:t>
      </w:r>
      <w:r w:rsidR="003B7C53" w:rsidRPr="00FB4736">
        <w:rPr>
          <w:rFonts w:ascii="Tahoma" w:hAnsi="Tahoma" w:cs="Tahoma"/>
          <w:b/>
          <w:bCs/>
        </w:rPr>
        <w:t>/21</w:t>
      </w:r>
      <w:r w:rsidR="004701DA" w:rsidRPr="00FB4736">
        <w:rPr>
          <w:rFonts w:ascii="Tahoma" w:hAnsi="Tahoma" w:cs="Tahoma"/>
          <w:b/>
          <w:bCs/>
        </w:rPr>
        <w:t xml:space="preserve"> -</w:t>
      </w:r>
      <w:r w:rsidR="006336FD" w:rsidRPr="00FB4736">
        <w:rPr>
          <w:rFonts w:ascii="Tahoma" w:hAnsi="Tahoma" w:cs="Tahoma"/>
          <w:b/>
          <w:bCs/>
        </w:rPr>
        <w:t xml:space="preserve"> </w:t>
      </w:r>
      <w:r w:rsidR="00CC28AD" w:rsidRPr="00FB4736">
        <w:rPr>
          <w:rFonts w:ascii="Tahoma" w:hAnsi="Tahoma" w:cs="Tahoma"/>
          <w:b/>
          <w:bCs/>
        </w:rPr>
        <w:t xml:space="preserve">Izvedba </w:t>
      </w:r>
      <w:r w:rsidR="00DA2AF3" w:rsidRPr="00FB4736">
        <w:rPr>
          <w:rFonts w:ascii="Tahoma" w:hAnsi="Tahoma" w:cs="Tahoma"/>
          <w:b/>
          <w:bCs/>
        </w:rPr>
        <w:t>strojno inštalacijskih</w:t>
      </w:r>
      <w:r w:rsidR="00CC28AD" w:rsidRPr="00FB4736">
        <w:rPr>
          <w:rFonts w:ascii="Tahoma" w:hAnsi="Tahoma" w:cs="Tahoma"/>
          <w:b/>
          <w:bCs/>
        </w:rPr>
        <w:t xml:space="preserve"> del</w:t>
      </w:r>
      <w:r w:rsidR="004701DA" w:rsidRPr="00FB4736">
        <w:rPr>
          <w:rFonts w:ascii="Tahoma" w:hAnsi="Tahoma" w:cs="Tahoma"/>
          <w:b/>
          <w:bCs/>
        </w:rPr>
        <w:t>:</w:t>
      </w:r>
      <w:r w:rsidR="00CC28AD" w:rsidRPr="00FB4736">
        <w:rPr>
          <w:rFonts w:ascii="Tahoma" w:hAnsi="Tahoma" w:cs="Tahoma"/>
          <w:b/>
          <w:bCs/>
        </w:rPr>
        <w:t xml:space="preserve"> </w:t>
      </w:r>
      <w:r w:rsidR="00D56339" w:rsidRPr="00FB4736">
        <w:rPr>
          <w:rFonts w:ascii="Tahoma" w:hAnsi="Tahoma" w:cs="Tahoma"/>
          <w:b/>
        </w:rPr>
        <w:t>30III434/128 Obnova vročevoda T2600</w:t>
      </w:r>
      <w:r w:rsidR="004701DA" w:rsidRPr="00FB4736">
        <w:rPr>
          <w:rFonts w:ascii="Tahoma" w:hAnsi="Tahoma" w:cs="Tahoma"/>
          <w:b/>
        </w:rPr>
        <w:t>,</w:t>
      </w:r>
      <w:r w:rsidR="00D56339" w:rsidRPr="00FB4736">
        <w:rPr>
          <w:rFonts w:ascii="Tahoma" w:hAnsi="Tahoma" w:cs="Tahoma"/>
          <w:b/>
        </w:rPr>
        <w:t xml:space="preserve"> odsek Ulica Ambrožiča Novljana - Francoska ulica</w:t>
      </w:r>
    </w:p>
    <w:p w:rsidR="00904526" w:rsidRPr="00FB4736" w:rsidRDefault="00904526" w:rsidP="00905D3C">
      <w:pPr>
        <w:keepLines/>
        <w:widowControl w:val="0"/>
        <w:jc w:val="both"/>
        <w:rPr>
          <w:rFonts w:ascii="Tahoma" w:hAnsi="Tahoma" w:cs="Tahoma"/>
          <w:highlight w:val="yellow"/>
        </w:rPr>
      </w:pPr>
    </w:p>
    <w:p w:rsidR="00C42543" w:rsidRPr="00FB4736" w:rsidRDefault="00C42543" w:rsidP="00B51090">
      <w:pPr>
        <w:keepLines/>
        <w:widowControl w:val="0"/>
        <w:jc w:val="both"/>
        <w:rPr>
          <w:rFonts w:ascii="Tahoma" w:hAnsi="Tahoma" w:cs="Tahoma"/>
          <w:bCs/>
        </w:rPr>
      </w:pPr>
    </w:p>
    <w:p w:rsidR="000566F5" w:rsidRPr="00FB4736" w:rsidRDefault="000566F5" w:rsidP="00B51090">
      <w:pPr>
        <w:keepLines/>
        <w:widowControl w:val="0"/>
        <w:numPr>
          <w:ilvl w:val="0"/>
          <w:numId w:val="6"/>
        </w:numPr>
        <w:jc w:val="both"/>
        <w:rPr>
          <w:rFonts w:ascii="Tahoma" w:hAnsi="Tahoma" w:cs="Tahoma"/>
          <w:caps/>
        </w:rPr>
      </w:pPr>
      <w:r w:rsidRPr="00FB4736">
        <w:rPr>
          <w:rFonts w:ascii="Tahoma" w:hAnsi="Tahoma" w:cs="Tahoma"/>
          <w:caps/>
        </w:rPr>
        <w:t xml:space="preserve">Podatki o ponudniku </w:t>
      </w:r>
    </w:p>
    <w:p w:rsidR="000566F5" w:rsidRPr="00FB4736" w:rsidRDefault="000566F5" w:rsidP="00B51090">
      <w:pPr>
        <w:keepLines/>
        <w:widowControl w:val="0"/>
        <w:jc w:val="both"/>
        <w:rPr>
          <w:rFonts w:ascii="Tahoma" w:hAnsi="Tahoma" w:cs="Tahoma"/>
        </w:rPr>
      </w:pPr>
    </w:p>
    <w:p w:rsidR="000566F5" w:rsidRPr="00FB4736" w:rsidRDefault="000566F5" w:rsidP="00B51090">
      <w:pPr>
        <w:keepLines/>
        <w:widowControl w:val="0"/>
        <w:jc w:val="both"/>
        <w:rPr>
          <w:rFonts w:ascii="Tahoma" w:hAnsi="Tahoma" w:cs="Tahoma"/>
        </w:rPr>
      </w:pPr>
      <w:r w:rsidRPr="00FB4736">
        <w:rPr>
          <w:rFonts w:ascii="Tahoma" w:hAnsi="Tahoma" w:cs="Tahoma"/>
        </w:rPr>
        <w:t>Naziv in naslov ponudnika</w:t>
      </w:r>
      <w:r w:rsidR="002E7048" w:rsidRPr="00FB4736">
        <w:rPr>
          <w:rFonts w:ascii="Tahoma" w:hAnsi="Tahoma" w:cs="Tahoma"/>
        </w:rPr>
        <w:t>, matična in davčna številka</w:t>
      </w:r>
      <w:r w:rsidRPr="00FB4736">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bl>
    <w:p w:rsidR="000566F5" w:rsidRPr="00FB4736" w:rsidRDefault="000566F5" w:rsidP="00B51090">
      <w:pPr>
        <w:keepLines/>
        <w:widowControl w:val="0"/>
        <w:jc w:val="both"/>
        <w:rPr>
          <w:rFonts w:ascii="Tahoma" w:hAnsi="Tahoma" w:cs="Tahoma"/>
        </w:rPr>
      </w:pPr>
    </w:p>
    <w:p w:rsidR="000566F5" w:rsidRPr="00FB4736" w:rsidRDefault="000566F5" w:rsidP="00B51090">
      <w:pPr>
        <w:keepLines/>
        <w:widowControl w:val="0"/>
        <w:jc w:val="both"/>
        <w:rPr>
          <w:rFonts w:ascii="Tahoma" w:hAnsi="Tahoma" w:cs="Tahoma"/>
        </w:rPr>
      </w:pPr>
      <w:r w:rsidRPr="00FB4736">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bl>
    <w:p w:rsidR="000566F5" w:rsidRPr="00FB4736" w:rsidRDefault="000566F5" w:rsidP="00B51090">
      <w:pPr>
        <w:keepLines/>
        <w:widowControl w:val="0"/>
        <w:jc w:val="both"/>
        <w:rPr>
          <w:rFonts w:ascii="Tahoma" w:hAnsi="Tahoma" w:cs="Tahoma"/>
        </w:rPr>
      </w:pPr>
    </w:p>
    <w:p w:rsidR="000566F5" w:rsidRPr="00FB4736" w:rsidRDefault="000566F5" w:rsidP="00B51090">
      <w:pPr>
        <w:keepLines/>
        <w:widowControl w:val="0"/>
        <w:jc w:val="both"/>
        <w:rPr>
          <w:rFonts w:ascii="Tahoma" w:hAnsi="Tahoma" w:cs="Tahoma"/>
        </w:rPr>
      </w:pPr>
      <w:r w:rsidRPr="00FB4736">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bl>
    <w:p w:rsidR="000566F5" w:rsidRPr="00FB4736" w:rsidRDefault="000566F5" w:rsidP="00B51090">
      <w:pPr>
        <w:keepLines/>
        <w:widowControl w:val="0"/>
        <w:jc w:val="both"/>
        <w:rPr>
          <w:rFonts w:ascii="Tahoma" w:hAnsi="Tahoma" w:cs="Tahoma"/>
        </w:rPr>
      </w:pPr>
    </w:p>
    <w:p w:rsidR="000566F5" w:rsidRPr="00FB4736" w:rsidRDefault="000566F5" w:rsidP="00B51090">
      <w:pPr>
        <w:keepLines/>
        <w:widowControl w:val="0"/>
        <w:jc w:val="both"/>
        <w:rPr>
          <w:rFonts w:ascii="Tahoma" w:hAnsi="Tahoma" w:cs="Tahoma"/>
        </w:rPr>
      </w:pPr>
      <w:r w:rsidRPr="00FB4736">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r w:rsidR="000566F5" w:rsidRPr="00FB4736" w:rsidTr="005C61E7">
        <w:tc>
          <w:tcPr>
            <w:tcW w:w="9140" w:type="dxa"/>
            <w:tcBorders>
              <w:top w:val="single" w:sz="4" w:space="0" w:color="auto"/>
              <w:left w:val="single" w:sz="4" w:space="0" w:color="auto"/>
              <w:bottom w:val="single" w:sz="4" w:space="0" w:color="auto"/>
              <w:right w:val="single" w:sz="4" w:space="0" w:color="auto"/>
            </w:tcBorders>
          </w:tcPr>
          <w:p w:rsidR="000566F5" w:rsidRPr="00FB4736" w:rsidRDefault="000566F5" w:rsidP="00B51090">
            <w:pPr>
              <w:keepLines/>
              <w:widowControl w:val="0"/>
              <w:jc w:val="both"/>
              <w:rPr>
                <w:rFonts w:ascii="Tahoma" w:hAnsi="Tahoma" w:cs="Tahoma"/>
              </w:rPr>
            </w:pPr>
          </w:p>
        </w:tc>
      </w:tr>
    </w:tbl>
    <w:p w:rsidR="003339F1" w:rsidRPr="00FB4736" w:rsidRDefault="003339F1" w:rsidP="00B51090">
      <w:pPr>
        <w:keepLines/>
        <w:widowControl w:val="0"/>
        <w:jc w:val="both"/>
        <w:rPr>
          <w:rFonts w:ascii="Tahoma" w:hAnsi="Tahoma" w:cs="Tahoma"/>
        </w:rPr>
      </w:pPr>
    </w:p>
    <w:p w:rsidR="006F69C4" w:rsidRPr="00FB4736" w:rsidRDefault="006F69C4" w:rsidP="00B51090">
      <w:pPr>
        <w:keepLines/>
        <w:widowControl w:val="0"/>
        <w:jc w:val="both"/>
        <w:rPr>
          <w:rFonts w:ascii="Tahoma" w:hAnsi="Tahoma" w:cs="Tahoma"/>
        </w:rPr>
      </w:pPr>
      <w:r w:rsidRPr="00FB4736">
        <w:rPr>
          <w:rFonts w:ascii="Tahoma" w:hAnsi="Tahoma" w:cs="Tahoma"/>
        </w:rPr>
        <w:t>e-</w:t>
      </w:r>
      <w:r w:rsidR="00AC0FF6" w:rsidRPr="00FB4736">
        <w:rPr>
          <w:rFonts w:ascii="Tahoma" w:hAnsi="Tahoma" w:cs="Tahoma"/>
        </w:rPr>
        <w:t xml:space="preserve">pošta </w:t>
      </w:r>
      <w:r w:rsidRPr="00FB4736">
        <w:rPr>
          <w:rFonts w:ascii="Tahoma" w:hAnsi="Tahoma" w:cs="Tahoma"/>
        </w:rPr>
        <w:t>za vročitev odločitve iz 90. člena ZJN-3 preko Portala JN</w:t>
      </w:r>
      <w:r w:rsidR="004701DA" w:rsidRPr="00FB4736">
        <w:rPr>
          <w:rFonts w:ascii="Tahoma" w:hAnsi="Tahoma" w:cs="Tahoma"/>
        </w:rPr>
        <w:t xml:space="preserve"> RS</w:t>
      </w:r>
      <w:r w:rsidRPr="00FB4736">
        <w:rPr>
          <w:rFonts w:ascii="Tahoma" w:hAnsi="Tahoma" w:cs="Tahoma"/>
        </w:rPr>
        <w:t>: _______________________________</w:t>
      </w:r>
    </w:p>
    <w:p w:rsidR="00C018DD" w:rsidRPr="00FB4736" w:rsidRDefault="00C018DD" w:rsidP="00B51090">
      <w:pPr>
        <w:keepLines/>
        <w:widowControl w:val="0"/>
        <w:jc w:val="both"/>
        <w:rPr>
          <w:rFonts w:ascii="Tahoma" w:hAnsi="Tahoma" w:cs="Tahoma"/>
        </w:rPr>
      </w:pPr>
    </w:p>
    <w:p w:rsidR="003300C4" w:rsidRPr="00FB4736" w:rsidRDefault="003300C4" w:rsidP="00B51090">
      <w:pPr>
        <w:keepLines/>
        <w:widowControl w:val="0"/>
        <w:jc w:val="both"/>
        <w:rPr>
          <w:rFonts w:ascii="Tahoma" w:hAnsi="Tahoma" w:cs="Tahoma"/>
        </w:rPr>
      </w:pPr>
      <w:r w:rsidRPr="00FB4736">
        <w:rPr>
          <w:rFonts w:ascii="Tahoma" w:hAnsi="Tahoma" w:cs="Tahoma"/>
        </w:rPr>
        <w:t>Ponudnik je MSP (označi):</w:t>
      </w:r>
      <w:r w:rsidRPr="00FB4736">
        <w:rPr>
          <w:rFonts w:ascii="Tahoma" w:hAnsi="Tahoma" w:cs="Tahoma"/>
        </w:rPr>
        <w:tab/>
      </w:r>
      <w:r w:rsidRPr="00FB4736">
        <w:rPr>
          <w:rFonts w:ascii="Cambria Math" w:hAnsi="Cambria Math" w:cs="Cambria Math"/>
        </w:rPr>
        <w:t>⃞</w:t>
      </w:r>
      <w:r w:rsidRPr="00FB4736">
        <w:rPr>
          <w:rFonts w:ascii="Tahoma" w:hAnsi="Tahoma" w:cs="Tahoma"/>
        </w:rPr>
        <w:tab/>
        <w:t>Da</w:t>
      </w:r>
      <w:r w:rsidRPr="00FB4736">
        <w:rPr>
          <w:rFonts w:ascii="Tahoma" w:hAnsi="Tahoma" w:cs="Tahoma"/>
        </w:rPr>
        <w:tab/>
      </w:r>
      <w:r w:rsidRPr="00FB4736">
        <w:rPr>
          <w:rFonts w:ascii="Cambria Math" w:hAnsi="Cambria Math" w:cs="Cambria Math"/>
        </w:rPr>
        <w:t>⃞</w:t>
      </w:r>
      <w:r w:rsidRPr="00FB4736">
        <w:rPr>
          <w:rFonts w:ascii="Tahoma" w:hAnsi="Tahoma" w:cs="Tahoma"/>
        </w:rPr>
        <w:tab/>
        <w:t xml:space="preserve">Ne </w:t>
      </w:r>
    </w:p>
    <w:p w:rsidR="00AC0FF6" w:rsidRPr="00FB4736" w:rsidRDefault="00AC0FF6" w:rsidP="00B51090">
      <w:pPr>
        <w:keepLines/>
        <w:widowControl w:val="0"/>
        <w:jc w:val="both"/>
        <w:rPr>
          <w:rFonts w:ascii="Tahoma" w:hAnsi="Tahoma" w:cs="Tahoma"/>
        </w:rPr>
      </w:pPr>
    </w:p>
    <w:p w:rsidR="006F69C4" w:rsidRPr="00FB4736" w:rsidRDefault="006F69C4" w:rsidP="00B51090">
      <w:pPr>
        <w:keepLines/>
        <w:widowControl w:val="0"/>
        <w:jc w:val="both"/>
        <w:rPr>
          <w:rFonts w:ascii="Tahoma" w:hAnsi="Tahoma" w:cs="Tahoma"/>
        </w:rPr>
      </w:pPr>
      <w:r w:rsidRPr="00FB4736">
        <w:rPr>
          <w:rFonts w:ascii="Tahoma" w:hAnsi="Tahoma" w:cs="Tahoma"/>
        </w:rPr>
        <w:t>MSP: mikro, mala in srednje velika podjetja kot so opredeljena v Priporočilu Komisije 2003/361/ES</w:t>
      </w:r>
      <w:r w:rsidRPr="00FB4736">
        <w:rPr>
          <w:rStyle w:val="Sprotnaopomba-sklic"/>
        </w:rPr>
        <w:footnoteReference w:id="1"/>
      </w:r>
      <w:r w:rsidRPr="00FB4736">
        <w:rPr>
          <w:rFonts w:ascii="Tahoma" w:hAnsi="Tahoma" w:cs="Tahoma"/>
        </w:rPr>
        <w:t>.</w:t>
      </w:r>
    </w:p>
    <w:p w:rsidR="00A6061B" w:rsidRPr="00FB4736" w:rsidRDefault="00A6061B" w:rsidP="00B51090">
      <w:pPr>
        <w:keepLines/>
        <w:widowControl w:val="0"/>
        <w:jc w:val="both"/>
        <w:rPr>
          <w:rFonts w:ascii="Tahoma" w:hAnsi="Tahoma" w:cs="Tahoma"/>
        </w:rPr>
      </w:pPr>
    </w:p>
    <w:p w:rsidR="00AC0FF6" w:rsidRPr="00FB4736" w:rsidRDefault="00AC0FF6" w:rsidP="00B51090">
      <w:pPr>
        <w:keepLines/>
        <w:widowControl w:val="0"/>
        <w:jc w:val="both"/>
        <w:rPr>
          <w:rFonts w:ascii="Tahoma" w:hAnsi="Tahoma" w:cs="Tahoma"/>
        </w:rPr>
      </w:pPr>
    </w:p>
    <w:p w:rsidR="000566F5" w:rsidRPr="00FB4736" w:rsidRDefault="004E441F" w:rsidP="00B51090">
      <w:pPr>
        <w:keepLines/>
        <w:widowControl w:val="0"/>
        <w:numPr>
          <w:ilvl w:val="0"/>
          <w:numId w:val="6"/>
        </w:numPr>
        <w:rPr>
          <w:rFonts w:ascii="Tahoma" w:hAnsi="Tahoma" w:cs="Tahoma"/>
        </w:rPr>
      </w:pPr>
      <w:r w:rsidRPr="00FB4736">
        <w:rPr>
          <w:rFonts w:ascii="Tahoma" w:hAnsi="Tahoma" w:cs="Tahoma"/>
        </w:rPr>
        <w:t>PONUDBENA VREDNOST</w:t>
      </w:r>
      <w:r w:rsidR="00863953" w:rsidRPr="00FB4736">
        <w:rPr>
          <w:rFonts w:ascii="Tahoma" w:hAnsi="Tahoma" w:cs="Tahoma"/>
        </w:rPr>
        <w:t xml:space="preserve"> v EUR brez DDV</w:t>
      </w:r>
      <w:r w:rsidR="0012613D" w:rsidRPr="00FB4736">
        <w:rPr>
          <w:rFonts w:ascii="Tahoma" w:hAnsi="Tahoma" w:cs="Tahoma"/>
        </w:rPr>
        <w:t>:</w:t>
      </w:r>
      <w:r w:rsidR="004701DA" w:rsidRPr="00FB4736">
        <w:rPr>
          <w:rFonts w:ascii="Tahoma" w:hAnsi="Tahoma" w:cs="Tahoma"/>
        </w:rPr>
        <w:t xml:space="preserve"> ___________________________</w:t>
      </w:r>
    </w:p>
    <w:p w:rsidR="001E4114" w:rsidRPr="00FB4736" w:rsidRDefault="001E4114" w:rsidP="001E4114">
      <w:pPr>
        <w:keepLines/>
        <w:widowControl w:val="0"/>
        <w:rPr>
          <w:rFonts w:ascii="Tahoma" w:hAnsi="Tahoma" w:cs="Tahoma"/>
        </w:rPr>
      </w:pPr>
    </w:p>
    <w:p w:rsidR="00742AEE" w:rsidRPr="00FB4736" w:rsidRDefault="00742AEE" w:rsidP="001E4114">
      <w:pPr>
        <w:keepLines/>
        <w:widowControl w:val="0"/>
        <w:rPr>
          <w:rFonts w:ascii="Tahoma" w:hAnsi="Tahoma" w:cs="Tahoma"/>
        </w:rPr>
      </w:pPr>
    </w:p>
    <w:p w:rsidR="00355F1E" w:rsidRPr="00FB4736" w:rsidRDefault="000566F5" w:rsidP="00B51090">
      <w:pPr>
        <w:keepLines/>
        <w:widowControl w:val="0"/>
        <w:numPr>
          <w:ilvl w:val="0"/>
          <w:numId w:val="6"/>
        </w:numPr>
        <w:rPr>
          <w:rFonts w:ascii="Tahoma" w:hAnsi="Tahoma" w:cs="Tahoma"/>
          <w:bCs/>
          <w:iCs/>
        </w:rPr>
      </w:pPr>
      <w:r w:rsidRPr="00FB4736">
        <w:rPr>
          <w:rFonts w:ascii="Tahoma" w:hAnsi="Tahoma" w:cs="Tahoma"/>
        </w:rPr>
        <w:t>VELJAVNOST PONUDBE:</w:t>
      </w:r>
      <w:r w:rsidR="002E7048" w:rsidRPr="00FB4736">
        <w:rPr>
          <w:rFonts w:ascii="Tahoma" w:hAnsi="Tahoma" w:cs="Tahoma"/>
        </w:rPr>
        <w:t xml:space="preserve"> </w:t>
      </w:r>
      <w:r w:rsidR="004701DA" w:rsidRPr="00FB4736">
        <w:rPr>
          <w:rFonts w:ascii="Tahoma" w:hAnsi="Tahoma" w:cs="Tahoma"/>
        </w:rPr>
        <w:t>30. 9. 2021</w:t>
      </w:r>
    </w:p>
    <w:p w:rsidR="000B59ED" w:rsidRPr="00FB4736" w:rsidRDefault="000B59ED" w:rsidP="00B51090">
      <w:pPr>
        <w:keepLines/>
        <w:widowControl w:val="0"/>
        <w:rPr>
          <w:rFonts w:ascii="Tahoma" w:hAnsi="Tahoma" w:cs="Tahoma"/>
        </w:rPr>
      </w:pPr>
    </w:p>
    <w:p w:rsidR="000E6175" w:rsidRPr="00FB4736" w:rsidRDefault="000E6175" w:rsidP="00B51090">
      <w:pPr>
        <w:keepLines/>
        <w:widowControl w:val="0"/>
        <w:rPr>
          <w:rFonts w:ascii="Tahoma" w:hAnsi="Tahoma" w:cs="Tahoma"/>
        </w:rPr>
      </w:pPr>
    </w:p>
    <w:p w:rsidR="00AC0FF6" w:rsidRPr="00FB4736" w:rsidRDefault="00AC0FF6" w:rsidP="00B51090">
      <w:pPr>
        <w:keepLines/>
        <w:widowControl w:val="0"/>
        <w:rPr>
          <w:rFonts w:ascii="Tahoma" w:hAnsi="Tahoma" w:cs="Tahoma"/>
        </w:rPr>
      </w:pPr>
    </w:p>
    <w:p w:rsidR="0076694D" w:rsidRPr="00FB4736" w:rsidRDefault="000B59ED" w:rsidP="00B51090">
      <w:pPr>
        <w:pStyle w:val="Telobesedila-zamik"/>
        <w:keepLines/>
        <w:widowControl w:val="0"/>
        <w:tabs>
          <w:tab w:val="left" w:pos="6096"/>
        </w:tabs>
        <w:ind w:left="0"/>
        <w:rPr>
          <w:rFonts w:ascii="Tahoma" w:hAnsi="Tahoma" w:cs="Tahoma"/>
          <w:sz w:val="20"/>
          <w:lang w:val="sl-SI"/>
        </w:rPr>
      </w:pPr>
      <w:r w:rsidRPr="00FB4736">
        <w:rPr>
          <w:rFonts w:ascii="Tahoma" w:hAnsi="Tahoma" w:cs="Tahoma"/>
          <w:sz w:val="20"/>
          <w:lang w:val="sl-SI"/>
        </w:rPr>
        <w:t>Kraj in datum: _______________________</w:t>
      </w:r>
      <w:r w:rsidR="0076694D" w:rsidRPr="00FB4736">
        <w:rPr>
          <w:rFonts w:ascii="Tahoma" w:hAnsi="Tahoma" w:cs="Tahoma"/>
          <w:sz w:val="20"/>
          <w:lang w:val="sl-SI"/>
        </w:rPr>
        <w:t xml:space="preserve"> </w:t>
      </w:r>
      <w:r w:rsidR="0076694D" w:rsidRPr="00FB4736">
        <w:rPr>
          <w:rFonts w:ascii="Tahoma" w:hAnsi="Tahoma" w:cs="Tahoma"/>
          <w:sz w:val="20"/>
          <w:lang w:val="sl-SI"/>
        </w:rPr>
        <w:tab/>
        <w:t>__</w:t>
      </w:r>
      <w:r w:rsidRPr="00FB4736">
        <w:rPr>
          <w:rFonts w:ascii="Tahoma" w:hAnsi="Tahoma" w:cs="Tahoma"/>
          <w:sz w:val="20"/>
          <w:lang w:val="sl-SI"/>
        </w:rPr>
        <w:t>___</w:t>
      </w:r>
      <w:r w:rsidR="0076694D" w:rsidRPr="00FB4736">
        <w:rPr>
          <w:rFonts w:ascii="Tahoma" w:hAnsi="Tahoma" w:cs="Tahoma"/>
          <w:sz w:val="20"/>
          <w:lang w:val="sl-SI"/>
        </w:rPr>
        <w:t>________________________</w:t>
      </w:r>
    </w:p>
    <w:p w:rsidR="000B59ED" w:rsidRPr="00FB4736" w:rsidRDefault="000B59ED" w:rsidP="00B51090">
      <w:pPr>
        <w:pStyle w:val="Telobesedila-zamik"/>
        <w:keepLines/>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t>(</w:t>
      </w:r>
      <w:r w:rsidR="00C24361" w:rsidRPr="00FB4736">
        <w:rPr>
          <w:rFonts w:ascii="Tahoma" w:hAnsi="Tahoma" w:cs="Tahoma"/>
          <w:sz w:val="20"/>
          <w:lang w:val="sl-SI"/>
        </w:rPr>
        <w:t>N</w:t>
      </w:r>
      <w:r w:rsidRPr="00FB4736">
        <w:rPr>
          <w:rFonts w:ascii="Tahoma" w:hAnsi="Tahoma" w:cs="Tahoma"/>
          <w:sz w:val="20"/>
          <w:lang w:val="sl-SI"/>
        </w:rPr>
        <w:t>aziv ponudnika)</w:t>
      </w:r>
    </w:p>
    <w:p w:rsidR="00AC0FF6" w:rsidRPr="00FB4736" w:rsidRDefault="00AC0FF6" w:rsidP="00B51090">
      <w:pPr>
        <w:pStyle w:val="Telobesedila-zamik"/>
        <w:keepLines/>
        <w:widowControl w:val="0"/>
        <w:tabs>
          <w:tab w:val="left" w:pos="357"/>
        </w:tabs>
        <w:ind w:left="357"/>
        <w:rPr>
          <w:rFonts w:ascii="Tahoma" w:hAnsi="Tahoma" w:cs="Tahoma"/>
          <w:sz w:val="20"/>
          <w:lang w:val="sl-SI"/>
        </w:rPr>
      </w:pPr>
    </w:p>
    <w:p w:rsidR="000B59ED" w:rsidRPr="00FB4736" w:rsidRDefault="000B59ED" w:rsidP="00B51090">
      <w:pPr>
        <w:pStyle w:val="Telobesedila-zamik"/>
        <w:keepLines/>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0076694D" w:rsidRPr="00FB4736">
        <w:rPr>
          <w:rFonts w:ascii="Tahoma" w:hAnsi="Tahoma" w:cs="Tahoma"/>
          <w:sz w:val="20"/>
          <w:lang w:val="sl-SI"/>
        </w:rPr>
        <w:t>_____________</w:t>
      </w:r>
      <w:r w:rsidRPr="00FB4736">
        <w:rPr>
          <w:rFonts w:ascii="Tahoma" w:hAnsi="Tahoma" w:cs="Tahoma"/>
          <w:sz w:val="20"/>
          <w:lang w:val="sl-SI"/>
        </w:rPr>
        <w:t>_________________________________</w:t>
      </w:r>
    </w:p>
    <w:p w:rsidR="000E6175" w:rsidRPr="00FB4736" w:rsidRDefault="000B59ED" w:rsidP="00B51090">
      <w:pPr>
        <w:pStyle w:val="Telobesedila-zamik"/>
        <w:keepLines/>
        <w:widowControl w:val="0"/>
        <w:tabs>
          <w:tab w:val="left" w:pos="357"/>
        </w:tabs>
        <w:ind w:left="357"/>
        <w:jc w:val="right"/>
        <w:rPr>
          <w:rFonts w:ascii="Tahoma" w:hAnsi="Tahoma" w:cs="Tahoma"/>
          <w:sz w:val="20"/>
          <w:lang w:val="sl-SI"/>
        </w:rPr>
      </w:pPr>
      <w:r w:rsidRPr="00FB4736">
        <w:rPr>
          <w:rFonts w:ascii="Tahoma" w:hAnsi="Tahoma" w:cs="Tahoma"/>
          <w:sz w:val="20"/>
          <w:lang w:val="sl-SI"/>
        </w:rPr>
        <w:t>(</w:t>
      </w:r>
      <w:r w:rsidR="00C24361" w:rsidRPr="00FB4736">
        <w:rPr>
          <w:rFonts w:ascii="Tahoma" w:hAnsi="Tahoma" w:cs="Tahoma"/>
          <w:sz w:val="20"/>
          <w:lang w:val="sl-SI"/>
        </w:rPr>
        <w:t>I</w:t>
      </w:r>
      <w:r w:rsidRPr="00FB4736">
        <w:rPr>
          <w:rFonts w:ascii="Tahoma" w:hAnsi="Tahoma" w:cs="Tahoma"/>
          <w:sz w:val="20"/>
          <w:lang w:val="sl-SI"/>
        </w:rPr>
        <w:t>me in prii</w:t>
      </w:r>
      <w:r w:rsidR="0076694D" w:rsidRPr="00FB4736">
        <w:rPr>
          <w:rFonts w:ascii="Tahoma" w:hAnsi="Tahoma" w:cs="Tahoma"/>
          <w:sz w:val="20"/>
          <w:lang w:val="sl-SI"/>
        </w:rPr>
        <w:t>mek ter podpis odgovorne osebe)</w:t>
      </w:r>
    </w:p>
    <w:p w:rsidR="00427B36" w:rsidRPr="00FB4736" w:rsidRDefault="00E978CC" w:rsidP="004701DA">
      <w:pPr>
        <w:pStyle w:val="Telobesedila-zamik"/>
        <w:keepLines/>
        <w:widowControl w:val="0"/>
        <w:tabs>
          <w:tab w:val="left" w:pos="357"/>
        </w:tabs>
        <w:ind w:left="0"/>
        <w:rPr>
          <w:rFonts w:ascii="Tahoma" w:hAnsi="Tahoma" w:cs="Tahoma"/>
          <w:sz w:val="20"/>
          <w:lang w:val="sl-SI"/>
        </w:rPr>
      </w:pPr>
      <w:r w:rsidRPr="00FB4736">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FB4736" w:rsidTr="00AF258A">
        <w:tc>
          <w:tcPr>
            <w:tcW w:w="9282" w:type="dxa"/>
            <w:tcBorders>
              <w:top w:val="single" w:sz="4" w:space="0" w:color="auto"/>
              <w:bottom w:val="single" w:sz="4" w:space="0" w:color="auto"/>
            </w:tcBorders>
          </w:tcPr>
          <w:p w:rsidR="00AF258A" w:rsidRPr="00FB4736" w:rsidRDefault="00AF258A" w:rsidP="00B11E1B">
            <w:pPr>
              <w:keepNext/>
              <w:widowControl w:val="0"/>
              <w:jc w:val="both"/>
              <w:rPr>
                <w:rFonts w:ascii="Tahoma" w:eastAsia="Calibri" w:hAnsi="Tahoma" w:cs="Tahoma"/>
                <w:lang w:eastAsia="en-US"/>
              </w:rPr>
            </w:pPr>
            <w:r w:rsidRPr="00FB4736">
              <w:rPr>
                <w:rFonts w:ascii="Tahoma" w:hAnsi="Tahoma" w:cs="Tahoma"/>
              </w:rPr>
              <w:lastRenderedPageBreak/>
              <w:br w:type="page"/>
            </w:r>
            <w:r w:rsidRPr="00FB4736">
              <w:rPr>
                <w:rFonts w:ascii="Tahoma" w:hAnsi="Tahoma" w:cs="Tahoma"/>
              </w:rPr>
              <w:br w:type="page"/>
            </w:r>
            <w:r w:rsidRPr="00FB4736">
              <w:rPr>
                <w:rFonts w:ascii="Tahoma" w:hAnsi="Tahoma" w:cs="Tahoma"/>
              </w:rPr>
              <w:br w:type="page"/>
            </w:r>
            <w:r w:rsidRPr="00FB4736">
              <w:rPr>
                <w:rFonts w:ascii="Tahoma" w:eastAsia="Calibri" w:hAnsi="Tahoma" w:cs="Tahoma"/>
                <w:lang w:eastAsia="en-US"/>
              </w:rPr>
              <w:br w:type="page"/>
            </w:r>
            <w:r w:rsidRPr="00FB4736">
              <w:rPr>
                <w:rFonts w:ascii="Tahoma" w:hAnsi="Tahoma" w:cs="Tahoma"/>
              </w:rPr>
              <w:br w:type="page"/>
            </w:r>
            <w:r w:rsidRPr="00FB4736">
              <w:rPr>
                <w:rFonts w:ascii="Tahoma" w:hAnsi="Tahoma" w:cs="Tahoma"/>
                <w:b/>
              </w:rPr>
              <w:br w:type="page"/>
            </w:r>
            <w:r w:rsidRPr="00FB4736">
              <w:rPr>
                <w:rFonts w:ascii="Tahoma" w:hAnsi="Tahoma" w:cs="Tahoma"/>
                <w:b/>
              </w:rPr>
              <w:br w:type="page"/>
            </w:r>
            <w:r w:rsidRPr="00FB4736">
              <w:rPr>
                <w:rFonts w:ascii="Tahoma" w:eastAsia="Calibri" w:hAnsi="Tahoma" w:cs="Tahoma"/>
                <w:b/>
                <w:bCs/>
                <w:lang w:eastAsia="en-US"/>
              </w:rPr>
              <w:br w:type="page"/>
            </w:r>
            <w:r w:rsidRPr="00FB4736">
              <w:rPr>
                <w:rFonts w:ascii="Tahoma" w:eastAsia="Calibri" w:hAnsi="Tahoma" w:cs="Tahoma"/>
                <w:b/>
                <w:bCs/>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r>
            <w:r w:rsidRPr="00FB4736">
              <w:rPr>
                <w:rFonts w:ascii="Tahoma" w:eastAsia="Calibri" w:hAnsi="Tahoma" w:cs="Tahoma"/>
                <w:b/>
                <w:bCs/>
                <w:lang w:eastAsia="en-US"/>
              </w:rPr>
              <w:br w:type="page"/>
            </w:r>
            <w:r w:rsidRPr="00FB4736">
              <w:rPr>
                <w:rFonts w:ascii="Tahoma" w:eastAsia="Calibri" w:hAnsi="Tahoma" w:cs="Tahoma"/>
                <w:lang w:eastAsia="en-US"/>
              </w:rPr>
              <w:br w:type="page"/>
              <w:t xml:space="preserve">IZJAVA – GOSPODARSKI SUBJEKT </w:t>
            </w:r>
          </w:p>
        </w:tc>
      </w:tr>
    </w:tbl>
    <w:p w:rsidR="00F730CB" w:rsidRPr="00FB4736" w:rsidRDefault="00F730CB" w:rsidP="00B11E1B">
      <w:pPr>
        <w:keepNext/>
        <w:widowControl w:val="0"/>
        <w:jc w:val="both"/>
        <w:rPr>
          <w:rFonts w:ascii="Tahoma" w:hAnsi="Tahoma" w:cs="Tahoma"/>
        </w:rPr>
      </w:pPr>
    </w:p>
    <w:p w:rsidR="00F730CB" w:rsidRPr="00FB4736" w:rsidRDefault="00F730CB" w:rsidP="00B11E1B">
      <w:pPr>
        <w:keepNext/>
        <w:widowControl w:val="0"/>
        <w:jc w:val="both"/>
        <w:rPr>
          <w:rFonts w:ascii="Tahoma" w:hAnsi="Tahoma" w:cs="Tahoma"/>
        </w:rPr>
      </w:pPr>
      <w:r w:rsidRPr="00FB4736">
        <w:rPr>
          <w:rFonts w:ascii="Tahoma" w:hAnsi="Tahoma" w:cs="Tahoma"/>
        </w:rPr>
        <w:t xml:space="preserve">Gospodarski subjekt (naziv in naslov): </w:t>
      </w:r>
    </w:p>
    <w:p w:rsidR="00F730CB" w:rsidRPr="00FB4736" w:rsidRDefault="00F730CB" w:rsidP="00B11E1B">
      <w:pPr>
        <w:keepNext/>
        <w:widowControl w:val="0"/>
        <w:pBdr>
          <w:bottom w:val="single" w:sz="4" w:space="1" w:color="auto"/>
        </w:pBdr>
        <w:jc w:val="both"/>
        <w:rPr>
          <w:rFonts w:ascii="Tahoma" w:eastAsia="Calibri" w:hAnsi="Tahoma" w:cs="Tahoma"/>
          <w:lang w:eastAsia="en-US"/>
        </w:rPr>
      </w:pPr>
    </w:p>
    <w:p w:rsidR="00863953" w:rsidRPr="00FB4736" w:rsidRDefault="00863953" w:rsidP="003A7648">
      <w:pPr>
        <w:keepNext/>
        <w:widowControl w:val="0"/>
        <w:tabs>
          <w:tab w:val="left" w:pos="284"/>
        </w:tabs>
        <w:jc w:val="both"/>
        <w:rPr>
          <w:rFonts w:ascii="Tahoma" w:hAnsi="Tahoma" w:cs="Tahoma"/>
        </w:rPr>
      </w:pPr>
    </w:p>
    <w:p w:rsidR="00D56339" w:rsidRPr="00FB4736" w:rsidRDefault="00863953" w:rsidP="003A7648">
      <w:pPr>
        <w:keepNext/>
        <w:ind w:right="424"/>
        <w:jc w:val="both"/>
        <w:rPr>
          <w:rFonts w:ascii="Tahoma" w:hAnsi="Tahoma" w:cs="Tahoma"/>
          <w:b/>
          <w:color w:val="272727"/>
        </w:rPr>
      </w:pPr>
      <w:r w:rsidRPr="00FB4736">
        <w:rPr>
          <w:rFonts w:ascii="Tahoma" w:hAnsi="Tahoma" w:cs="Tahoma"/>
        </w:rPr>
        <w:t xml:space="preserve">V zvezi z oddajo javnega naročila št. </w:t>
      </w:r>
      <w:r w:rsidR="00DF2A09" w:rsidRPr="00FB4736">
        <w:rPr>
          <w:rFonts w:ascii="Tahoma" w:hAnsi="Tahoma" w:cs="Tahoma"/>
          <w:b/>
        </w:rPr>
        <w:t>JPE-SIR-</w:t>
      </w:r>
      <w:r w:rsidR="00407671" w:rsidRPr="00FB4736">
        <w:rPr>
          <w:rFonts w:ascii="Tahoma" w:hAnsi="Tahoma" w:cs="Tahoma"/>
          <w:b/>
        </w:rPr>
        <w:t>229</w:t>
      </w:r>
      <w:r w:rsidR="003B7C53" w:rsidRPr="00FB4736">
        <w:rPr>
          <w:rFonts w:ascii="Tahoma" w:hAnsi="Tahoma" w:cs="Tahoma"/>
          <w:b/>
        </w:rPr>
        <w:t>/21</w:t>
      </w:r>
      <w:r w:rsidRPr="00FB4736">
        <w:rPr>
          <w:rFonts w:ascii="Tahoma" w:hAnsi="Tahoma" w:cs="Tahoma"/>
          <w:b/>
        </w:rPr>
        <w:t xml:space="preserve"> </w:t>
      </w:r>
      <w:r w:rsidR="003A7648" w:rsidRPr="00FB4736">
        <w:rPr>
          <w:rFonts w:ascii="Tahoma" w:hAnsi="Tahoma" w:cs="Tahoma"/>
          <w:b/>
        </w:rPr>
        <w:t xml:space="preserve">- </w:t>
      </w:r>
      <w:r w:rsidR="00D56339" w:rsidRPr="00FB4736">
        <w:rPr>
          <w:rFonts w:ascii="Tahoma" w:hAnsi="Tahoma" w:cs="Tahoma"/>
          <w:b/>
        </w:rPr>
        <w:t>30III434/128 Obnova vročevoda T2600</w:t>
      </w:r>
      <w:r w:rsidR="003A7648" w:rsidRPr="00FB4736">
        <w:rPr>
          <w:rFonts w:ascii="Tahoma" w:hAnsi="Tahoma" w:cs="Tahoma"/>
          <w:b/>
        </w:rPr>
        <w:t>,</w:t>
      </w:r>
      <w:r w:rsidR="00D56339" w:rsidRPr="00FB4736">
        <w:rPr>
          <w:rFonts w:ascii="Tahoma" w:hAnsi="Tahoma" w:cs="Tahoma"/>
          <w:b/>
        </w:rPr>
        <w:t xml:space="preserve"> odsek Ulica Ambrožiča Novljana - Francoska ulica </w:t>
      </w:r>
    </w:p>
    <w:p w:rsidR="003A7648" w:rsidRPr="00FB4736" w:rsidRDefault="003A7648" w:rsidP="00B11E1B">
      <w:pPr>
        <w:keepNext/>
        <w:widowControl w:val="0"/>
        <w:tabs>
          <w:tab w:val="left" w:pos="284"/>
        </w:tabs>
        <w:jc w:val="both"/>
        <w:rPr>
          <w:rFonts w:ascii="Tahoma" w:hAnsi="Tahoma" w:cs="Tahoma"/>
        </w:rPr>
      </w:pPr>
    </w:p>
    <w:p w:rsidR="00F730CB" w:rsidRPr="00FB4736" w:rsidRDefault="00E14E2A" w:rsidP="00B11E1B">
      <w:pPr>
        <w:keepNext/>
        <w:widowControl w:val="0"/>
        <w:tabs>
          <w:tab w:val="left" w:pos="284"/>
        </w:tabs>
        <w:jc w:val="both"/>
        <w:rPr>
          <w:rFonts w:ascii="Tahoma" w:hAnsi="Tahoma" w:cs="Tahoma"/>
        </w:rPr>
      </w:pPr>
      <w:r w:rsidRPr="00FB4736">
        <w:rPr>
          <w:rFonts w:ascii="Tahoma" w:hAnsi="Tahoma" w:cs="Tahoma"/>
        </w:rPr>
        <w:t xml:space="preserve"> izjavljamo da</w:t>
      </w:r>
      <w:r w:rsidR="00863953" w:rsidRPr="00FB4736">
        <w:rPr>
          <w:rFonts w:ascii="Tahoma" w:hAnsi="Tahoma" w:cs="Tahoma"/>
        </w:rPr>
        <w:t>:</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FB4736" w:rsidRDefault="00EB57C7"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hAnsi="Tahoma" w:cs="Tahoma"/>
        </w:rPr>
        <w:t xml:space="preserve">nam v zadnjih </w:t>
      </w:r>
      <w:r w:rsidR="00D33896" w:rsidRPr="00FB4736">
        <w:rPr>
          <w:rFonts w:ascii="Tahoma" w:hAnsi="Tahoma" w:cs="Tahoma"/>
        </w:rPr>
        <w:t>treh</w:t>
      </w:r>
      <w:r w:rsidRPr="00FB4736">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nismo kršili obveznosti iz drugega odstavka 3. člena ZJN-3;</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nismo zagrešili hujšo kršitev poklicnih pravil, zaradi česar je omajana naša integriteta;</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 xml:space="preserve">imamo potrebne ekonomske in finančne zmogljivosti za izvedbo javnega naročila in v preteklih </w:t>
      </w:r>
      <w:r w:rsidR="00904526" w:rsidRPr="00FB4736">
        <w:rPr>
          <w:rFonts w:ascii="Tahoma" w:eastAsia="Calibri" w:hAnsi="Tahoma" w:cs="Tahoma"/>
          <w:lang w:eastAsia="en-US"/>
        </w:rPr>
        <w:t>šestih</w:t>
      </w:r>
      <w:r w:rsidRPr="00FB4736">
        <w:rPr>
          <w:rFonts w:ascii="Tahoma" w:eastAsia="Calibri" w:hAnsi="Tahoma" w:cs="Tahoma"/>
          <w:lang w:eastAsia="en-US"/>
        </w:rPr>
        <w:t xml:space="preserve"> </w:t>
      </w:r>
      <w:r w:rsidR="0050255C" w:rsidRPr="00FB4736">
        <w:rPr>
          <w:rFonts w:ascii="Tahoma" w:eastAsia="Calibri" w:hAnsi="Tahoma" w:cs="Tahoma"/>
          <w:lang w:eastAsia="en-US"/>
        </w:rPr>
        <w:t>(</w:t>
      </w:r>
      <w:r w:rsidRPr="00FB4736">
        <w:rPr>
          <w:rFonts w:ascii="Tahoma" w:eastAsia="Calibri" w:hAnsi="Tahoma" w:cs="Tahoma"/>
          <w:lang w:eastAsia="en-US"/>
        </w:rPr>
        <w:t>6</w:t>
      </w:r>
      <w:r w:rsidR="00904C17" w:rsidRPr="00FB4736">
        <w:rPr>
          <w:rFonts w:ascii="Tahoma" w:eastAsia="Calibri" w:hAnsi="Tahoma" w:cs="Tahoma"/>
          <w:lang w:eastAsia="en-US"/>
        </w:rPr>
        <w:t>.</w:t>
      </w:r>
      <w:r w:rsidR="0050255C" w:rsidRPr="00FB4736">
        <w:rPr>
          <w:rFonts w:ascii="Tahoma" w:eastAsia="Calibri" w:hAnsi="Tahoma" w:cs="Tahoma"/>
          <w:lang w:eastAsia="en-US"/>
        </w:rPr>
        <w:t>)</w:t>
      </w:r>
      <w:r w:rsidRPr="00FB4736">
        <w:rPr>
          <w:rFonts w:ascii="Tahoma" w:eastAsia="Calibri" w:hAnsi="Tahoma" w:cs="Tahoma"/>
          <w:lang w:eastAsia="en-US"/>
        </w:rPr>
        <w:t xml:space="preserve"> mesecih pred oddajo ponudbe nismo imeli blokiranega kateregakoli računa;</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imamo potrebno tehnično in kadrovsko sposobnost ter izkušnje za izvajanje predmeta javnega naročila.</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 xml:space="preserve">nismo uvrščeni v evidenco poslovnih subjektov katerim je prepovedano poslovanje z naročnikom na </w:t>
      </w:r>
      <w:r w:rsidRPr="00FB4736">
        <w:rPr>
          <w:rFonts w:ascii="Tahoma" w:eastAsia="Calibri" w:hAnsi="Tahoma" w:cs="Tahoma"/>
          <w:lang w:eastAsia="en-US"/>
        </w:rPr>
        <w:lastRenderedPageBreak/>
        <w:t>podlagi 35. člena Zakona o integriteti in preprečevanju korupcije (Uradni list RS, št. 69/11 ZIntPK-UPB2</w:t>
      </w:r>
      <w:r w:rsidR="0050255C" w:rsidRPr="00FB4736">
        <w:rPr>
          <w:rFonts w:ascii="Tahoma" w:eastAsia="Calibri" w:hAnsi="Tahoma" w:cs="Tahoma"/>
          <w:lang w:eastAsia="en-US"/>
        </w:rPr>
        <w:t xml:space="preserve"> in 158/20</w:t>
      </w:r>
      <w:r w:rsidRPr="00FB4736">
        <w:rPr>
          <w:rFonts w:ascii="Tahoma" w:eastAsia="Calibri" w:hAnsi="Tahoma" w:cs="Tahoma"/>
          <w:lang w:eastAsia="en-US"/>
        </w:rPr>
        <w:t>);</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 xml:space="preserve">sprejemamo tudi vse ostale pogoje in zahteve predmetne razpisne dokumentacije, vključno z vsebino </w:t>
      </w:r>
      <w:r w:rsidR="009F4389" w:rsidRPr="00FB4736">
        <w:rPr>
          <w:rFonts w:ascii="Tahoma" w:eastAsia="Calibri" w:hAnsi="Tahoma" w:cs="Tahoma"/>
          <w:lang w:eastAsia="en-US"/>
        </w:rPr>
        <w:t>pogodbe</w:t>
      </w:r>
      <w:r w:rsidRPr="00FB4736">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se zavezujemo, da bomo na zahtevo naročnika predložiti dodatna pooblastila za preveritev podatkov iz uradnih evidenc;</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 xml:space="preserve">bomo na naročnikov poziv v </w:t>
      </w:r>
      <w:r w:rsidR="0050255C" w:rsidRPr="00FB4736">
        <w:rPr>
          <w:rFonts w:ascii="Tahoma" w:eastAsia="Calibri" w:hAnsi="Tahoma" w:cs="Tahoma"/>
          <w:lang w:eastAsia="en-US"/>
        </w:rPr>
        <w:t>osmih (</w:t>
      </w:r>
      <w:r w:rsidRPr="00FB4736">
        <w:rPr>
          <w:rFonts w:ascii="Tahoma" w:eastAsia="Calibri" w:hAnsi="Tahoma" w:cs="Tahoma"/>
          <w:lang w:eastAsia="en-US"/>
        </w:rPr>
        <w:t>8</w:t>
      </w:r>
      <w:r w:rsidR="0050255C" w:rsidRPr="00FB4736">
        <w:rPr>
          <w:rFonts w:ascii="Tahoma" w:eastAsia="Calibri" w:hAnsi="Tahoma" w:cs="Tahoma"/>
          <w:lang w:eastAsia="en-US"/>
        </w:rPr>
        <w:t>)</w:t>
      </w:r>
      <w:r w:rsidRPr="00FB4736">
        <w:rPr>
          <w:rFonts w:ascii="Tahoma" w:eastAsia="Calibri" w:hAnsi="Tahoma" w:cs="Tahoma"/>
          <w:lang w:eastAsia="en-US"/>
        </w:rPr>
        <w:t xml:space="preserve"> dneh od prejema poziva posredovali izjavo s podatki o:</w:t>
      </w:r>
    </w:p>
    <w:p w:rsidR="00F730CB" w:rsidRPr="00FB4736"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FB4736">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FB4736" w:rsidRDefault="00F730CB" w:rsidP="00E17EA6">
      <w:pPr>
        <w:keepNext/>
        <w:widowControl w:val="0"/>
        <w:numPr>
          <w:ilvl w:val="0"/>
          <w:numId w:val="20"/>
        </w:numPr>
        <w:spacing w:after="200"/>
        <w:ind w:left="709" w:hanging="425"/>
        <w:jc w:val="both"/>
        <w:rPr>
          <w:rFonts w:ascii="Tahoma" w:eastAsia="Calibri" w:hAnsi="Tahoma" w:cs="Tahoma"/>
          <w:lang w:eastAsia="en-US"/>
        </w:rPr>
      </w:pPr>
      <w:r w:rsidRPr="00FB4736">
        <w:rPr>
          <w:rFonts w:ascii="Tahoma" w:eastAsia="Calibri" w:hAnsi="Tahoma" w:cs="Tahoma"/>
          <w:lang w:eastAsia="en-US"/>
        </w:rPr>
        <w:t>gospodarskih subjektih, za katere se glede na določbe zakona, ki ureja gospodarske družbe šteje, da so z njim povezane družbe;</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FB4736">
        <w:rPr>
          <w:rFonts w:ascii="Tahoma" w:eastAsia="Calibri" w:hAnsi="Tahoma" w:cs="Tahoma"/>
          <w:lang w:eastAsia="en-US"/>
        </w:rPr>
        <w:t>;</w:t>
      </w:r>
    </w:p>
    <w:p w:rsidR="00F730CB" w:rsidRPr="00FB4736" w:rsidRDefault="00F730CB" w:rsidP="00E17EA6">
      <w:pPr>
        <w:keepNext/>
        <w:widowControl w:val="0"/>
        <w:numPr>
          <w:ilvl w:val="0"/>
          <w:numId w:val="19"/>
        </w:numPr>
        <w:spacing w:after="200"/>
        <w:ind w:left="284" w:hanging="284"/>
        <w:jc w:val="both"/>
        <w:rPr>
          <w:rFonts w:ascii="Tahoma" w:eastAsia="Calibri" w:hAnsi="Tahoma" w:cs="Tahoma"/>
          <w:lang w:eastAsia="en-US"/>
        </w:rPr>
      </w:pPr>
      <w:r w:rsidRPr="00FB4736">
        <w:rPr>
          <w:rFonts w:ascii="Tahoma" w:eastAsia="Calibri" w:hAnsi="Tahoma" w:cs="Tahoma"/>
          <w:lang w:eastAsia="en-US"/>
        </w:rPr>
        <w:t>se strinjamo z vsebino vzorcev finančnih zavarovanj, ki so priloženi v razpisni dokumentaciji.</w:t>
      </w:r>
    </w:p>
    <w:p w:rsidR="00F730CB" w:rsidRPr="00FB4736" w:rsidRDefault="00F730CB" w:rsidP="00B11E1B">
      <w:pPr>
        <w:keepNext/>
        <w:widowControl w:val="0"/>
        <w:tabs>
          <w:tab w:val="left" w:pos="0"/>
          <w:tab w:val="left" w:pos="8647"/>
        </w:tabs>
        <w:ind w:right="-2"/>
        <w:jc w:val="both"/>
        <w:rPr>
          <w:rFonts w:ascii="Tahoma" w:hAnsi="Tahoma" w:cs="Tahoma"/>
        </w:rPr>
      </w:pPr>
      <w:r w:rsidRPr="00FB4736">
        <w:rPr>
          <w:rFonts w:ascii="Tahoma" w:hAnsi="Tahoma" w:cs="Tahoma"/>
        </w:rPr>
        <w:t xml:space="preserve">S podpisom te izjave dajemo soglasje, da naročnik </w:t>
      </w:r>
    </w:p>
    <w:p w:rsidR="00F730CB" w:rsidRPr="00FB4736" w:rsidRDefault="00F730CB" w:rsidP="00E17EA6">
      <w:pPr>
        <w:keepNext/>
        <w:widowControl w:val="0"/>
        <w:numPr>
          <w:ilvl w:val="0"/>
          <w:numId w:val="21"/>
        </w:numPr>
        <w:tabs>
          <w:tab w:val="left" w:pos="0"/>
        </w:tabs>
        <w:spacing w:after="200"/>
        <w:ind w:right="-2"/>
        <w:jc w:val="both"/>
        <w:rPr>
          <w:rFonts w:ascii="Tahoma" w:hAnsi="Tahoma" w:cs="Tahoma"/>
        </w:rPr>
      </w:pPr>
      <w:r w:rsidRPr="00FB4736">
        <w:rPr>
          <w:rFonts w:ascii="Tahoma" w:hAnsi="Tahoma" w:cs="Tahoma"/>
        </w:rPr>
        <w:t xml:space="preserve">v zvezi z oddajo javnega naročila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Pr="00FB4736">
        <w:rPr>
          <w:rFonts w:ascii="Tahoma" w:hAnsi="Tahoma" w:cs="Tahoma"/>
        </w:rPr>
        <w:t xml:space="preserve"> pridobi podatke za preveritev ponudbe v skladu z 89. členom ZJN-3 v enotnem informacijskem sistemu – eDosje iz devetega odstavka 77. člena ZJN-3,</w:t>
      </w:r>
    </w:p>
    <w:p w:rsidR="00F730CB" w:rsidRPr="00FB4736" w:rsidRDefault="00F730CB" w:rsidP="00E17EA6">
      <w:pPr>
        <w:keepNext/>
        <w:widowControl w:val="0"/>
        <w:numPr>
          <w:ilvl w:val="0"/>
          <w:numId w:val="21"/>
        </w:numPr>
        <w:tabs>
          <w:tab w:val="left" w:pos="0"/>
        </w:tabs>
        <w:spacing w:after="200"/>
        <w:ind w:right="-2"/>
        <w:jc w:val="both"/>
        <w:rPr>
          <w:rFonts w:ascii="Tahoma" w:hAnsi="Tahoma" w:cs="Tahoma"/>
        </w:rPr>
      </w:pPr>
      <w:r w:rsidRPr="00FB4736">
        <w:rPr>
          <w:rFonts w:ascii="Tahoma" w:hAnsi="Tahoma" w:cs="Tahoma"/>
        </w:rPr>
        <w:t xml:space="preserve">za potrebe preverjanja izpolnjevanja pogojev v postopku oddaje javnega naročila št. </w:t>
      </w:r>
      <w:r w:rsidR="00DF2A09" w:rsidRPr="00FB4736">
        <w:rPr>
          <w:rFonts w:ascii="Tahoma" w:hAnsi="Tahoma" w:cs="Tahoma"/>
        </w:rPr>
        <w:t>JPE-SIR-</w:t>
      </w:r>
      <w:r w:rsidR="00407671" w:rsidRPr="00FB4736">
        <w:rPr>
          <w:rFonts w:ascii="Tahoma" w:hAnsi="Tahoma" w:cs="Tahoma"/>
        </w:rPr>
        <w:t>229</w:t>
      </w:r>
      <w:r w:rsidR="003B7C53" w:rsidRPr="00FB4736">
        <w:rPr>
          <w:rFonts w:ascii="Tahoma" w:hAnsi="Tahoma" w:cs="Tahoma"/>
        </w:rPr>
        <w:t>/21</w:t>
      </w:r>
      <w:r w:rsidR="006E7DF7" w:rsidRPr="00FB4736">
        <w:rPr>
          <w:rFonts w:ascii="Tahoma" w:hAnsi="Tahoma" w:cs="Tahoma"/>
        </w:rPr>
        <w:t xml:space="preserve"> </w:t>
      </w:r>
      <w:r w:rsidRPr="00FB4736">
        <w:rPr>
          <w:rFonts w:ascii="Tahoma" w:hAnsi="Tahoma" w:cs="Tahoma"/>
        </w:rPr>
        <w:t>od Ministrstva za pravosodje pridobi potrdilo iz kazenske evidence za pravne in fizične osebe.</w:t>
      </w:r>
    </w:p>
    <w:p w:rsidR="00F730CB" w:rsidRPr="00FB4736" w:rsidRDefault="00F730CB" w:rsidP="00B11E1B">
      <w:pPr>
        <w:keepNext/>
        <w:widowControl w:val="0"/>
        <w:tabs>
          <w:tab w:val="left" w:pos="0"/>
        </w:tabs>
        <w:ind w:right="-2"/>
        <w:jc w:val="both"/>
        <w:rPr>
          <w:rFonts w:ascii="Tahoma" w:hAnsi="Tahoma" w:cs="Tahoma"/>
          <w:i/>
        </w:rPr>
      </w:pPr>
      <w:r w:rsidRPr="00FB4736">
        <w:rPr>
          <w:rFonts w:ascii="Tahoma" w:hAnsi="Tahoma" w:cs="Tahoma"/>
          <w:i/>
        </w:rPr>
        <w:t>(velja za gospodarski subjekt s sedežem v Republiki Sloveniji)</w:t>
      </w:r>
    </w:p>
    <w:p w:rsidR="00F730CB" w:rsidRPr="00FB4736" w:rsidRDefault="00F730CB" w:rsidP="00B11E1B">
      <w:pPr>
        <w:keepNext/>
        <w:widowControl w:val="0"/>
        <w:jc w:val="both"/>
        <w:rPr>
          <w:rFonts w:ascii="Tahoma" w:hAnsi="Tahoma" w:cs="Tahoma"/>
        </w:rPr>
      </w:pPr>
    </w:p>
    <w:p w:rsidR="00F730CB" w:rsidRPr="00FB4736" w:rsidRDefault="00F730CB" w:rsidP="00B11E1B">
      <w:pPr>
        <w:keepNext/>
        <w:widowControl w:val="0"/>
        <w:jc w:val="both"/>
        <w:rPr>
          <w:rFonts w:ascii="Tahoma" w:hAnsi="Tahoma" w:cs="Tahoma"/>
        </w:rPr>
      </w:pPr>
    </w:p>
    <w:p w:rsidR="00532DF1" w:rsidRPr="00FB4736" w:rsidRDefault="00532DF1" w:rsidP="00B11E1B">
      <w:pPr>
        <w:keepNext/>
        <w:widowControl w:val="0"/>
        <w:jc w:val="both"/>
        <w:rPr>
          <w:rFonts w:ascii="Tahoma" w:hAnsi="Tahoma" w:cs="Tahoma"/>
        </w:rPr>
      </w:pPr>
    </w:p>
    <w:p w:rsidR="00532DF1" w:rsidRPr="00FB4736" w:rsidRDefault="00532DF1" w:rsidP="00B11E1B">
      <w:pPr>
        <w:keepNext/>
        <w:widowControl w:val="0"/>
        <w:jc w:val="both"/>
        <w:rPr>
          <w:rFonts w:ascii="Tahoma" w:hAnsi="Tahoma" w:cs="Tahoma"/>
        </w:rPr>
      </w:pPr>
    </w:p>
    <w:p w:rsidR="00515E77" w:rsidRPr="00FB4736" w:rsidRDefault="00515E77" w:rsidP="00B11E1B">
      <w:pPr>
        <w:keepNext/>
        <w:widowControl w:val="0"/>
        <w:jc w:val="both"/>
        <w:rPr>
          <w:rFonts w:ascii="Tahoma" w:hAnsi="Tahoma" w:cs="Tahoma"/>
        </w:rPr>
      </w:pPr>
    </w:p>
    <w:p w:rsidR="00515E77" w:rsidRPr="00FB4736" w:rsidRDefault="00515E77" w:rsidP="00B11E1B">
      <w:pPr>
        <w:keepNext/>
        <w:widowControl w:val="0"/>
        <w:jc w:val="both"/>
        <w:rPr>
          <w:rFonts w:ascii="Tahoma" w:hAnsi="Tahoma" w:cs="Tahoma"/>
        </w:rPr>
      </w:pPr>
      <w:r w:rsidRPr="00FB4736">
        <w:rPr>
          <w:rFonts w:ascii="Tahoma" w:hAnsi="Tahoma" w:cs="Tahoma"/>
        </w:rPr>
        <w:t>__________________________________________</w:t>
      </w:r>
    </w:p>
    <w:p w:rsidR="00532DF1" w:rsidRPr="00FB4736" w:rsidRDefault="00515E77" w:rsidP="00B11E1B">
      <w:pPr>
        <w:keepNext/>
        <w:widowControl w:val="0"/>
        <w:jc w:val="both"/>
        <w:rPr>
          <w:rFonts w:ascii="Tahoma" w:hAnsi="Tahoma" w:cs="Tahoma"/>
        </w:rPr>
      </w:pPr>
      <w:r w:rsidRPr="00FB4736">
        <w:rPr>
          <w:rFonts w:ascii="Tahoma" w:hAnsi="Tahoma" w:cs="Tahoma"/>
        </w:rPr>
        <w:t>(</w:t>
      </w:r>
      <w:r w:rsidR="008E3D0B" w:rsidRPr="00FB4736">
        <w:rPr>
          <w:rFonts w:ascii="Tahoma" w:hAnsi="Tahoma" w:cs="Tahoma"/>
        </w:rPr>
        <w:t>Datum, ž</w:t>
      </w:r>
      <w:r w:rsidRPr="00FB4736">
        <w:rPr>
          <w:rFonts w:ascii="Tahoma" w:hAnsi="Tahoma" w:cs="Tahoma"/>
        </w:rPr>
        <w:t>ig, naziv in podpis odgovorne osebe)</w:t>
      </w:r>
    </w:p>
    <w:p w:rsidR="00532DF1" w:rsidRPr="00FB4736" w:rsidRDefault="00532DF1" w:rsidP="00B11E1B">
      <w:pPr>
        <w:keepNext/>
        <w:widowControl w:val="0"/>
        <w:jc w:val="both"/>
        <w:rPr>
          <w:rFonts w:ascii="Tahoma" w:hAnsi="Tahoma" w:cs="Tahoma"/>
        </w:rPr>
      </w:pPr>
    </w:p>
    <w:p w:rsidR="00532DF1" w:rsidRPr="00FB4736" w:rsidRDefault="00532DF1" w:rsidP="00B11E1B">
      <w:pPr>
        <w:keepNext/>
        <w:widowControl w:val="0"/>
        <w:jc w:val="both"/>
        <w:rPr>
          <w:rFonts w:ascii="Tahoma" w:hAnsi="Tahoma" w:cs="Tahoma"/>
        </w:rPr>
      </w:pPr>
    </w:p>
    <w:p w:rsidR="00532DF1" w:rsidRPr="00FB4736" w:rsidRDefault="00532DF1" w:rsidP="00B11E1B">
      <w:pPr>
        <w:keepNext/>
        <w:widowControl w:val="0"/>
        <w:jc w:val="both"/>
        <w:rPr>
          <w:rFonts w:ascii="Tahoma" w:hAnsi="Tahoma" w:cs="Tahoma"/>
        </w:rPr>
      </w:pPr>
    </w:p>
    <w:p w:rsidR="00F730CB" w:rsidRPr="00FB4736" w:rsidRDefault="00F730CB" w:rsidP="00B11E1B">
      <w:pPr>
        <w:keepNext/>
        <w:widowControl w:val="0"/>
        <w:jc w:val="both"/>
        <w:rPr>
          <w:rFonts w:ascii="Tahoma" w:hAnsi="Tahoma" w:cs="Tahoma"/>
          <w:b/>
          <w:bCs/>
          <w:i/>
        </w:rPr>
      </w:pPr>
    </w:p>
    <w:p w:rsidR="00F730CB" w:rsidRPr="00FB4736" w:rsidRDefault="00F730CB" w:rsidP="00B11E1B">
      <w:pPr>
        <w:keepNext/>
        <w:widowControl w:val="0"/>
        <w:jc w:val="both"/>
        <w:rPr>
          <w:rFonts w:ascii="Tahoma" w:hAnsi="Tahoma" w:cs="Tahoma"/>
          <w:b/>
          <w:bCs/>
          <w:i/>
        </w:rPr>
      </w:pPr>
      <w:r w:rsidRPr="00FB4736">
        <w:rPr>
          <w:rFonts w:ascii="Tahoma" w:hAnsi="Tahoma" w:cs="Tahoma"/>
          <w:b/>
          <w:bCs/>
          <w:i/>
        </w:rPr>
        <w:t>Navodila za izpolnitev:</w:t>
      </w:r>
    </w:p>
    <w:p w:rsidR="002C6DFE" w:rsidRPr="00FB4736"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FB4736">
        <w:rPr>
          <w:rFonts w:ascii="Tahoma" w:hAnsi="Tahoma" w:cs="Tahoma"/>
          <w:i/>
          <w:iCs/>
        </w:rPr>
        <w:t xml:space="preserve">Izjavo izpolni in podpiše </w:t>
      </w:r>
      <w:r w:rsidRPr="00FB4736">
        <w:rPr>
          <w:rFonts w:ascii="Tahoma" w:hAnsi="Tahoma" w:cs="Tahoma"/>
          <w:i/>
          <w:iCs/>
          <w:u w:val="single"/>
        </w:rPr>
        <w:t>ponudnik</w:t>
      </w:r>
      <w:r w:rsidRPr="00FB4736">
        <w:rPr>
          <w:rFonts w:ascii="Tahoma" w:hAnsi="Tahoma" w:cs="Tahoma"/>
          <w:i/>
          <w:iCs/>
        </w:rPr>
        <w:t xml:space="preserve">, kot tudi vsi </w:t>
      </w:r>
      <w:r w:rsidRPr="00FB4736">
        <w:rPr>
          <w:rFonts w:ascii="Tahoma" w:hAnsi="Tahoma" w:cs="Tahoma"/>
          <w:i/>
          <w:iCs/>
          <w:u w:val="single"/>
        </w:rPr>
        <w:t>posamezni člani skupine ponudnikov</w:t>
      </w:r>
      <w:r w:rsidRPr="00FB4736">
        <w:rPr>
          <w:rFonts w:ascii="Tahoma" w:hAnsi="Tahoma" w:cs="Tahoma"/>
          <w:i/>
          <w:iCs/>
        </w:rPr>
        <w:t xml:space="preserve"> (partnerji) v primeru skupne ponudbe, vsi </w:t>
      </w:r>
      <w:r w:rsidRPr="00FB4736">
        <w:rPr>
          <w:rFonts w:ascii="Tahoma" w:hAnsi="Tahoma" w:cs="Tahoma"/>
          <w:i/>
          <w:iCs/>
          <w:u w:val="single"/>
        </w:rPr>
        <w:t>podizvajalci</w:t>
      </w:r>
      <w:r w:rsidRPr="00FB4736">
        <w:rPr>
          <w:rFonts w:ascii="Tahoma" w:hAnsi="Tahoma" w:cs="Tahoma"/>
          <w:i/>
          <w:iCs/>
        </w:rPr>
        <w:t xml:space="preserve"> (če ponudnik izvaja javno naročilo s podizvajalci) ter vsi </w:t>
      </w:r>
      <w:r w:rsidRPr="00FB4736">
        <w:rPr>
          <w:rFonts w:ascii="Tahoma" w:hAnsi="Tahoma" w:cs="Tahoma"/>
          <w:bCs/>
          <w:i/>
          <w:iCs/>
          <w:u w:val="single"/>
        </w:rPr>
        <w:t>gospodarski subjekti katerih zmogljivosti uporablja ponudnik</w:t>
      </w:r>
    </w:p>
    <w:p w:rsidR="008E63D8" w:rsidRPr="00FB4736" w:rsidRDefault="00532DF1" w:rsidP="00B11E1B">
      <w:pPr>
        <w:keepNext/>
        <w:widowControl w:val="0"/>
        <w:tabs>
          <w:tab w:val="num" w:pos="1070"/>
        </w:tabs>
        <w:spacing w:after="200"/>
        <w:jc w:val="both"/>
        <w:rPr>
          <w:rFonts w:ascii="Tahoma" w:hAnsi="Tahoma" w:cs="Tahoma"/>
          <w:i/>
          <w:iCs/>
        </w:rPr>
      </w:pPr>
      <w:r w:rsidRPr="00FB4736">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FB4736" w:rsidTr="006007C8">
        <w:trPr>
          <w:trHeight w:val="283"/>
        </w:trPr>
        <w:tc>
          <w:tcPr>
            <w:tcW w:w="569" w:type="dxa"/>
            <w:tcBorders>
              <w:right w:val="nil"/>
            </w:tcBorders>
          </w:tcPr>
          <w:p w:rsidR="0061693F" w:rsidRPr="00FB4736" w:rsidRDefault="0061693F" w:rsidP="00B11E1B">
            <w:pPr>
              <w:keepNext/>
              <w:widowControl w:val="0"/>
              <w:jc w:val="both"/>
              <w:rPr>
                <w:rFonts w:ascii="Tahoma" w:hAnsi="Tahoma" w:cs="Tahoma"/>
              </w:rPr>
            </w:pPr>
          </w:p>
        </w:tc>
        <w:tc>
          <w:tcPr>
            <w:tcW w:w="6638" w:type="dxa"/>
            <w:tcBorders>
              <w:left w:val="nil"/>
            </w:tcBorders>
          </w:tcPr>
          <w:p w:rsidR="0061693F" w:rsidRPr="00FB4736" w:rsidRDefault="00F84112" w:rsidP="00B11E1B">
            <w:pPr>
              <w:keepNext/>
              <w:widowControl w:val="0"/>
              <w:jc w:val="both"/>
              <w:rPr>
                <w:rFonts w:ascii="Tahoma" w:hAnsi="Tahoma" w:cs="Tahoma"/>
              </w:rPr>
            </w:pPr>
            <w:r w:rsidRPr="00FB4736">
              <w:rPr>
                <w:rFonts w:ascii="Tahoma" w:hAnsi="Tahoma" w:cs="Tahoma"/>
              </w:rPr>
              <w:t>IZJAVA – OSEBE</w:t>
            </w:r>
          </w:p>
        </w:tc>
        <w:tc>
          <w:tcPr>
            <w:tcW w:w="1503" w:type="dxa"/>
            <w:tcBorders>
              <w:right w:val="nil"/>
            </w:tcBorders>
          </w:tcPr>
          <w:p w:rsidR="0061693F" w:rsidRPr="00FB4736" w:rsidRDefault="0061693F" w:rsidP="00B11E1B">
            <w:pPr>
              <w:keepNext/>
              <w:widowControl w:val="0"/>
              <w:jc w:val="both"/>
              <w:rPr>
                <w:rFonts w:ascii="Tahoma" w:hAnsi="Tahoma" w:cs="Tahoma"/>
                <w:b/>
                <w:i/>
                <w:strike/>
              </w:rPr>
            </w:pPr>
          </w:p>
        </w:tc>
        <w:tc>
          <w:tcPr>
            <w:tcW w:w="524" w:type="dxa"/>
            <w:tcBorders>
              <w:left w:val="nil"/>
            </w:tcBorders>
          </w:tcPr>
          <w:p w:rsidR="0061693F" w:rsidRPr="00FB4736" w:rsidRDefault="0061693F" w:rsidP="00B11E1B">
            <w:pPr>
              <w:keepNext/>
              <w:widowControl w:val="0"/>
              <w:jc w:val="both"/>
              <w:rPr>
                <w:rFonts w:ascii="Tahoma" w:hAnsi="Tahoma" w:cs="Tahoma"/>
                <w:b/>
                <w:i/>
                <w:strike/>
              </w:rPr>
            </w:pPr>
          </w:p>
        </w:tc>
      </w:tr>
    </w:tbl>
    <w:p w:rsidR="0061693F" w:rsidRPr="00FB4736" w:rsidRDefault="0061693F" w:rsidP="00B11E1B">
      <w:pPr>
        <w:keepNext/>
        <w:widowControl w:val="0"/>
        <w:jc w:val="both"/>
        <w:rPr>
          <w:rFonts w:ascii="Tahoma" w:hAnsi="Tahoma" w:cs="Tahoma"/>
          <w:bCs/>
          <w:i/>
          <w:noProof/>
        </w:rPr>
      </w:pPr>
    </w:p>
    <w:p w:rsidR="00100715" w:rsidRPr="00FB4736" w:rsidRDefault="00100715" w:rsidP="003A7648">
      <w:pPr>
        <w:keepNext/>
        <w:ind w:right="424"/>
        <w:jc w:val="both"/>
        <w:rPr>
          <w:rFonts w:ascii="Tahoma" w:hAnsi="Tahoma" w:cs="Tahoma"/>
          <w:bCs/>
          <w:i/>
          <w:noProof/>
        </w:rPr>
      </w:pPr>
      <w:r w:rsidRPr="00FB4736">
        <w:rPr>
          <w:rFonts w:ascii="Tahoma" w:hAnsi="Tahoma" w:cs="Tahoma"/>
        </w:rPr>
        <w:t xml:space="preserve">V zvezi z oddajo javnega naročila št. </w:t>
      </w:r>
      <w:r w:rsidR="00DF2A09" w:rsidRPr="00FB4736">
        <w:rPr>
          <w:rFonts w:ascii="Tahoma" w:hAnsi="Tahoma" w:cs="Tahoma"/>
          <w:b/>
        </w:rPr>
        <w:t>JPE-SIR-</w:t>
      </w:r>
      <w:r w:rsidR="00407671" w:rsidRPr="00FB4736">
        <w:rPr>
          <w:rFonts w:ascii="Tahoma" w:hAnsi="Tahoma" w:cs="Tahoma"/>
          <w:b/>
        </w:rPr>
        <w:t>229</w:t>
      </w:r>
      <w:r w:rsidR="003B7C53" w:rsidRPr="00FB4736">
        <w:rPr>
          <w:rFonts w:ascii="Tahoma" w:hAnsi="Tahoma" w:cs="Tahoma"/>
          <w:b/>
        </w:rPr>
        <w:t>/21</w:t>
      </w:r>
      <w:r w:rsidR="00F47E72" w:rsidRPr="00FB4736">
        <w:rPr>
          <w:rFonts w:ascii="Tahoma" w:hAnsi="Tahoma" w:cs="Tahoma"/>
          <w:b/>
        </w:rPr>
        <w:t xml:space="preserve"> </w:t>
      </w:r>
      <w:r w:rsidR="003A7648" w:rsidRPr="00FB4736">
        <w:rPr>
          <w:rFonts w:ascii="Tahoma" w:hAnsi="Tahoma" w:cs="Tahoma"/>
          <w:b/>
        </w:rPr>
        <w:t xml:space="preserve">- </w:t>
      </w:r>
      <w:r w:rsidR="00D56339" w:rsidRPr="00FB4736">
        <w:rPr>
          <w:rFonts w:ascii="Tahoma" w:hAnsi="Tahoma" w:cs="Tahoma"/>
          <w:b/>
        </w:rPr>
        <w:t>30III434/128 Obnova vročevoda T2600</w:t>
      </w:r>
      <w:r w:rsidR="003A7648" w:rsidRPr="00FB4736">
        <w:rPr>
          <w:rFonts w:ascii="Tahoma" w:hAnsi="Tahoma" w:cs="Tahoma"/>
          <w:b/>
        </w:rPr>
        <w:t>,</w:t>
      </w:r>
      <w:r w:rsidR="00D56339" w:rsidRPr="00FB4736">
        <w:rPr>
          <w:rFonts w:ascii="Tahoma" w:hAnsi="Tahoma" w:cs="Tahoma"/>
          <w:b/>
        </w:rPr>
        <w:t xml:space="preserve"> odsek Ulica Ambrožiča Novljana - Francoska ulica </w:t>
      </w:r>
      <w:r w:rsidRPr="00FB4736">
        <w:rPr>
          <w:rFonts w:ascii="Tahoma" w:hAnsi="Tahoma" w:cs="Tahoma"/>
        </w:rPr>
        <w:t>dajem naslednjo izjavo:</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 xml:space="preserve">Ime in priimek _____________________________________________________________________ </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EMŠO ____________________________________________________________________________</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Spodaj podpisani/a, ki sem pri gospodarskemu subjektu _________</w:t>
      </w:r>
      <w:r w:rsidR="00BC014F" w:rsidRPr="00FB4736">
        <w:rPr>
          <w:rFonts w:ascii="Tahoma" w:hAnsi="Tahoma" w:cs="Tahoma"/>
        </w:rPr>
        <w:t>______________________</w:t>
      </w:r>
      <w:r w:rsidRPr="00FB4736">
        <w:rPr>
          <w:rFonts w:ascii="Tahoma" w:hAnsi="Tahoma" w:cs="Tahoma"/>
        </w:rPr>
        <w:t>________</w:t>
      </w:r>
      <w:r w:rsidR="00BC014F" w:rsidRPr="00FB4736">
        <w:rPr>
          <w:rFonts w:ascii="Tahoma" w:hAnsi="Tahoma" w:cs="Tahoma"/>
        </w:rPr>
        <w:t xml:space="preserve"> </w:t>
      </w:r>
      <w:r w:rsidRPr="00FB4736">
        <w:rPr>
          <w:rFonts w:ascii="Tahoma" w:hAnsi="Tahoma" w:cs="Tahoma"/>
        </w:rPr>
        <w:t>_______________________</w:t>
      </w:r>
      <w:r w:rsidR="00BC014F" w:rsidRPr="00FB4736">
        <w:rPr>
          <w:rFonts w:ascii="Tahoma" w:hAnsi="Tahoma" w:cs="Tahoma"/>
        </w:rPr>
        <w:t>___________________________</w:t>
      </w: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član/ica (ustrezno obkrožiti):</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 xml:space="preserve">upravnega organa ali </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vodstvenega organa ali</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 xml:space="preserve">nadzornega organa </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oziroma imam pooblastila za njegovo (ustrezno obkrožiti):</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zastopanje ali</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odločanje ali</w:t>
      </w:r>
    </w:p>
    <w:p w:rsidR="0061693F" w:rsidRPr="00FB4736"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FB4736">
        <w:rPr>
          <w:rFonts w:ascii="Tahoma" w:hAnsi="Tahoma" w:cs="Tahoma"/>
        </w:rPr>
        <w:t>nadzor v njem,</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b/>
        </w:rPr>
        <w:t>pod kazensko in materialno odgovornostjo</w:t>
      </w:r>
      <w:r w:rsidRPr="00FB4736">
        <w:rPr>
          <w:rFonts w:ascii="Tahoma" w:hAnsi="Tahoma" w:cs="Tahoma"/>
        </w:rPr>
        <w:t xml:space="preserve"> </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center"/>
        <w:rPr>
          <w:rFonts w:ascii="Tahoma" w:hAnsi="Tahoma" w:cs="Tahoma"/>
          <w:b/>
        </w:rPr>
      </w:pPr>
    </w:p>
    <w:p w:rsidR="0061693F" w:rsidRPr="00FB4736" w:rsidRDefault="0061693F" w:rsidP="00B11E1B">
      <w:pPr>
        <w:keepNext/>
        <w:widowControl w:val="0"/>
        <w:tabs>
          <w:tab w:val="left" w:pos="567"/>
          <w:tab w:val="num" w:pos="851"/>
          <w:tab w:val="left" w:pos="993"/>
        </w:tabs>
        <w:jc w:val="center"/>
        <w:rPr>
          <w:rFonts w:ascii="Tahoma" w:hAnsi="Tahoma" w:cs="Tahoma"/>
          <w:b/>
        </w:rPr>
      </w:pPr>
      <w:r w:rsidRPr="00FB4736">
        <w:rPr>
          <w:rFonts w:ascii="Tahoma" w:hAnsi="Tahoma" w:cs="Tahoma"/>
          <w:b/>
        </w:rPr>
        <w:t>IZJAVLJAM</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r w:rsidRPr="00FB4736">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p>
    <w:p w:rsidR="0061693F" w:rsidRPr="00FB4736"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FB4736" w:rsidTr="00653FA7">
        <w:trPr>
          <w:trHeight w:val="235"/>
        </w:trPr>
        <w:tc>
          <w:tcPr>
            <w:tcW w:w="3402" w:type="dxa"/>
            <w:tcBorders>
              <w:top w:val="single" w:sz="4" w:space="0" w:color="auto"/>
            </w:tcBorders>
          </w:tcPr>
          <w:p w:rsidR="0061693F" w:rsidRPr="00FB4736" w:rsidRDefault="0061693F" w:rsidP="00B11E1B">
            <w:pPr>
              <w:keepNext/>
              <w:widowControl w:val="0"/>
              <w:jc w:val="center"/>
              <w:rPr>
                <w:rFonts w:ascii="Tahoma" w:hAnsi="Tahoma" w:cs="Tahoma"/>
                <w:snapToGrid w:val="0"/>
              </w:rPr>
            </w:pPr>
            <w:r w:rsidRPr="00FB4736">
              <w:rPr>
                <w:rFonts w:ascii="Tahoma" w:hAnsi="Tahoma" w:cs="Tahoma"/>
                <w:snapToGrid w:val="0"/>
              </w:rPr>
              <w:t xml:space="preserve"> (Kraj, datum)</w:t>
            </w:r>
          </w:p>
        </w:tc>
        <w:tc>
          <w:tcPr>
            <w:tcW w:w="2410" w:type="dxa"/>
          </w:tcPr>
          <w:p w:rsidR="0061693F" w:rsidRPr="00FB4736"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FB4736" w:rsidRDefault="0061693F" w:rsidP="00B11E1B">
            <w:pPr>
              <w:keepNext/>
              <w:widowControl w:val="0"/>
              <w:jc w:val="center"/>
              <w:rPr>
                <w:rFonts w:ascii="Tahoma" w:hAnsi="Tahoma" w:cs="Tahoma"/>
                <w:snapToGrid w:val="0"/>
              </w:rPr>
            </w:pPr>
            <w:r w:rsidRPr="00FB4736">
              <w:rPr>
                <w:rFonts w:ascii="Tahoma" w:hAnsi="Tahoma" w:cs="Tahoma"/>
                <w:snapToGrid w:val="0"/>
              </w:rPr>
              <w:t>(Podpis)</w:t>
            </w:r>
          </w:p>
        </w:tc>
      </w:tr>
    </w:tbl>
    <w:p w:rsidR="0061693F" w:rsidRPr="00FB4736" w:rsidRDefault="0061693F" w:rsidP="00B11E1B">
      <w:pPr>
        <w:keepNext/>
        <w:widowControl w:val="0"/>
        <w:tabs>
          <w:tab w:val="left" w:pos="284"/>
        </w:tabs>
        <w:jc w:val="both"/>
        <w:rPr>
          <w:rFonts w:ascii="Tahoma" w:hAnsi="Tahoma" w:cs="Tahoma"/>
        </w:rPr>
      </w:pPr>
    </w:p>
    <w:p w:rsidR="0061693F" w:rsidRPr="00FB4736" w:rsidRDefault="0061693F" w:rsidP="00B11E1B">
      <w:pPr>
        <w:keepNext/>
        <w:widowControl w:val="0"/>
        <w:tabs>
          <w:tab w:val="left" w:pos="284"/>
        </w:tabs>
        <w:jc w:val="both"/>
        <w:rPr>
          <w:rFonts w:ascii="Tahoma" w:hAnsi="Tahoma" w:cs="Tahoma"/>
        </w:rPr>
      </w:pPr>
    </w:p>
    <w:p w:rsidR="0061693F" w:rsidRPr="00FB4736" w:rsidRDefault="0061693F" w:rsidP="00B11E1B">
      <w:pPr>
        <w:keepNext/>
        <w:widowControl w:val="0"/>
        <w:tabs>
          <w:tab w:val="left" w:pos="284"/>
        </w:tabs>
        <w:jc w:val="both"/>
        <w:rPr>
          <w:rFonts w:ascii="Tahoma" w:hAnsi="Tahoma" w:cs="Tahoma"/>
        </w:rPr>
      </w:pPr>
    </w:p>
    <w:p w:rsidR="0061693F" w:rsidRPr="00FB4736" w:rsidRDefault="0061693F" w:rsidP="00B11E1B">
      <w:pPr>
        <w:keepNext/>
        <w:widowControl w:val="0"/>
        <w:tabs>
          <w:tab w:val="left" w:pos="284"/>
        </w:tabs>
        <w:jc w:val="both"/>
        <w:rPr>
          <w:rFonts w:ascii="Tahoma" w:hAnsi="Tahoma" w:cs="Tahoma"/>
          <w:i/>
        </w:rPr>
      </w:pPr>
      <w:r w:rsidRPr="00FB4736">
        <w:rPr>
          <w:rFonts w:ascii="Tahoma" w:hAnsi="Tahoma" w:cs="Tahoma"/>
          <w:b/>
          <w:i/>
        </w:rPr>
        <w:t>Navodilo:</w:t>
      </w:r>
      <w:r w:rsidRPr="00FB4736">
        <w:rPr>
          <w:rFonts w:ascii="Tahoma" w:hAnsi="Tahoma" w:cs="Tahoma"/>
          <w:i/>
        </w:rPr>
        <w:t xml:space="preserve"> Izjavo izpolnijo in podpišejo VSE osebe, ki so:</w:t>
      </w:r>
    </w:p>
    <w:p w:rsidR="0061693F" w:rsidRPr="00FB4736"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FB4736">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FB4736"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FB4736">
        <w:rPr>
          <w:rFonts w:ascii="Tahoma" w:hAnsi="Tahoma" w:cs="Tahoma"/>
          <w:i/>
        </w:rPr>
        <w:t>ki imajo pooblastila za njegovo zastopanje ali odločanje ali nadzor v njem.</w:t>
      </w:r>
    </w:p>
    <w:p w:rsidR="0061693F" w:rsidRPr="00FB4736" w:rsidRDefault="0061693F" w:rsidP="00B11E1B">
      <w:pPr>
        <w:keepNext/>
        <w:widowControl w:val="0"/>
        <w:tabs>
          <w:tab w:val="left" w:pos="284"/>
        </w:tabs>
        <w:jc w:val="both"/>
        <w:rPr>
          <w:rFonts w:ascii="Tahoma" w:hAnsi="Tahoma" w:cs="Tahoma"/>
          <w:i/>
        </w:rPr>
      </w:pPr>
    </w:p>
    <w:p w:rsidR="0061693F" w:rsidRPr="00FB4736" w:rsidRDefault="0061693F" w:rsidP="00B11E1B">
      <w:pPr>
        <w:keepNext/>
        <w:widowControl w:val="0"/>
        <w:tabs>
          <w:tab w:val="left" w:pos="284"/>
        </w:tabs>
        <w:jc w:val="both"/>
        <w:rPr>
          <w:rFonts w:ascii="Tahoma" w:hAnsi="Tahoma" w:cs="Tahoma"/>
          <w:i/>
        </w:rPr>
      </w:pPr>
    </w:p>
    <w:p w:rsidR="008A4F70" w:rsidRPr="00FB4736" w:rsidRDefault="008A4F70" w:rsidP="00B11E1B">
      <w:pPr>
        <w:keepNext/>
        <w:widowControl w:val="0"/>
        <w:tabs>
          <w:tab w:val="left" w:pos="284"/>
        </w:tabs>
        <w:jc w:val="both"/>
        <w:rPr>
          <w:rFonts w:ascii="Tahoma" w:hAnsi="Tahoma" w:cs="Tahoma"/>
          <w:i/>
        </w:rPr>
      </w:pPr>
    </w:p>
    <w:p w:rsidR="00EB45E9" w:rsidRPr="00FB4736" w:rsidRDefault="00EB45E9" w:rsidP="00B11E1B">
      <w:pPr>
        <w:keepNext/>
        <w:widowControl w:val="0"/>
        <w:tabs>
          <w:tab w:val="left" w:pos="284"/>
        </w:tabs>
        <w:jc w:val="both"/>
        <w:rPr>
          <w:rFonts w:ascii="Tahoma" w:hAnsi="Tahoma" w:cs="Tahoma"/>
          <w:i/>
        </w:rPr>
      </w:pPr>
    </w:p>
    <w:p w:rsidR="00EB45E9" w:rsidRPr="00FB4736" w:rsidRDefault="00EB45E9" w:rsidP="00B11E1B">
      <w:pPr>
        <w:keepNext/>
        <w:widowControl w:val="0"/>
        <w:tabs>
          <w:tab w:val="left" w:pos="284"/>
        </w:tabs>
        <w:jc w:val="both"/>
        <w:rPr>
          <w:rFonts w:ascii="Tahoma" w:hAnsi="Tahoma" w:cs="Tahoma"/>
          <w:i/>
        </w:rPr>
      </w:pPr>
    </w:p>
    <w:p w:rsidR="008A4F70" w:rsidRPr="00FB4736" w:rsidRDefault="004D1204" w:rsidP="00B11E1B">
      <w:pPr>
        <w:keepNext/>
        <w:widowControl w:val="0"/>
        <w:tabs>
          <w:tab w:val="left" w:pos="284"/>
        </w:tabs>
        <w:jc w:val="both"/>
        <w:rPr>
          <w:rFonts w:ascii="Tahoma" w:hAnsi="Tahoma" w:cs="Tahoma"/>
          <w:i/>
        </w:rPr>
      </w:pPr>
      <w:r w:rsidRPr="00FB4736">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FB4736" w:rsidTr="00AF36C7">
        <w:trPr>
          <w:trHeight w:val="105"/>
        </w:trPr>
        <w:tc>
          <w:tcPr>
            <w:tcW w:w="543" w:type="dxa"/>
            <w:tcBorders>
              <w:top w:val="single" w:sz="4" w:space="0" w:color="auto"/>
              <w:bottom w:val="single" w:sz="4" w:space="0" w:color="auto"/>
              <w:right w:val="nil"/>
            </w:tcBorders>
            <w:shd w:val="clear" w:color="auto" w:fill="auto"/>
          </w:tcPr>
          <w:p w:rsidR="00866D91" w:rsidRPr="00FB4736" w:rsidRDefault="00866D91" w:rsidP="00B11E1B">
            <w:pPr>
              <w:keepNext/>
              <w:widowControl w:val="0"/>
              <w:jc w:val="right"/>
              <w:rPr>
                <w:rFonts w:ascii="Tahoma" w:hAnsi="Tahoma" w:cs="Tahoma"/>
              </w:rPr>
            </w:pPr>
            <w:r w:rsidRPr="00FB4736">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FB4736" w:rsidRDefault="00866D91" w:rsidP="00B11E1B">
            <w:pPr>
              <w:keepNext/>
              <w:widowControl w:val="0"/>
              <w:rPr>
                <w:rFonts w:ascii="Tahoma" w:hAnsi="Tahoma" w:cs="Tahoma"/>
              </w:rPr>
            </w:pPr>
            <w:r w:rsidRPr="00FB4736">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FB4736"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FB4736" w:rsidRDefault="00866D91" w:rsidP="00B11E1B">
            <w:pPr>
              <w:keepNext/>
              <w:widowControl w:val="0"/>
              <w:rPr>
                <w:rFonts w:ascii="Tahoma" w:hAnsi="Tahoma" w:cs="Tahoma"/>
                <w:i/>
              </w:rPr>
            </w:pPr>
          </w:p>
        </w:tc>
      </w:tr>
    </w:tbl>
    <w:p w:rsidR="00866D91" w:rsidRPr="00FB4736" w:rsidRDefault="00866D91" w:rsidP="008130A9">
      <w:pPr>
        <w:keepNext/>
        <w:widowControl w:val="0"/>
        <w:tabs>
          <w:tab w:val="num" w:pos="567"/>
          <w:tab w:val="left" w:pos="7938"/>
        </w:tabs>
        <w:jc w:val="both"/>
        <w:outlineLvl w:val="0"/>
        <w:rPr>
          <w:rFonts w:ascii="Tahoma" w:hAnsi="Tahoma" w:cs="Tahoma"/>
          <w:sz w:val="22"/>
        </w:rPr>
      </w:pPr>
    </w:p>
    <w:p w:rsidR="00D56339" w:rsidRPr="00FB4736" w:rsidRDefault="00FD5FCE" w:rsidP="008130A9">
      <w:pPr>
        <w:keepNext/>
        <w:ind w:right="424"/>
        <w:jc w:val="both"/>
        <w:rPr>
          <w:rFonts w:ascii="Tahoma" w:hAnsi="Tahoma" w:cs="Tahoma"/>
          <w:b/>
          <w:color w:val="272727"/>
        </w:rPr>
      </w:pPr>
      <w:r w:rsidRPr="00FB4736">
        <w:rPr>
          <w:rFonts w:ascii="Tahoma" w:hAnsi="Tahoma" w:cs="Tahoma"/>
          <w:b/>
        </w:rPr>
        <w:t xml:space="preserve">Javno naročilo: </w:t>
      </w:r>
      <w:r w:rsidR="00DF2A09" w:rsidRPr="00FB4736">
        <w:rPr>
          <w:rFonts w:ascii="Tahoma" w:hAnsi="Tahoma" w:cs="Tahoma"/>
          <w:b/>
        </w:rPr>
        <w:t>JPE-SIR-</w:t>
      </w:r>
      <w:r w:rsidR="00407671" w:rsidRPr="00FB4736">
        <w:rPr>
          <w:rFonts w:ascii="Tahoma" w:hAnsi="Tahoma" w:cs="Tahoma"/>
          <w:b/>
        </w:rPr>
        <w:t>229</w:t>
      </w:r>
      <w:r w:rsidR="003B7C53" w:rsidRPr="00FB4736">
        <w:rPr>
          <w:rFonts w:ascii="Tahoma" w:hAnsi="Tahoma" w:cs="Tahoma"/>
          <w:b/>
        </w:rPr>
        <w:t>/21</w:t>
      </w:r>
      <w:r w:rsidR="008130A9" w:rsidRPr="00FB4736">
        <w:rPr>
          <w:rFonts w:ascii="Tahoma" w:hAnsi="Tahoma" w:cs="Tahoma"/>
          <w:b/>
        </w:rPr>
        <w:t xml:space="preserve"> - </w:t>
      </w:r>
      <w:r w:rsidR="00D56339" w:rsidRPr="00FB4736">
        <w:rPr>
          <w:rFonts w:ascii="Tahoma" w:hAnsi="Tahoma" w:cs="Tahoma"/>
          <w:b/>
        </w:rPr>
        <w:t>30III434/128 Obnova vročevoda T2600</w:t>
      </w:r>
      <w:r w:rsidR="008130A9" w:rsidRPr="00FB4736">
        <w:rPr>
          <w:rFonts w:ascii="Tahoma" w:hAnsi="Tahoma" w:cs="Tahoma"/>
          <w:b/>
        </w:rPr>
        <w:t>,</w:t>
      </w:r>
      <w:r w:rsidR="00D56339" w:rsidRPr="00FB4736">
        <w:rPr>
          <w:rFonts w:ascii="Tahoma" w:hAnsi="Tahoma" w:cs="Tahoma"/>
          <w:b/>
        </w:rPr>
        <w:t xml:space="preserve"> odsek Ulica Ambrožiča Novljana - Francoska ulica </w:t>
      </w:r>
    </w:p>
    <w:p w:rsidR="00FD5FCE" w:rsidRPr="00FB4736" w:rsidRDefault="00FD5FCE" w:rsidP="00B11E1B">
      <w:pPr>
        <w:keepNext/>
        <w:widowControl w:val="0"/>
        <w:jc w:val="both"/>
        <w:rPr>
          <w:rFonts w:ascii="Tahoma" w:hAnsi="Tahoma" w:cs="Tahoma"/>
          <w:b/>
        </w:rPr>
      </w:pPr>
    </w:p>
    <w:p w:rsidR="00FD5FCE" w:rsidRPr="00FB4736" w:rsidRDefault="00FD5FCE" w:rsidP="00B11E1B">
      <w:pPr>
        <w:pStyle w:val="Telobesedila-zamik"/>
        <w:keepNext/>
        <w:widowControl w:val="0"/>
        <w:tabs>
          <w:tab w:val="left" w:pos="357"/>
        </w:tabs>
        <w:ind w:left="0"/>
        <w:rPr>
          <w:rFonts w:ascii="Tahoma" w:hAnsi="Tahoma" w:cs="Tahoma"/>
          <w:sz w:val="20"/>
          <w:lang w:val="sl-SI"/>
        </w:rPr>
      </w:pPr>
    </w:p>
    <w:p w:rsidR="00FD5FCE" w:rsidRPr="00FB4736" w:rsidRDefault="00FD5FCE" w:rsidP="004F13C3">
      <w:pPr>
        <w:widowControl w:val="0"/>
        <w:jc w:val="both"/>
        <w:outlineLvl w:val="0"/>
        <w:rPr>
          <w:rFonts w:ascii="Tahoma" w:hAnsi="Tahoma" w:cs="Tahoma"/>
        </w:rPr>
      </w:pPr>
      <w:r w:rsidRPr="00FB4736">
        <w:rPr>
          <w:rFonts w:ascii="Tahoma" w:hAnsi="Tahoma" w:cs="Tahoma"/>
        </w:rPr>
        <w:t>Izjavljamo, da imamo v letih od 20</w:t>
      </w:r>
      <w:r w:rsidR="004F13C3" w:rsidRPr="00FB4736">
        <w:rPr>
          <w:rFonts w:ascii="Tahoma" w:hAnsi="Tahoma" w:cs="Tahoma"/>
        </w:rPr>
        <w:t>14</w:t>
      </w:r>
      <w:r w:rsidRPr="00FB4736">
        <w:rPr>
          <w:rFonts w:ascii="Tahoma" w:hAnsi="Tahoma" w:cs="Tahoma"/>
        </w:rPr>
        <w:t xml:space="preserve"> do oddaje ponudbe naslednje reference iz naslova </w:t>
      </w:r>
      <w:r w:rsidR="00DA2AF3" w:rsidRPr="00FB4736">
        <w:rPr>
          <w:rFonts w:ascii="Tahoma" w:hAnsi="Tahoma" w:cs="Tahoma"/>
        </w:rPr>
        <w:t>strojno inštalacijskih</w:t>
      </w:r>
      <w:r w:rsidRPr="00FB4736">
        <w:rPr>
          <w:rFonts w:ascii="Tahoma" w:hAnsi="Tahoma" w:cs="Tahoma"/>
        </w:rPr>
        <w:t xml:space="preserve"> del (kot je to navedeno v pogoju 3.2.3.1 REFERENCE):</w:t>
      </w:r>
    </w:p>
    <w:p w:rsidR="004F13C3" w:rsidRPr="00FB4736"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FB4736" w:rsidTr="00195BFA">
        <w:tc>
          <w:tcPr>
            <w:tcW w:w="2477" w:type="dxa"/>
          </w:tcPr>
          <w:p w:rsidR="0050255C" w:rsidRPr="00FB4736" w:rsidRDefault="0050255C" w:rsidP="0050255C">
            <w:pPr>
              <w:widowControl w:val="0"/>
              <w:jc w:val="center"/>
              <w:outlineLvl w:val="0"/>
              <w:rPr>
                <w:rFonts w:ascii="Tahoma" w:hAnsi="Tahoma" w:cs="Tahoma"/>
              </w:rPr>
            </w:pPr>
            <w:r w:rsidRPr="00FB4736">
              <w:rPr>
                <w:rFonts w:ascii="Tahoma" w:hAnsi="Tahoma" w:cs="Tahoma"/>
              </w:rPr>
              <w:t xml:space="preserve">Investitor referenčnega objekta </w:t>
            </w:r>
          </w:p>
        </w:tc>
        <w:tc>
          <w:tcPr>
            <w:tcW w:w="3685" w:type="dxa"/>
          </w:tcPr>
          <w:p w:rsidR="0050255C" w:rsidRPr="00FB4736" w:rsidRDefault="0050255C" w:rsidP="0050255C">
            <w:pPr>
              <w:widowControl w:val="0"/>
              <w:jc w:val="center"/>
              <w:outlineLvl w:val="0"/>
              <w:rPr>
                <w:rFonts w:ascii="Tahoma" w:hAnsi="Tahoma" w:cs="Tahoma"/>
              </w:rPr>
            </w:pPr>
            <w:r w:rsidRPr="00FB4736">
              <w:rPr>
                <w:rFonts w:ascii="Tahoma" w:hAnsi="Tahoma" w:cs="Tahoma"/>
              </w:rPr>
              <w:t>Navedba referenčnih del</w:t>
            </w:r>
          </w:p>
        </w:tc>
        <w:tc>
          <w:tcPr>
            <w:tcW w:w="1418" w:type="dxa"/>
          </w:tcPr>
          <w:p w:rsidR="0050255C" w:rsidRPr="00FB4736" w:rsidRDefault="00783016" w:rsidP="00783016">
            <w:pPr>
              <w:widowControl w:val="0"/>
              <w:jc w:val="center"/>
              <w:outlineLvl w:val="0"/>
              <w:rPr>
                <w:rFonts w:ascii="Tahoma" w:hAnsi="Tahoma" w:cs="Tahoma"/>
                <w:sz w:val="14"/>
                <w:szCs w:val="14"/>
              </w:rPr>
            </w:pPr>
            <w:r w:rsidRPr="00FB4736">
              <w:rPr>
                <w:rFonts w:ascii="Tahoma" w:hAnsi="Tahoma" w:cs="Tahoma"/>
                <w:sz w:val="14"/>
                <w:szCs w:val="14"/>
              </w:rPr>
              <w:t>Vrsta, m</w:t>
            </w:r>
            <w:r w:rsidR="0050255C" w:rsidRPr="00FB4736">
              <w:rPr>
                <w:rFonts w:ascii="Tahoma" w:hAnsi="Tahoma" w:cs="Tahoma"/>
                <w:sz w:val="14"/>
                <w:szCs w:val="14"/>
              </w:rPr>
              <w:t>aterial in dimenzija cevovoda</w:t>
            </w:r>
          </w:p>
        </w:tc>
        <w:tc>
          <w:tcPr>
            <w:tcW w:w="1067" w:type="dxa"/>
          </w:tcPr>
          <w:p w:rsidR="0050255C" w:rsidRPr="00FB4736" w:rsidRDefault="00195BFA" w:rsidP="00E85E94">
            <w:pPr>
              <w:widowControl w:val="0"/>
              <w:jc w:val="center"/>
              <w:outlineLvl w:val="0"/>
              <w:rPr>
                <w:rFonts w:ascii="Tahoma" w:hAnsi="Tahoma" w:cs="Tahoma"/>
                <w:sz w:val="14"/>
                <w:szCs w:val="14"/>
              </w:rPr>
            </w:pPr>
            <w:r w:rsidRPr="00FB4736">
              <w:rPr>
                <w:rFonts w:ascii="Tahoma" w:hAnsi="Tahoma" w:cs="Tahoma"/>
                <w:sz w:val="14"/>
                <w:szCs w:val="14"/>
              </w:rPr>
              <w:t>Dolžina cevovoda v metrih</w:t>
            </w:r>
          </w:p>
        </w:tc>
        <w:tc>
          <w:tcPr>
            <w:tcW w:w="709" w:type="dxa"/>
          </w:tcPr>
          <w:p w:rsidR="0050255C" w:rsidRPr="00FB4736" w:rsidRDefault="0050255C" w:rsidP="0050255C">
            <w:pPr>
              <w:widowControl w:val="0"/>
              <w:jc w:val="center"/>
              <w:outlineLvl w:val="0"/>
              <w:rPr>
                <w:rFonts w:ascii="Tahoma" w:hAnsi="Tahoma" w:cs="Tahoma"/>
                <w:sz w:val="14"/>
                <w:szCs w:val="14"/>
              </w:rPr>
            </w:pPr>
            <w:r w:rsidRPr="00FB4736">
              <w:rPr>
                <w:rFonts w:ascii="Tahoma" w:hAnsi="Tahoma" w:cs="Tahoma"/>
                <w:sz w:val="14"/>
                <w:szCs w:val="14"/>
              </w:rPr>
              <w:t>Leto zaključka gradnje</w:t>
            </w: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r w:rsidR="0050255C" w:rsidRPr="00FB4736" w:rsidTr="00195BFA">
        <w:trPr>
          <w:trHeight w:val="907"/>
        </w:trPr>
        <w:tc>
          <w:tcPr>
            <w:tcW w:w="2477" w:type="dxa"/>
          </w:tcPr>
          <w:p w:rsidR="0050255C" w:rsidRPr="00FB4736" w:rsidRDefault="0050255C" w:rsidP="0050255C">
            <w:pPr>
              <w:widowControl w:val="0"/>
              <w:spacing w:before="240" w:after="240"/>
              <w:outlineLvl w:val="0"/>
              <w:rPr>
                <w:rFonts w:ascii="Tahoma" w:hAnsi="Tahoma" w:cs="Tahoma"/>
                <w:b/>
                <w:sz w:val="22"/>
              </w:rPr>
            </w:pPr>
          </w:p>
        </w:tc>
        <w:tc>
          <w:tcPr>
            <w:tcW w:w="3685" w:type="dxa"/>
          </w:tcPr>
          <w:p w:rsidR="0050255C" w:rsidRPr="00FB4736" w:rsidRDefault="0050255C" w:rsidP="0050255C">
            <w:pPr>
              <w:widowControl w:val="0"/>
              <w:spacing w:before="240" w:after="240"/>
              <w:outlineLvl w:val="0"/>
              <w:rPr>
                <w:rFonts w:ascii="Tahoma" w:hAnsi="Tahoma" w:cs="Tahoma"/>
                <w:b/>
                <w:sz w:val="22"/>
              </w:rPr>
            </w:pPr>
          </w:p>
        </w:tc>
        <w:tc>
          <w:tcPr>
            <w:tcW w:w="1418" w:type="dxa"/>
          </w:tcPr>
          <w:p w:rsidR="0050255C" w:rsidRPr="00FB4736" w:rsidRDefault="0050255C" w:rsidP="0050255C">
            <w:pPr>
              <w:widowControl w:val="0"/>
              <w:spacing w:before="240" w:after="240"/>
              <w:outlineLvl w:val="0"/>
              <w:rPr>
                <w:rFonts w:ascii="Tahoma" w:hAnsi="Tahoma" w:cs="Tahoma"/>
                <w:b/>
                <w:sz w:val="22"/>
              </w:rPr>
            </w:pPr>
          </w:p>
        </w:tc>
        <w:tc>
          <w:tcPr>
            <w:tcW w:w="1067" w:type="dxa"/>
          </w:tcPr>
          <w:p w:rsidR="0050255C" w:rsidRPr="00FB4736" w:rsidRDefault="0050255C" w:rsidP="0050255C">
            <w:pPr>
              <w:widowControl w:val="0"/>
              <w:spacing w:before="240" w:after="240"/>
              <w:outlineLvl w:val="0"/>
              <w:rPr>
                <w:rFonts w:ascii="Tahoma" w:hAnsi="Tahoma" w:cs="Tahoma"/>
                <w:b/>
                <w:sz w:val="22"/>
              </w:rPr>
            </w:pPr>
          </w:p>
        </w:tc>
        <w:tc>
          <w:tcPr>
            <w:tcW w:w="709" w:type="dxa"/>
          </w:tcPr>
          <w:p w:rsidR="0050255C" w:rsidRPr="00FB4736" w:rsidRDefault="0050255C" w:rsidP="0050255C">
            <w:pPr>
              <w:widowControl w:val="0"/>
              <w:spacing w:before="240" w:after="240"/>
              <w:outlineLvl w:val="0"/>
              <w:rPr>
                <w:rFonts w:ascii="Tahoma" w:hAnsi="Tahoma" w:cs="Tahoma"/>
                <w:b/>
                <w:sz w:val="22"/>
              </w:rPr>
            </w:pPr>
          </w:p>
        </w:tc>
      </w:tr>
    </w:tbl>
    <w:p w:rsidR="00866D91" w:rsidRPr="00FB4736" w:rsidRDefault="00866D91" w:rsidP="004F13C3">
      <w:pPr>
        <w:widowControl w:val="0"/>
        <w:outlineLvl w:val="0"/>
        <w:rPr>
          <w:rFonts w:ascii="Tahoma" w:hAnsi="Tahoma" w:cs="Tahoma"/>
          <w:b/>
        </w:rPr>
      </w:pPr>
    </w:p>
    <w:p w:rsidR="00866D91" w:rsidRPr="00FB4736" w:rsidRDefault="00866D91" w:rsidP="004F13C3">
      <w:pPr>
        <w:pStyle w:val="Telobesedila-zamik"/>
        <w:widowControl w:val="0"/>
        <w:tabs>
          <w:tab w:val="left" w:pos="357"/>
        </w:tabs>
        <w:ind w:left="357"/>
        <w:outlineLvl w:val="0"/>
        <w:rPr>
          <w:rFonts w:ascii="Tahoma" w:hAnsi="Tahoma" w:cs="Tahoma"/>
          <w:sz w:val="20"/>
          <w:lang w:val="sl-SI"/>
        </w:rPr>
      </w:pPr>
      <w:r w:rsidRPr="00FB4736">
        <w:rPr>
          <w:rFonts w:ascii="Tahoma" w:hAnsi="Tahoma" w:cs="Tahoma"/>
          <w:sz w:val="20"/>
          <w:lang w:val="sl-SI"/>
        </w:rPr>
        <w:t>Kraj in datum: __________________________</w:t>
      </w:r>
    </w:p>
    <w:p w:rsidR="00866D91" w:rsidRPr="00FB4736" w:rsidRDefault="00866D91" w:rsidP="004F13C3">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t>______________</w:t>
      </w:r>
      <w:r w:rsidR="006E1F1E" w:rsidRPr="00FB4736">
        <w:rPr>
          <w:rFonts w:ascii="Tahoma" w:hAnsi="Tahoma" w:cs="Tahoma"/>
          <w:sz w:val="20"/>
          <w:lang w:val="sl-SI"/>
        </w:rPr>
        <w:t>__________</w:t>
      </w:r>
    </w:p>
    <w:p w:rsidR="00866D91" w:rsidRPr="00FB4736" w:rsidRDefault="00866D91" w:rsidP="004F13C3">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006E1F1E" w:rsidRPr="00FB4736">
        <w:rPr>
          <w:rFonts w:ascii="Tahoma" w:hAnsi="Tahoma" w:cs="Tahoma"/>
          <w:sz w:val="20"/>
          <w:lang w:val="sl-SI"/>
        </w:rPr>
        <w:tab/>
      </w:r>
      <w:r w:rsidR="006E1F1E" w:rsidRPr="00FB4736">
        <w:rPr>
          <w:rFonts w:ascii="Tahoma" w:hAnsi="Tahoma" w:cs="Tahoma"/>
          <w:sz w:val="20"/>
          <w:lang w:val="sl-SI"/>
        </w:rPr>
        <w:tab/>
      </w:r>
      <w:r w:rsidR="006E1F1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E1F1E" w:rsidRPr="00FB4736">
        <w:rPr>
          <w:rFonts w:ascii="Tahoma" w:hAnsi="Tahoma" w:cs="Tahoma"/>
          <w:sz w:val="20"/>
          <w:lang w:val="sl-SI"/>
        </w:rPr>
        <w:t xml:space="preserve"> </w:t>
      </w:r>
      <w:r w:rsidRPr="00FB4736">
        <w:rPr>
          <w:rFonts w:ascii="Tahoma" w:hAnsi="Tahoma" w:cs="Tahoma"/>
          <w:sz w:val="20"/>
          <w:lang w:val="sl-SI"/>
        </w:rPr>
        <w:t>(</w:t>
      </w:r>
      <w:r w:rsidR="000D105F" w:rsidRPr="00FB4736">
        <w:rPr>
          <w:rFonts w:ascii="Tahoma" w:hAnsi="Tahoma" w:cs="Tahoma"/>
          <w:sz w:val="20"/>
          <w:lang w:val="sl-SI"/>
        </w:rPr>
        <w:t>N</w:t>
      </w:r>
      <w:r w:rsidRPr="00FB4736">
        <w:rPr>
          <w:rFonts w:ascii="Tahoma" w:hAnsi="Tahoma" w:cs="Tahoma"/>
          <w:sz w:val="20"/>
          <w:lang w:val="sl-SI"/>
        </w:rPr>
        <w:t>aziv ponudnika)</w:t>
      </w:r>
    </w:p>
    <w:p w:rsidR="00866D91" w:rsidRPr="00FB4736" w:rsidRDefault="00866D91" w:rsidP="004F13C3">
      <w:pPr>
        <w:pStyle w:val="Telobesedila-zamik"/>
        <w:widowControl w:val="0"/>
        <w:tabs>
          <w:tab w:val="left" w:pos="357"/>
        </w:tabs>
        <w:ind w:left="357"/>
        <w:rPr>
          <w:rFonts w:ascii="Tahoma" w:hAnsi="Tahoma" w:cs="Tahoma"/>
          <w:sz w:val="20"/>
          <w:lang w:val="sl-SI"/>
        </w:rPr>
      </w:pPr>
    </w:p>
    <w:p w:rsidR="0064602E" w:rsidRPr="00FB4736" w:rsidRDefault="0064602E" w:rsidP="004F13C3">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003434E8" w:rsidRPr="00FB4736">
        <w:rPr>
          <w:rFonts w:ascii="Tahoma" w:hAnsi="Tahoma" w:cs="Tahoma"/>
          <w:sz w:val="20"/>
          <w:lang w:val="sl-SI"/>
        </w:rPr>
        <w:t>_________</w:t>
      </w:r>
      <w:r w:rsidRPr="00FB4736">
        <w:rPr>
          <w:rFonts w:ascii="Tahoma" w:hAnsi="Tahoma" w:cs="Tahoma"/>
          <w:sz w:val="20"/>
          <w:lang w:val="sl-SI"/>
        </w:rPr>
        <w:t>________________________</w:t>
      </w:r>
    </w:p>
    <w:p w:rsidR="00866D91" w:rsidRPr="00FB4736" w:rsidRDefault="00866D91" w:rsidP="004F13C3">
      <w:pPr>
        <w:pStyle w:val="Telobesedila-zamik"/>
        <w:widowControl w:val="0"/>
        <w:tabs>
          <w:tab w:val="left" w:pos="357"/>
        </w:tabs>
        <w:ind w:left="357"/>
        <w:jc w:val="right"/>
        <w:rPr>
          <w:rFonts w:ascii="Tahoma" w:hAnsi="Tahoma" w:cs="Tahoma"/>
          <w:sz w:val="20"/>
          <w:lang w:val="sl-SI"/>
        </w:rPr>
      </w:pPr>
      <w:r w:rsidRPr="00FB4736">
        <w:rPr>
          <w:rFonts w:ascii="Tahoma" w:hAnsi="Tahoma" w:cs="Tahoma"/>
          <w:sz w:val="20"/>
          <w:lang w:val="sl-SI"/>
        </w:rPr>
        <w:t>(</w:t>
      </w:r>
      <w:r w:rsidR="000D105F" w:rsidRPr="00FB4736">
        <w:rPr>
          <w:rFonts w:ascii="Tahoma" w:hAnsi="Tahoma" w:cs="Tahoma"/>
          <w:sz w:val="20"/>
          <w:lang w:val="sl-SI"/>
        </w:rPr>
        <w:t>I</w:t>
      </w:r>
      <w:r w:rsidRPr="00FB4736">
        <w:rPr>
          <w:rFonts w:ascii="Tahoma" w:hAnsi="Tahoma" w:cs="Tahoma"/>
          <w:sz w:val="20"/>
          <w:lang w:val="sl-SI"/>
        </w:rPr>
        <w:t>me in priimek ter podpis odgovorne osebe)</w:t>
      </w:r>
    </w:p>
    <w:p w:rsidR="00FD5FCE" w:rsidRPr="00FB4736" w:rsidRDefault="00FD5FCE" w:rsidP="004F13C3">
      <w:pPr>
        <w:widowControl w:val="0"/>
        <w:rPr>
          <w:rFonts w:ascii="Tahoma" w:hAnsi="Tahoma" w:cs="Tahoma"/>
          <w:sz w:val="16"/>
          <w:szCs w:val="16"/>
        </w:rPr>
      </w:pPr>
      <w:r w:rsidRPr="00FB4736">
        <w:rPr>
          <w:rFonts w:ascii="Tahoma" w:hAnsi="Tahoma" w:cs="Tahoma"/>
          <w:sz w:val="16"/>
          <w:szCs w:val="16"/>
        </w:rPr>
        <w:t>Opomba: Obrazec se po potrebi kopira!</w:t>
      </w:r>
    </w:p>
    <w:p w:rsidR="000E47FF" w:rsidRPr="00FB4736" w:rsidRDefault="000E47FF" w:rsidP="004F13C3">
      <w:pPr>
        <w:widowControl w:val="0"/>
        <w:rPr>
          <w:rFonts w:ascii="Tahoma" w:hAnsi="Tahoma" w:cs="Tahoma"/>
          <w:sz w:val="16"/>
          <w:szCs w:val="16"/>
        </w:rPr>
      </w:pPr>
    </w:p>
    <w:p w:rsidR="00866D91" w:rsidRPr="00FB4736"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FB4736" w:rsidTr="00C841C8">
        <w:trPr>
          <w:trHeight w:val="105"/>
        </w:trPr>
        <w:tc>
          <w:tcPr>
            <w:tcW w:w="543" w:type="dxa"/>
            <w:tcBorders>
              <w:top w:val="single" w:sz="4" w:space="0" w:color="auto"/>
              <w:bottom w:val="single" w:sz="4" w:space="0" w:color="auto"/>
              <w:right w:val="nil"/>
            </w:tcBorders>
          </w:tcPr>
          <w:p w:rsidR="006E39D2" w:rsidRPr="00FB4736" w:rsidRDefault="006E39D2" w:rsidP="00B11E1B">
            <w:pPr>
              <w:keepNext/>
              <w:widowControl w:val="0"/>
              <w:jc w:val="right"/>
              <w:rPr>
                <w:rFonts w:ascii="Tahoma" w:hAnsi="Tahoma" w:cs="Tahoma"/>
              </w:rPr>
            </w:pPr>
            <w:r w:rsidRPr="00FB4736">
              <w:rPr>
                <w:rFonts w:ascii="Tahoma" w:hAnsi="Tahoma" w:cs="Tahoma"/>
              </w:rPr>
              <w:t xml:space="preserve">      </w:t>
            </w:r>
          </w:p>
        </w:tc>
        <w:tc>
          <w:tcPr>
            <w:tcW w:w="5304" w:type="dxa"/>
            <w:tcBorders>
              <w:top w:val="single" w:sz="4" w:space="0" w:color="auto"/>
              <w:left w:val="nil"/>
              <w:bottom w:val="single" w:sz="4" w:space="0" w:color="auto"/>
            </w:tcBorders>
          </w:tcPr>
          <w:p w:rsidR="006E39D2" w:rsidRPr="00FB4736" w:rsidRDefault="00442CEE" w:rsidP="00B11E1B">
            <w:pPr>
              <w:keepNext/>
              <w:widowControl w:val="0"/>
              <w:rPr>
                <w:rFonts w:ascii="Tahoma" w:hAnsi="Tahoma" w:cs="Tahoma"/>
              </w:rPr>
            </w:pPr>
            <w:r w:rsidRPr="00FB4736">
              <w:rPr>
                <w:rFonts w:ascii="Tahoma" w:hAnsi="Tahoma" w:cs="Tahoma"/>
              </w:rPr>
              <w:t xml:space="preserve">POTRDILO </w:t>
            </w:r>
            <w:r w:rsidR="003B3DC2" w:rsidRPr="00FB4736">
              <w:rPr>
                <w:rFonts w:ascii="Tahoma" w:hAnsi="Tahoma" w:cs="Tahoma"/>
              </w:rPr>
              <w:t>- REFERENCE</w:t>
            </w:r>
          </w:p>
        </w:tc>
        <w:tc>
          <w:tcPr>
            <w:tcW w:w="2828" w:type="dxa"/>
            <w:tcBorders>
              <w:top w:val="single" w:sz="4" w:space="0" w:color="auto"/>
              <w:bottom w:val="single" w:sz="4" w:space="0" w:color="auto"/>
              <w:right w:val="nil"/>
            </w:tcBorders>
          </w:tcPr>
          <w:p w:rsidR="006E39D2" w:rsidRPr="00FB4736" w:rsidRDefault="006E39D2" w:rsidP="00B11E1B">
            <w:pPr>
              <w:keepNext/>
              <w:widowControl w:val="0"/>
              <w:jc w:val="center"/>
              <w:rPr>
                <w:rFonts w:ascii="Tahoma" w:hAnsi="Tahoma" w:cs="Tahoma"/>
                <w:strike/>
              </w:rPr>
            </w:pPr>
            <w:r w:rsidRPr="00FB4736">
              <w:rPr>
                <w:rFonts w:ascii="Tahoma" w:hAnsi="Tahoma" w:cs="Tahoma"/>
                <w:strike/>
              </w:rPr>
              <w:t xml:space="preserve"> </w:t>
            </w:r>
          </w:p>
        </w:tc>
        <w:tc>
          <w:tcPr>
            <w:tcW w:w="752" w:type="dxa"/>
            <w:tcBorders>
              <w:top w:val="single" w:sz="4" w:space="0" w:color="auto"/>
              <w:left w:val="nil"/>
              <w:bottom w:val="single" w:sz="4" w:space="0" w:color="auto"/>
            </w:tcBorders>
          </w:tcPr>
          <w:p w:rsidR="006E39D2" w:rsidRPr="00FB4736" w:rsidRDefault="006E39D2" w:rsidP="00B11E1B">
            <w:pPr>
              <w:keepNext/>
              <w:widowControl w:val="0"/>
              <w:rPr>
                <w:rFonts w:ascii="Tahoma" w:hAnsi="Tahoma" w:cs="Tahoma"/>
              </w:rPr>
            </w:pPr>
          </w:p>
        </w:tc>
      </w:tr>
    </w:tbl>
    <w:p w:rsidR="006E39D2" w:rsidRPr="00FB4736" w:rsidRDefault="006E39D2" w:rsidP="00B11E1B">
      <w:pPr>
        <w:keepNext/>
        <w:widowControl w:val="0"/>
        <w:tabs>
          <w:tab w:val="left" w:pos="284"/>
        </w:tabs>
        <w:jc w:val="both"/>
        <w:rPr>
          <w:rFonts w:ascii="Tahoma" w:hAnsi="Tahoma" w:cs="Tahoma"/>
        </w:rPr>
      </w:pPr>
    </w:p>
    <w:p w:rsidR="00B2593D" w:rsidRPr="00FB4736" w:rsidRDefault="00B2593D" w:rsidP="00B11E1B">
      <w:pPr>
        <w:keepNext/>
        <w:widowControl w:val="0"/>
        <w:outlineLvl w:val="2"/>
        <w:rPr>
          <w:rFonts w:ascii="Tahoma" w:hAnsi="Tahoma" w:cs="Tahoma"/>
          <w:sz w:val="22"/>
          <w:szCs w:val="22"/>
        </w:rPr>
      </w:pPr>
      <w:r w:rsidRPr="00FB4736">
        <w:rPr>
          <w:rFonts w:ascii="Tahoma" w:hAnsi="Tahoma" w:cs="Tahoma"/>
          <w:sz w:val="22"/>
          <w:szCs w:val="22"/>
        </w:rPr>
        <w:t>Naziv in naslov investitorja referenčnega objekta:</w:t>
      </w:r>
    </w:p>
    <w:p w:rsidR="00B2593D" w:rsidRPr="00FB4736" w:rsidRDefault="00B2593D" w:rsidP="00B11E1B">
      <w:pPr>
        <w:keepNext/>
        <w:widowControl w:val="0"/>
        <w:outlineLvl w:val="2"/>
        <w:rPr>
          <w:rFonts w:ascii="Tahoma" w:hAnsi="Tahoma" w:cs="Tahoma"/>
          <w:sz w:val="22"/>
          <w:szCs w:val="22"/>
        </w:rPr>
      </w:pPr>
    </w:p>
    <w:p w:rsidR="00B2593D" w:rsidRPr="00FB4736" w:rsidRDefault="00B2593D" w:rsidP="00B11E1B">
      <w:pPr>
        <w:keepNext/>
        <w:widowControl w:val="0"/>
        <w:outlineLvl w:val="2"/>
        <w:rPr>
          <w:rFonts w:ascii="Tahoma" w:hAnsi="Tahoma" w:cs="Tahoma"/>
          <w:sz w:val="22"/>
          <w:szCs w:val="22"/>
        </w:rPr>
      </w:pPr>
      <w:r w:rsidRPr="00FB4736">
        <w:rPr>
          <w:rFonts w:ascii="Tahoma" w:hAnsi="Tahoma" w:cs="Tahoma"/>
          <w:sz w:val="22"/>
          <w:szCs w:val="22"/>
        </w:rPr>
        <w:t>__________________________________________</w:t>
      </w:r>
    </w:p>
    <w:p w:rsidR="00B2593D" w:rsidRPr="00FB4736" w:rsidRDefault="00B2593D" w:rsidP="00B11E1B">
      <w:pPr>
        <w:keepNext/>
        <w:widowControl w:val="0"/>
        <w:jc w:val="center"/>
        <w:outlineLvl w:val="2"/>
        <w:rPr>
          <w:rFonts w:ascii="Tahoma" w:hAnsi="Tahoma" w:cs="Tahoma"/>
          <w:b/>
          <w:sz w:val="24"/>
          <w:szCs w:val="24"/>
        </w:rPr>
      </w:pPr>
    </w:p>
    <w:p w:rsidR="00B2593D" w:rsidRPr="00FB4736" w:rsidRDefault="00B2593D" w:rsidP="00B11E1B">
      <w:pPr>
        <w:keepNext/>
        <w:widowControl w:val="0"/>
        <w:jc w:val="center"/>
        <w:outlineLvl w:val="2"/>
        <w:rPr>
          <w:rFonts w:ascii="Tahoma" w:hAnsi="Tahoma" w:cs="Tahoma"/>
          <w:sz w:val="28"/>
          <w:szCs w:val="28"/>
        </w:rPr>
      </w:pPr>
      <w:r w:rsidRPr="00FB4736">
        <w:rPr>
          <w:rFonts w:ascii="Tahoma" w:hAnsi="Tahoma" w:cs="Tahoma"/>
          <w:sz w:val="28"/>
          <w:szCs w:val="28"/>
        </w:rPr>
        <w:t>POTRDILO – REFERENCE</w:t>
      </w:r>
    </w:p>
    <w:p w:rsidR="00B2593D" w:rsidRPr="00FB4736" w:rsidRDefault="00B2593D" w:rsidP="00B11E1B">
      <w:pPr>
        <w:keepNext/>
        <w:widowControl w:val="0"/>
        <w:tabs>
          <w:tab w:val="left" w:pos="284"/>
        </w:tabs>
        <w:jc w:val="both"/>
        <w:rPr>
          <w:rFonts w:ascii="Tahoma" w:hAnsi="Tahoma" w:cs="Tahoma"/>
        </w:rPr>
      </w:pPr>
    </w:p>
    <w:p w:rsidR="00B2593D" w:rsidRPr="00FB4736" w:rsidRDefault="00B2593D" w:rsidP="00B11E1B">
      <w:pPr>
        <w:keepNext/>
        <w:widowControl w:val="0"/>
        <w:tabs>
          <w:tab w:val="left" w:pos="284"/>
        </w:tabs>
        <w:jc w:val="both"/>
        <w:rPr>
          <w:rFonts w:ascii="Tahoma" w:hAnsi="Tahoma" w:cs="Tahoma"/>
        </w:rPr>
      </w:pPr>
    </w:p>
    <w:p w:rsidR="00D56339" w:rsidRPr="00FB4736" w:rsidRDefault="00B2593D" w:rsidP="00353335">
      <w:pPr>
        <w:keepNext/>
        <w:ind w:right="424"/>
        <w:jc w:val="both"/>
        <w:rPr>
          <w:rFonts w:ascii="Tahoma" w:hAnsi="Tahoma" w:cs="Tahoma"/>
          <w:b/>
          <w:color w:val="272727"/>
        </w:rPr>
      </w:pPr>
      <w:r w:rsidRPr="00FB4736">
        <w:rPr>
          <w:rFonts w:ascii="Tahoma" w:hAnsi="Tahoma" w:cs="Tahoma"/>
        </w:rPr>
        <w:t xml:space="preserve">V zvezi z oddajo javnega naročila št. </w:t>
      </w:r>
      <w:r w:rsidR="00DF2A09" w:rsidRPr="00FB4736">
        <w:rPr>
          <w:rFonts w:ascii="Tahoma" w:hAnsi="Tahoma" w:cs="Tahoma"/>
          <w:b/>
        </w:rPr>
        <w:t>JPE-SIR-</w:t>
      </w:r>
      <w:r w:rsidR="00407671" w:rsidRPr="00FB4736">
        <w:rPr>
          <w:rFonts w:ascii="Tahoma" w:hAnsi="Tahoma" w:cs="Tahoma"/>
          <w:b/>
        </w:rPr>
        <w:t>229</w:t>
      </w:r>
      <w:r w:rsidR="003B7C53" w:rsidRPr="00FB4736">
        <w:rPr>
          <w:rFonts w:ascii="Tahoma" w:hAnsi="Tahoma" w:cs="Tahoma"/>
          <w:b/>
        </w:rPr>
        <w:t>/21</w:t>
      </w:r>
      <w:r w:rsidR="00353335" w:rsidRPr="00FB4736">
        <w:rPr>
          <w:rFonts w:ascii="Tahoma" w:hAnsi="Tahoma" w:cs="Tahoma"/>
          <w:b/>
        </w:rPr>
        <w:t xml:space="preserve"> - </w:t>
      </w:r>
      <w:r w:rsidR="00D56339" w:rsidRPr="00FB4736">
        <w:rPr>
          <w:rFonts w:ascii="Tahoma" w:hAnsi="Tahoma" w:cs="Tahoma"/>
          <w:b/>
        </w:rPr>
        <w:t>30III434/128 Obnova vročevoda T2600</w:t>
      </w:r>
      <w:r w:rsidR="00353335" w:rsidRPr="00FB4736">
        <w:rPr>
          <w:rFonts w:ascii="Tahoma" w:hAnsi="Tahoma" w:cs="Tahoma"/>
          <w:b/>
        </w:rPr>
        <w:t>,</w:t>
      </w:r>
      <w:r w:rsidR="00D56339" w:rsidRPr="00FB4736">
        <w:rPr>
          <w:rFonts w:ascii="Tahoma" w:hAnsi="Tahoma" w:cs="Tahoma"/>
          <w:b/>
        </w:rPr>
        <w:t xml:space="preserve"> odsek Ulica Ambrožiča Novljana - Francoska ulica </w:t>
      </w:r>
      <w:r w:rsidR="00353335" w:rsidRPr="00FB4736">
        <w:rPr>
          <w:rFonts w:ascii="Tahoma" w:hAnsi="Tahoma" w:cs="Tahoma"/>
        </w:rPr>
        <w:t>potrjujemo, da je:</w:t>
      </w:r>
    </w:p>
    <w:p w:rsidR="00B2593D" w:rsidRPr="00FB4736" w:rsidRDefault="00B2593D" w:rsidP="004C2041">
      <w:pPr>
        <w:widowControl w:val="0"/>
        <w:rPr>
          <w:rFonts w:ascii="Tahoma" w:hAnsi="Tahoma" w:cs="Tahoma"/>
        </w:rPr>
      </w:pPr>
    </w:p>
    <w:p w:rsidR="00B2593D" w:rsidRPr="00FB4736" w:rsidRDefault="00B2593D" w:rsidP="004C2041">
      <w:pPr>
        <w:widowControl w:val="0"/>
        <w:rPr>
          <w:rFonts w:ascii="Tahoma" w:hAnsi="Tahoma" w:cs="Tahoma"/>
        </w:rPr>
      </w:pPr>
      <w:r w:rsidRPr="00FB4736">
        <w:rPr>
          <w:rFonts w:ascii="Tahoma" w:hAnsi="Tahoma" w:cs="Tahoma"/>
        </w:rPr>
        <w:t>_________________________________________________________________________</w:t>
      </w:r>
      <w:r w:rsidR="003434E8" w:rsidRPr="00FB4736">
        <w:rPr>
          <w:rFonts w:ascii="Tahoma" w:hAnsi="Tahoma" w:cs="Tahoma"/>
        </w:rPr>
        <w:t>__________</w:t>
      </w:r>
    </w:p>
    <w:p w:rsidR="00B2593D" w:rsidRPr="00FB4736" w:rsidRDefault="00B2593D" w:rsidP="004C2041">
      <w:pPr>
        <w:widowControl w:val="0"/>
        <w:tabs>
          <w:tab w:val="left" w:pos="-589"/>
        </w:tabs>
        <w:ind w:right="-6518"/>
        <w:rPr>
          <w:rFonts w:ascii="Tahoma" w:hAnsi="Tahoma" w:cs="Tahoma"/>
        </w:rPr>
      </w:pPr>
      <w:r w:rsidRPr="00FB4736">
        <w:rPr>
          <w:rFonts w:ascii="Tahoma" w:hAnsi="Tahoma" w:cs="Tahoma"/>
        </w:rPr>
        <w:t>(Naziv in naslov gospodarskega subjekta)</w:t>
      </w:r>
    </w:p>
    <w:p w:rsidR="00B2593D" w:rsidRPr="00FB4736" w:rsidRDefault="00B2593D" w:rsidP="004C2041">
      <w:pPr>
        <w:widowControl w:val="0"/>
        <w:tabs>
          <w:tab w:val="left" w:pos="-589"/>
        </w:tabs>
        <w:ind w:right="-6518"/>
        <w:rPr>
          <w:rFonts w:ascii="Tahoma" w:hAnsi="Tahoma" w:cs="Tahoma"/>
        </w:rPr>
      </w:pPr>
    </w:p>
    <w:p w:rsidR="00B2593D" w:rsidRPr="00FB4736" w:rsidRDefault="00B2593D" w:rsidP="004C2041">
      <w:pPr>
        <w:widowControl w:val="0"/>
        <w:ind w:right="-6518"/>
        <w:jc w:val="both"/>
        <w:rPr>
          <w:rFonts w:ascii="Tahoma" w:hAnsi="Tahoma" w:cs="Tahoma"/>
        </w:rPr>
      </w:pPr>
      <w:r w:rsidRPr="00FB4736">
        <w:rPr>
          <w:rFonts w:ascii="Tahoma" w:hAnsi="Tahoma" w:cs="Tahoma"/>
        </w:rPr>
        <w:t xml:space="preserve">pri: </w:t>
      </w:r>
    </w:p>
    <w:p w:rsidR="00353335" w:rsidRPr="00FB4736" w:rsidRDefault="00353335" w:rsidP="004C2041">
      <w:pPr>
        <w:widowControl w:val="0"/>
        <w:ind w:right="-6518"/>
        <w:jc w:val="both"/>
        <w:rPr>
          <w:rFonts w:ascii="Tahoma" w:hAnsi="Tahoma" w:cs="Tahoma"/>
        </w:rPr>
      </w:pPr>
    </w:p>
    <w:p w:rsidR="00B2593D" w:rsidRPr="00FB4736" w:rsidRDefault="00B2593D" w:rsidP="004C2041">
      <w:pPr>
        <w:widowControl w:val="0"/>
        <w:ind w:right="-6518"/>
        <w:jc w:val="both"/>
        <w:rPr>
          <w:rFonts w:ascii="Tahoma" w:hAnsi="Tahoma" w:cs="Tahoma"/>
        </w:rPr>
      </w:pPr>
      <w:r w:rsidRPr="00FB4736">
        <w:rPr>
          <w:rFonts w:ascii="Tahoma" w:hAnsi="Tahoma" w:cs="Tahoma"/>
        </w:rPr>
        <w:t>__________________________________________________________________________</w:t>
      </w:r>
      <w:r w:rsidR="003434E8" w:rsidRPr="00FB4736">
        <w:rPr>
          <w:rFonts w:ascii="Tahoma" w:hAnsi="Tahoma" w:cs="Tahoma"/>
        </w:rPr>
        <w:t>_________</w:t>
      </w:r>
    </w:p>
    <w:p w:rsidR="00B2593D" w:rsidRPr="00FB4736" w:rsidRDefault="00B2593D" w:rsidP="004C2041">
      <w:pPr>
        <w:widowControl w:val="0"/>
        <w:ind w:right="-6518"/>
        <w:jc w:val="both"/>
        <w:rPr>
          <w:rFonts w:ascii="Tahoma" w:hAnsi="Tahoma" w:cs="Tahoma"/>
        </w:rPr>
      </w:pPr>
      <w:r w:rsidRPr="00FB4736">
        <w:rPr>
          <w:rFonts w:ascii="Tahoma" w:hAnsi="Tahoma" w:cs="Tahoma"/>
        </w:rPr>
        <w:t>(Naziv objekta</w:t>
      </w:r>
      <w:r w:rsidR="003434E8" w:rsidRPr="00FB4736">
        <w:rPr>
          <w:rFonts w:ascii="Tahoma" w:hAnsi="Tahoma" w:cs="Tahoma"/>
        </w:rPr>
        <w:t>/investicije</w:t>
      </w:r>
      <w:r w:rsidRPr="00FB4736">
        <w:rPr>
          <w:rFonts w:ascii="Tahoma" w:hAnsi="Tahoma" w:cs="Tahoma"/>
        </w:rPr>
        <w:t xml:space="preserve"> iz gradbene pogodbe)</w:t>
      </w:r>
    </w:p>
    <w:p w:rsidR="00B2593D" w:rsidRPr="00FB4736" w:rsidRDefault="00B2593D" w:rsidP="004C2041">
      <w:pPr>
        <w:widowControl w:val="0"/>
        <w:ind w:right="-6518"/>
        <w:jc w:val="both"/>
        <w:rPr>
          <w:rFonts w:ascii="Tahoma" w:hAnsi="Tahoma" w:cs="Tahoma"/>
        </w:rPr>
      </w:pPr>
    </w:p>
    <w:p w:rsidR="00B2593D" w:rsidRPr="00FB4736" w:rsidRDefault="00B2593D" w:rsidP="004C2041">
      <w:pPr>
        <w:widowControl w:val="0"/>
        <w:ind w:right="-6518"/>
        <w:jc w:val="both"/>
        <w:rPr>
          <w:rFonts w:ascii="Tahoma" w:hAnsi="Tahoma" w:cs="Tahoma"/>
        </w:rPr>
      </w:pPr>
      <w:r w:rsidRPr="00FB4736">
        <w:rPr>
          <w:rFonts w:ascii="Tahoma" w:hAnsi="Tahoma" w:cs="Tahoma"/>
        </w:rPr>
        <w:t>v letu _________ v skladu z določili gradbene pogodbe št. ______________________</w:t>
      </w:r>
      <w:r w:rsidR="006E4488" w:rsidRPr="00FB4736">
        <w:rPr>
          <w:rFonts w:ascii="Tahoma" w:hAnsi="Tahoma" w:cs="Tahoma"/>
        </w:rPr>
        <w:t xml:space="preserve"> z dne __________</w:t>
      </w:r>
    </w:p>
    <w:p w:rsidR="00444F2B" w:rsidRPr="00FB4736" w:rsidRDefault="00444F2B" w:rsidP="004C2041">
      <w:pPr>
        <w:widowControl w:val="0"/>
        <w:ind w:right="-6518"/>
        <w:jc w:val="both"/>
        <w:rPr>
          <w:rFonts w:ascii="Tahoma" w:hAnsi="Tahoma" w:cs="Tahoma"/>
        </w:rPr>
      </w:pPr>
    </w:p>
    <w:p w:rsidR="00444F2B" w:rsidRPr="00FB4736" w:rsidRDefault="00444F2B" w:rsidP="004C2041">
      <w:pPr>
        <w:widowControl w:val="0"/>
        <w:ind w:right="-6518"/>
        <w:jc w:val="both"/>
        <w:rPr>
          <w:rFonts w:ascii="Tahoma" w:hAnsi="Tahoma" w:cs="Tahoma"/>
        </w:rPr>
      </w:pPr>
      <w:r w:rsidRPr="00FB4736">
        <w:rPr>
          <w:rFonts w:ascii="Tahoma" w:hAnsi="Tahoma" w:cs="Tahoma"/>
        </w:rPr>
        <w:t>v vlogi ___________________________________________ (glavni izvajalec / podizvajalec)</w:t>
      </w:r>
    </w:p>
    <w:p w:rsidR="00444F2B" w:rsidRPr="00FB4736" w:rsidRDefault="00444F2B" w:rsidP="004C2041">
      <w:pPr>
        <w:widowControl w:val="0"/>
        <w:ind w:right="-6518"/>
        <w:jc w:val="both"/>
        <w:rPr>
          <w:rFonts w:ascii="Tahoma" w:hAnsi="Tahoma" w:cs="Tahoma"/>
        </w:rPr>
      </w:pPr>
    </w:p>
    <w:p w:rsidR="00E85E94" w:rsidRPr="00FB4736" w:rsidRDefault="00E85E94" w:rsidP="004C2041">
      <w:pPr>
        <w:widowControl w:val="0"/>
        <w:ind w:right="-6518"/>
        <w:jc w:val="both"/>
        <w:rPr>
          <w:rFonts w:ascii="Tahoma" w:hAnsi="Tahoma" w:cs="Tahoma"/>
        </w:rPr>
      </w:pPr>
    </w:p>
    <w:p w:rsidR="003434E8" w:rsidRPr="00FB4736" w:rsidRDefault="003434E8" w:rsidP="004C2041">
      <w:pPr>
        <w:widowControl w:val="0"/>
        <w:tabs>
          <w:tab w:val="left" w:pos="284"/>
        </w:tabs>
        <w:jc w:val="both"/>
        <w:rPr>
          <w:rFonts w:ascii="Tahoma" w:hAnsi="Tahoma" w:cs="Tahoma"/>
        </w:rPr>
      </w:pPr>
      <w:r w:rsidRPr="00FB4736">
        <w:rPr>
          <w:rFonts w:ascii="Tahoma" w:hAnsi="Tahoma" w:cs="Tahoma"/>
        </w:rPr>
        <w:t xml:space="preserve">zaključil izvedbo </w:t>
      </w:r>
      <w:r w:rsidR="00DA2AF3" w:rsidRPr="00FB4736">
        <w:rPr>
          <w:rFonts w:ascii="Tahoma" w:hAnsi="Tahoma" w:cs="Tahoma"/>
        </w:rPr>
        <w:t>strojno inštalacijskih</w:t>
      </w:r>
      <w:r w:rsidRPr="00FB4736">
        <w:rPr>
          <w:rFonts w:ascii="Tahoma" w:hAnsi="Tahoma" w:cs="Tahoma"/>
        </w:rPr>
        <w:t xml:space="preserve"> del pri gradnji ali obnovi </w:t>
      </w:r>
    </w:p>
    <w:p w:rsidR="00444F2B" w:rsidRPr="00FB4736" w:rsidRDefault="00444F2B" w:rsidP="004C2041">
      <w:pPr>
        <w:widowControl w:val="0"/>
        <w:ind w:right="-2"/>
        <w:jc w:val="both"/>
        <w:rPr>
          <w:rFonts w:ascii="Tahoma" w:hAnsi="Tahoma" w:cs="Tahoma"/>
        </w:rPr>
      </w:pPr>
    </w:p>
    <w:p w:rsidR="00A37E5D" w:rsidRPr="00FB4736" w:rsidRDefault="00A37E5D" w:rsidP="004C2041">
      <w:pPr>
        <w:widowControl w:val="0"/>
        <w:ind w:right="-6518"/>
        <w:jc w:val="both"/>
        <w:rPr>
          <w:rFonts w:ascii="Tahoma" w:hAnsi="Tahoma" w:cs="Tahoma"/>
        </w:rPr>
      </w:pPr>
    </w:p>
    <w:p w:rsidR="004F13C3" w:rsidRPr="00FB4736" w:rsidRDefault="00783016" w:rsidP="009D2272">
      <w:pPr>
        <w:tabs>
          <w:tab w:val="left" w:pos="142"/>
        </w:tabs>
        <w:spacing w:line="360" w:lineRule="auto"/>
        <w:jc w:val="both"/>
        <w:rPr>
          <w:rFonts w:ascii="Tahoma" w:hAnsi="Tahoma" w:cs="Tahoma"/>
        </w:rPr>
      </w:pPr>
      <w:r w:rsidRPr="00FB4736">
        <w:rPr>
          <w:rFonts w:ascii="Tahoma" w:hAnsi="Tahoma" w:cs="Tahoma"/>
        </w:rPr>
        <w:t>predizoliranega cevovoda za glavni vročevod ali toplovod ali parovod dimenzije</w:t>
      </w:r>
      <w:r w:rsidR="009D2272" w:rsidRPr="00FB4736">
        <w:rPr>
          <w:rFonts w:ascii="Tahoma" w:hAnsi="Tahoma" w:cs="Tahoma"/>
        </w:rPr>
        <w:t xml:space="preserve"> ___________</w:t>
      </w:r>
      <w:r w:rsidR="006E4488" w:rsidRPr="00FB4736">
        <w:rPr>
          <w:rFonts w:ascii="Tahoma" w:hAnsi="Tahoma" w:cs="Tahoma"/>
        </w:rPr>
        <w:t xml:space="preserve"> </w:t>
      </w:r>
      <w:r w:rsidR="009D2272" w:rsidRPr="00FB4736">
        <w:rPr>
          <w:rFonts w:ascii="Tahoma" w:hAnsi="Tahoma" w:cs="Tahoma"/>
        </w:rPr>
        <w:t>v skupni dolžini trase cevovoda</w:t>
      </w:r>
      <w:r w:rsidR="00195BFA" w:rsidRPr="00FB4736">
        <w:rPr>
          <w:rFonts w:ascii="Tahoma" w:hAnsi="Tahoma" w:cs="Tahoma"/>
        </w:rPr>
        <w:t xml:space="preserve"> za vročevod ali toplovod ali parovod</w:t>
      </w:r>
      <w:r w:rsidR="009D2272" w:rsidRPr="00FB4736">
        <w:rPr>
          <w:rFonts w:ascii="Tahoma" w:hAnsi="Tahoma" w:cs="Tahoma"/>
        </w:rPr>
        <w:t xml:space="preserve"> ________________ metrov</w:t>
      </w:r>
      <w:r w:rsidR="00E85E94" w:rsidRPr="00FB4736">
        <w:rPr>
          <w:rFonts w:ascii="Tahoma" w:hAnsi="Tahoma" w:cs="Tahoma"/>
        </w:rPr>
        <w:t>.</w:t>
      </w:r>
    </w:p>
    <w:p w:rsidR="00783016" w:rsidRPr="00FB4736" w:rsidRDefault="00783016" w:rsidP="004C2041">
      <w:pPr>
        <w:widowControl w:val="0"/>
        <w:ind w:right="-6518"/>
        <w:jc w:val="both"/>
        <w:rPr>
          <w:rFonts w:ascii="Tahoma" w:hAnsi="Tahoma" w:cs="Tahoma"/>
        </w:rPr>
      </w:pPr>
    </w:p>
    <w:p w:rsidR="00FD5FCE" w:rsidRPr="00FB4736" w:rsidRDefault="00A37E5D" w:rsidP="004C2041">
      <w:pPr>
        <w:widowControl w:val="0"/>
        <w:tabs>
          <w:tab w:val="left" w:pos="284"/>
        </w:tabs>
        <w:jc w:val="both"/>
        <w:rPr>
          <w:rFonts w:ascii="Tahoma" w:hAnsi="Tahoma" w:cs="Tahoma"/>
        </w:rPr>
      </w:pPr>
      <w:r w:rsidRPr="00FB4736">
        <w:rPr>
          <w:rFonts w:ascii="Tahoma" w:hAnsi="Tahoma" w:cs="Tahoma"/>
        </w:rPr>
        <w:t>(</w:t>
      </w:r>
      <w:r w:rsidR="00FD5FCE" w:rsidRPr="00FB4736">
        <w:rPr>
          <w:rFonts w:ascii="Tahoma" w:hAnsi="Tahoma" w:cs="Tahoma"/>
        </w:rPr>
        <w:t>ustrezno izpolnite!)</w:t>
      </w:r>
    </w:p>
    <w:p w:rsidR="00FD5FCE" w:rsidRPr="00FB4736" w:rsidRDefault="00FD5FCE" w:rsidP="004C2041">
      <w:pPr>
        <w:widowControl w:val="0"/>
        <w:ind w:right="-2"/>
        <w:jc w:val="both"/>
        <w:rPr>
          <w:rFonts w:ascii="Tahoma" w:hAnsi="Tahoma" w:cs="Tahoma"/>
        </w:rPr>
      </w:pPr>
    </w:p>
    <w:p w:rsidR="00195BFA" w:rsidRPr="00FB4736" w:rsidRDefault="00195BFA" w:rsidP="004C2041">
      <w:pPr>
        <w:widowControl w:val="0"/>
        <w:ind w:right="-2"/>
        <w:jc w:val="both"/>
        <w:rPr>
          <w:rFonts w:ascii="Tahoma" w:hAnsi="Tahoma" w:cs="Tahoma"/>
        </w:rPr>
      </w:pPr>
    </w:p>
    <w:p w:rsidR="00444F2B" w:rsidRPr="00FB4736" w:rsidRDefault="00444F2B" w:rsidP="004C2041">
      <w:pPr>
        <w:widowControl w:val="0"/>
        <w:ind w:right="-6518"/>
        <w:jc w:val="both"/>
        <w:rPr>
          <w:rFonts w:ascii="Tahoma" w:hAnsi="Tahoma" w:cs="Tahoma"/>
        </w:rPr>
      </w:pPr>
      <w:r w:rsidRPr="00FB4736">
        <w:rPr>
          <w:rFonts w:ascii="Tahoma" w:hAnsi="Tahoma" w:cs="Tahoma"/>
        </w:rPr>
        <w:t xml:space="preserve">Dela so bila opravljena kvalitetno in v pogodbeno dogovorjenih rokih. </w:t>
      </w:r>
    </w:p>
    <w:p w:rsidR="001F2061" w:rsidRPr="00FB4736" w:rsidRDefault="001F2061" w:rsidP="004C2041">
      <w:pPr>
        <w:widowControl w:val="0"/>
        <w:ind w:right="-2"/>
        <w:jc w:val="both"/>
        <w:rPr>
          <w:rFonts w:ascii="Tahoma" w:hAnsi="Tahoma" w:cs="Tahoma"/>
        </w:rPr>
      </w:pPr>
    </w:p>
    <w:p w:rsidR="00F92E60" w:rsidRPr="00FB4736" w:rsidRDefault="00F92E60" w:rsidP="004C2041">
      <w:pPr>
        <w:widowControl w:val="0"/>
        <w:jc w:val="both"/>
        <w:rPr>
          <w:rFonts w:ascii="Tahoma" w:hAnsi="Tahoma" w:cs="Tahoma"/>
        </w:rPr>
      </w:pPr>
    </w:p>
    <w:p w:rsidR="00B2593D" w:rsidRPr="00FB4736" w:rsidRDefault="00B2593D" w:rsidP="004C2041">
      <w:pPr>
        <w:widowControl w:val="0"/>
        <w:jc w:val="both"/>
        <w:rPr>
          <w:rFonts w:ascii="Tahoma" w:hAnsi="Tahoma" w:cs="Tahoma"/>
        </w:rPr>
      </w:pPr>
      <w:r w:rsidRPr="00FB4736">
        <w:rPr>
          <w:rFonts w:ascii="Tahoma" w:hAnsi="Tahoma" w:cs="Tahoma"/>
        </w:rPr>
        <w:t>Kontaktna oseba:   ______________________</w:t>
      </w:r>
    </w:p>
    <w:p w:rsidR="00B2593D" w:rsidRPr="00FB4736" w:rsidRDefault="00B2593D" w:rsidP="004C2041">
      <w:pPr>
        <w:widowControl w:val="0"/>
        <w:jc w:val="both"/>
        <w:rPr>
          <w:rFonts w:ascii="Tahoma" w:hAnsi="Tahoma" w:cs="Tahoma"/>
        </w:rPr>
      </w:pPr>
    </w:p>
    <w:p w:rsidR="00B2593D" w:rsidRPr="00FB4736" w:rsidRDefault="00B2593D" w:rsidP="004C2041">
      <w:pPr>
        <w:widowControl w:val="0"/>
        <w:jc w:val="both"/>
        <w:rPr>
          <w:rFonts w:ascii="Tahoma" w:hAnsi="Tahoma" w:cs="Tahoma"/>
        </w:rPr>
      </w:pPr>
      <w:r w:rsidRPr="00FB4736">
        <w:rPr>
          <w:rFonts w:ascii="Tahoma" w:hAnsi="Tahoma" w:cs="Tahoma"/>
        </w:rPr>
        <w:t>e-pošta:     ______________________</w:t>
      </w:r>
    </w:p>
    <w:p w:rsidR="00B2593D" w:rsidRPr="00FB4736" w:rsidRDefault="00B2593D" w:rsidP="004C2041">
      <w:pPr>
        <w:widowControl w:val="0"/>
        <w:jc w:val="both"/>
        <w:rPr>
          <w:rFonts w:ascii="Tahoma" w:hAnsi="Tahoma" w:cs="Tahoma"/>
        </w:rPr>
      </w:pPr>
    </w:p>
    <w:p w:rsidR="00B2593D" w:rsidRPr="00FB4736" w:rsidRDefault="00B2593D" w:rsidP="004C2041">
      <w:pPr>
        <w:widowControl w:val="0"/>
        <w:jc w:val="both"/>
        <w:rPr>
          <w:rFonts w:ascii="Tahoma" w:hAnsi="Tahoma" w:cs="Tahoma"/>
        </w:rPr>
      </w:pPr>
      <w:r w:rsidRPr="00FB4736">
        <w:rPr>
          <w:rFonts w:ascii="Tahoma" w:hAnsi="Tahoma" w:cs="Tahoma"/>
        </w:rPr>
        <w:t>Tel. ali GSM št.:   ______________________________</w:t>
      </w:r>
    </w:p>
    <w:p w:rsidR="00B2593D" w:rsidRPr="00FB4736" w:rsidRDefault="00B2593D" w:rsidP="004C2041">
      <w:pPr>
        <w:widowControl w:val="0"/>
        <w:rPr>
          <w:rFonts w:ascii="Tahoma" w:hAnsi="Tahoma" w:cs="Tahoma"/>
          <w:b/>
        </w:rPr>
      </w:pPr>
    </w:p>
    <w:p w:rsidR="00B2593D" w:rsidRPr="00FB4736" w:rsidRDefault="00B2593D" w:rsidP="004C2041">
      <w:pPr>
        <w:widowControl w:val="0"/>
        <w:rPr>
          <w:rFonts w:ascii="Tahoma" w:hAnsi="Tahoma" w:cs="Tahoma"/>
        </w:rPr>
      </w:pPr>
      <w:r w:rsidRPr="00FB4736">
        <w:rPr>
          <w:rFonts w:ascii="Tahoma" w:hAnsi="Tahoma" w:cs="Tahoma"/>
        </w:rPr>
        <w:t>Kraj in datum: _____________________</w:t>
      </w:r>
    </w:p>
    <w:p w:rsidR="00F92E60" w:rsidRPr="00FB4736" w:rsidRDefault="00F92E60" w:rsidP="004C2041">
      <w:pPr>
        <w:widowControl w:val="0"/>
        <w:rPr>
          <w:rFonts w:ascii="Tahoma" w:hAnsi="Tahoma" w:cs="Tahoma"/>
          <w:sz w:val="22"/>
        </w:rPr>
      </w:pPr>
    </w:p>
    <w:p w:rsidR="003D63DB" w:rsidRPr="00FB4736" w:rsidRDefault="003D63DB" w:rsidP="004C2041">
      <w:pPr>
        <w:tabs>
          <w:tab w:val="left" w:pos="284"/>
        </w:tabs>
        <w:jc w:val="both"/>
        <w:rPr>
          <w:rFonts w:ascii="Tahoma" w:hAnsi="Tahoma" w:cs="Tahoma"/>
        </w:rPr>
      </w:pPr>
    </w:p>
    <w:p w:rsidR="00353335" w:rsidRPr="00FB4736" w:rsidRDefault="00353335" w:rsidP="004C2041">
      <w:pPr>
        <w:tabs>
          <w:tab w:val="left" w:pos="284"/>
        </w:tabs>
        <w:jc w:val="both"/>
        <w:rPr>
          <w:rFonts w:ascii="Tahoma" w:hAnsi="Tahoma" w:cs="Tahoma"/>
        </w:rPr>
      </w:pPr>
    </w:p>
    <w:p w:rsidR="009D2272" w:rsidRPr="00FB4736" w:rsidRDefault="009D2272" w:rsidP="004C2041">
      <w:pPr>
        <w:tabs>
          <w:tab w:val="left" w:pos="284"/>
        </w:tabs>
        <w:jc w:val="both"/>
        <w:rPr>
          <w:rFonts w:ascii="Tahoma" w:hAnsi="Tahoma" w:cs="Tahoma"/>
        </w:rPr>
      </w:pPr>
    </w:p>
    <w:p w:rsidR="003D63DB" w:rsidRPr="00FB4736" w:rsidRDefault="003D63DB" w:rsidP="004C2041">
      <w:pPr>
        <w:rPr>
          <w:rFonts w:ascii="Tahoma" w:hAnsi="Tahoma" w:cs="Tahoma"/>
          <w:sz w:val="22"/>
        </w:rPr>
      </w:pPr>
      <w:r w:rsidRPr="00FB4736">
        <w:rPr>
          <w:rFonts w:ascii="Tahoma" w:hAnsi="Tahoma" w:cs="Tahoma"/>
          <w:sz w:val="22"/>
        </w:rPr>
        <w:t>____________________________________________</w:t>
      </w:r>
    </w:p>
    <w:p w:rsidR="003D63DB" w:rsidRPr="00FB4736" w:rsidRDefault="003D63DB" w:rsidP="004C2041">
      <w:pPr>
        <w:tabs>
          <w:tab w:val="left" w:pos="5245"/>
        </w:tabs>
        <w:jc w:val="both"/>
        <w:rPr>
          <w:rFonts w:ascii="Tahoma" w:hAnsi="Tahoma" w:cs="Tahoma"/>
        </w:rPr>
      </w:pPr>
      <w:r w:rsidRPr="00FB4736">
        <w:rPr>
          <w:rFonts w:ascii="Tahoma" w:hAnsi="Tahoma" w:cs="Tahoma"/>
        </w:rPr>
        <w:t>(Naziv, žig in podpis odgovorne osebe investitorja)</w:t>
      </w:r>
    </w:p>
    <w:p w:rsidR="00B2593D" w:rsidRPr="00FB4736" w:rsidRDefault="00B2593D" w:rsidP="00B11E1B">
      <w:pPr>
        <w:keepNext/>
        <w:widowControl w:val="0"/>
        <w:tabs>
          <w:tab w:val="left" w:pos="5245"/>
        </w:tabs>
        <w:ind w:left="4536"/>
        <w:jc w:val="both"/>
        <w:rPr>
          <w:rFonts w:ascii="Tahoma" w:hAnsi="Tahoma" w:cs="Tahoma"/>
        </w:rPr>
      </w:pPr>
    </w:p>
    <w:p w:rsidR="00065463" w:rsidRPr="00FB4736"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FB4736" w:rsidTr="00A7657D">
        <w:tc>
          <w:tcPr>
            <w:tcW w:w="8150" w:type="dxa"/>
            <w:tcBorders>
              <w:top w:val="single" w:sz="4" w:space="0" w:color="auto"/>
              <w:bottom w:val="single" w:sz="4" w:space="0" w:color="auto"/>
            </w:tcBorders>
          </w:tcPr>
          <w:p w:rsidR="00152078" w:rsidRPr="00FB4736" w:rsidRDefault="00152078" w:rsidP="00B11E1B">
            <w:pPr>
              <w:keepNext/>
              <w:widowControl w:val="0"/>
              <w:jc w:val="both"/>
              <w:rPr>
                <w:rFonts w:ascii="Tahoma" w:hAnsi="Tahoma" w:cs="Tahoma"/>
              </w:rPr>
            </w:pPr>
            <w:r w:rsidRPr="00FB4736">
              <w:rPr>
                <w:rFonts w:ascii="Tahoma" w:hAnsi="Tahoma" w:cs="Tahoma"/>
              </w:rPr>
              <w:br w:type="page"/>
            </w:r>
            <w:r w:rsidRPr="00FB4736">
              <w:rPr>
                <w:rFonts w:ascii="Tahoma" w:hAnsi="Tahoma" w:cs="Tahoma"/>
              </w:rPr>
              <w:br w:type="page"/>
            </w:r>
            <w:r w:rsidRPr="00FB4736">
              <w:rPr>
                <w:rFonts w:ascii="Tahoma" w:hAnsi="Tahoma" w:cs="Tahoma"/>
              </w:rPr>
              <w:br w:type="page"/>
              <w:t>KADROVSKA STRUKTURA</w:t>
            </w:r>
          </w:p>
        </w:tc>
        <w:tc>
          <w:tcPr>
            <w:tcW w:w="1418" w:type="dxa"/>
            <w:tcBorders>
              <w:top w:val="single" w:sz="4" w:space="0" w:color="auto"/>
              <w:bottom w:val="single" w:sz="4" w:space="0" w:color="auto"/>
            </w:tcBorders>
          </w:tcPr>
          <w:p w:rsidR="00152078" w:rsidRPr="00FB4736" w:rsidRDefault="0069041A" w:rsidP="00B11E1B">
            <w:pPr>
              <w:keepNext/>
              <w:widowControl w:val="0"/>
              <w:jc w:val="both"/>
              <w:rPr>
                <w:rFonts w:ascii="Tahoma" w:hAnsi="Tahoma" w:cs="Tahoma"/>
                <w:b/>
                <w:i/>
                <w:strike/>
              </w:rPr>
            </w:pPr>
            <w:r w:rsidRPr="00FB4736">
              <w:rPr>
                <w:rFonts w:ascii="Tahoma" w:hAnsi="Tahoma" w:cs="Tahoma"/>
                <w:b/>
                <w:i/>
                <w:strike/>
              </w:rPr>
              <w:t xml:space="preserve"> </w:t>
            </w:r>
          </w:p>
        </w:tc>
      </w:tr>
    </w:tbl>
    <w:p w:rsidR="00152078" w:rsidRPr="00FB4736" w:rsidRDefault="00152078" w:rsidP="00B11E1B">
      <w:pPr>
        <w:keepNext/>
        <w:widowControl w:val="0"/>
        <w:jc w:val="both"/>
        <w:rPr>
          <w:rFonts w:ascii="Tahoma" w:hAnsi="Tahoma" w:cs="Tahoma"/>
        </w:rPr>
      </w:pPr>
    </w:p>
    <w:p w:rsidR="001B4E2B" w:rsidRPr="00FB4736" w:rsidRDefault="001B4E2B" w:rsidP="00B11E1B">
      <w:pPr>
        <w:keepNext/>
        <w:widowControl w:val="0"/>
        <w:jc w:val="both"/>
        <w:rPr>
          <w:rFonts w:ascii="Tahoma" w:hAnsi="Tahoma" w:cs="Tahoma"/>
          <w:b/>
        </w:rPr>
      </w:pPr>
    </w:p>
    <w:p w:rsidR="00D56339" w:rsidRPr="00FB4736" w:rsidRDefault="00FD5FCE" w:rsidP="00D56339">
      <w:pPr>
        <w:keepNext/>
        <w:ind w:right="424"/>
        <w:jc w:val="center"/>
        <w:rPr>
          <w:rFonts w:ascii="Tahoma" w:hAnsi="Tahoma" w:cs="Tahoma"/>
          <w:b/>
          <w:color w:val="272727"/>
        </w:rPr>
      </w:pPr>
      <w:r w:rsidRPr="00FB4736">
        <w:rPr>
          <w:rFonts w:ascii="Tahoma" w:hAnsi="Tahoma" w:cs="Tahoma"/>
          <w:b/>
        </w:rPr>
        <w:t xml:space="preserve">Javno naročilo: </w:t>
      </w:r>
      <w:r w:rsidR="00DF2A09" w:rsidRPr="00FB4736">
        <w:rPr>
          <w:rFonts w:ascii="Tahoma" w:hAnsi="Tahoma" w:cs="Tahoma"/>
          <w:b/>
        </w:rPr>
        <w:t>JPE-SIR-</w:t>
      </w:r>
      <w:r w:rsidR="00407671" w:rsidRPr="00FB4736">
        <w:rPr>
          <w:rFonts w:ascii="Tahoma" w:hAnsi="Tahoma" w:cs="Tahoma"/>
          <w:b/>
        </w:rPr>
        <w:t>229</w:t>
      </w:r>
      <w:r w:rsidR="003B7C53" w:rsidRPr="00FB4736">
        <w:rPr>
          <w:rFonts w:ascii="Tahoma" w:hAnsi="Tahoma" w:cs="Tahoma"/>
          <w:b/>
        </w:rPr>
        <w:t>/21</w:t>
      </w:r>
      <w:r w:rsidR="00353335" w:rsidRPr="00FB4736">
        <w:rPr>
          <w:rFonts w:ascii="Tahoma" w:hAnsi="Tahoma" w:cs="Tahoma"/>
          <w:b/>
        </w:rPr>
        <w:t xml:space="preserve"> -</w:t>
      </w:r>
      <w:r w:rsidR="00D56339" w:rsidRPr="00FB4736">
        <w:rPr>
          <w:rFonts w:ascii="Tahoma" w:hAnsi="Tahoma" w:cs="Tahoma"/>
          <w:b/>
        </w:rPr>
        <w:t xml:space="preserve"> 30III434/128 Obnova vročevoda T2600</w:t>
      </w:r>
      <w:r w:rsidR="00353335" w:rsidRPr="00FB4736">
        <w:rPr>
          <w:rFonts w:ascii="Tahoma" w:hAnsi="Tahoma" w:cs="Tahoma"/>
          <w:b/>
        </w:rPr>
        <w:t>,</w:t>
      </w:r>
      <w:r w:rsidR="00D56339" w:rsidRPr="00FB4736">
        <w:rPr>
          <w:rFonts w:ascii="Tahoma" w:hAnsi="Tahoma" w:cs="Tahoma"/>
          <w:b/>
        </w:rPr>
        <w:t xml:space="preserve"> odsek Ulica Ambrožiča Novljana - Francoska ulica </w:t>
      </w:r>
    </w:p>
    <w:p w:rsidR="00FD5FCE" w:rsidRPr="00FB4736" w:rsidRDefault="00FD5FCE" w:rsidP="00B11E1B">
      <w:pPr>
        <w:keepNext/>
        <w:widowControl w:val="0"/>
        <w:jc w:val="both"/>
        <w:rPr>
          <w:rFonts w:ascii="Tahoma" w:hAnsi="Tahoma" w:cs="Tahoma"/>
          <w:b/>
        </w:rPr>
      </w:pPr>
    </w:p>
    <w:p w:rsidR="00FD5FCE" w:rsidRPr="00FB4736" w:rsidRDefault="00FD5FCE" w:rsidP="00B11E1B">
      <w:pPr>
        <w:keepNext/>
        <w:widowControl w:val="0"/>
        <w:jc w:val="both"/>
        <w:rPr>
          <w:rFonts w:ascii="Tahoma" w:hAnsi="Tahoma" w:cs="Tahoma"/>
          <w:b/>
        </w:rPr>
      </w:pPr>
    </w:p>
    <w:p w:rsidR="001B4E2B" w:rsidRPr="00FB4736"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FB4736" w:rsidTr="00DF23E0">
        <w:tc>
          <w:tcPr>
            <w:tcW w:w="675" w:type="dxa"/>
          </w:tcPr>
          <w:p w:rsidR="001B4E2B" w:rsidRPr="00FB4736" w:rsidRDefault="001B4E2B" w:rsidP="00B11E1B">
            <w:pPr>
              <w:keepNext/>
              <w:widowControl w:val="0"/>
              <w:jc w:val="both"/>
              <w:rPr>
                <w:rFonts w:ascii="Tahoma" w:hAnsi="Tahoma" w:cs="Tahoma"/>
              </w:rPr>
            </w:pPr>
          </w:p>
        </w:tc>
        <w:tc>
          <w:tcPr>
            <w:tcW w:w="3261" w:type="dxa"/>
          </w:tcPr>
          <w:p w:rsidR="001B4E2B" w:rsidRPr="00FB4736" w:rsidRDefault="0019439D" w:rsidP="00B11E1B">
            <w:pPr>
              <w:keepNext/>
              <w:widowControl w:val="0"/>
              <w:jc w:val="both"/>
              <w:rPr>
                <w:rFonts w:ascii="Tahoma" w:hAnsi="Tahoma" w:cs="Tahoma"/>
              </w:rPr>
            </w:pPr>
            <w:r w:rsidRPr="00FB4736">
              <w:rPr>
                <w:rFonts w:ascii="Tahoma" w:hAnsi="Tahoma" w:cs="Tahoma"/>
              </w:rPr>
              <w:t>Funkcija</w:t>
            </w:r>
          </w:p>
          <w:p w:rsidR="001B4E2B" w:rsidRPr="00FB4736" w:rsidRDefault="001B4E2B" w:rsidP="00B11E1B">
            <w:pPr>
              <w:keepNext/>
              <w:widowControl w:val="0"/>
              <w:jc w:val="both"/>
              <w:rPr>
                <w:rFonts w:ascii="Tahoma" w:hAnsi="Tahoma" w:cs="Tahoma"/>
              </w:rPr>
            </w:pPr>
          </w:p>
        </w:tc>
        <w:tc>
          <w:tcPr>
            <w:tcW w:w="5670" w:type="dxa"/>
          </w:tcPr>
          <w:p w:rsidR="00353335" w:rsidRPr="00FB4736" w:rsidRDefault="0019439D" w:rsidP="00353335">
            <w:pPr>
              <w:keepNext/>
              <w:widowControl w:val="0"/>
              <w:rPr>
                <w:rFonts w:ascii="Tahoma" w:hAnsi="Tahoma" w:cs="Tahoma"/>
              </w:rPr>
            </w:pPr>
            <w:r w:rsidRPr="00FB4736">
              <w:rPr>
                <w:rFonts w:ascii="Tahoma" w:hAnsi="Tahoma" w:cs="Tahoma"/>
              </w:rPr>
              <w:t>I</w:t>
            </w:r>
            <w:r w:rsidR="00353335" w:rsidRPr="00FB4736">
              <w:rPr>
                <w:rFonts w:ascii="Tahoma" w:hAnsi="Tahoma" w:cs="Tahoma"/>
              </w:rPr>
              <w:t xml:space="preserve">me in </w:t>
            </w:r>
            <w:r w:rsidR="001B4E2B" w:rsidRPr="00FB4736">
              <w:rPr>
                <w:rFonts w:ascii="Tahoma" w:hAnsi="Tahoma" w:cs="Tahoma"/>
              </w:rPr>
              <w:t xml:space="preserve">priimek, </w:t>
            </w:r>
          </w:p>
          <w:p w:rsidR="00353335" w:rsidRPr="00FB4736" w:rsidRDefault="001B4E2B" w:rsidP="00353335">
            <w:pPr>
              <w:keepNext/>
              <w:widowControl w:val="0"/>
              <w:rPr>
                <w:rFonts w:ascii="Tahoma" w:hAnsi="Tahoma" w:cs="Tahoma"/>
              </w:rPr>
            </w:pPr>
            <w:r w:rsidRPr="00FB4736">
              <w:rPr>
                <w:rFonts w:ascii="Tahoma" w:hAnsi="Tahoma" w:cs="Tahoma"/>
              </w:rPr>
              <w:t>strokovna izobrazba</w:t>
            </w:r>
            <w:r w:rsidR="0019439D" w:rsidRPr="00FB4736">
              <w:rPr>
                <w:rFonts w:ascii="Tahoma" w:hAnsi="Tahoma" w:cs="Tahoma"/>
              </w:rPr>
              <w:t xml:space="preserve">, </w:t>
            </w:r>
          </w:p>
          <w:p w:rsidR="001B4E2B" w:rsidRPr="00FB4736" w:rsidRDefault="0019439D" w:rsidP="00353335">
            <w:pPr>
              <w:keepNext/>
              <w:widowControl w:val="0"/>
              <w:rPr>
                <w:rFonts w:ascii="Tahoma" w:hAnsi="Tahoma" w:cs="Tahoma"/>
              </w:rPr>
            </w:pPr>
            <w:r w:rsidRPr="00FB4736">
              <w:rPr>
                <w:rFonts w:ascii="Tahoma" w:hAnsi="Tahoma" w:cs="Tahoma"/>
              </w:rPr>
              <w:t>št. potrdila / certifikata</w:t>
            </w:r>
            <w:r w:rsidR="00353335" w:rsidRPr="00FB4736">
              <w:rPr>
                <w:rFonts w:ascii="Tahoma" w:hAnsi="Tahoma" w:cs="Tahoma"/>
              </w:rPr>
              <w:t xml:space="preserve"> / vpisa v imenik</w:t>
            </w:r>
          </w:p>
        </w:tc>
      </w:tr>
      <w:tr w:rsidR="001B4E2B" w:rsidRPr="00FB4736" w:rsidTr="00DF23E0">
        <w:tc>
          <w:tcPr>
            <w:tcW w:w="675" w:type="dxa"/>
          </w:tcPr>
          <w:p w:rsidR="001B4E2B" w:rsidRPr="00FB4736" w:rsidRDefault="001B4E2B" w:rsidP="00B11E1B">
            <w:pPr>
              <w:keepNext/>
              <w:widowControl w:val="0"/>
              <w:jc w:val="both"/>
              <w:rPr>
                <w:rFonts w:ascii="Tahoma" w:hAnsi="Tahoma" w:cs="Tahoma"/>
              </w:rPr>
            </w:pPr>
          </w:p>
          <w:p w:rsidR="002E32A7" w:rsidRPr="00FB4736" w:rsidRDefault="002E32A7" w:rsidP="00B11E1B">
            <w:pPr>
              <w:keepNext/>
              <w:widowControl w:val="0"/>
              <w:jc w:val="both"/>
              <w:rPr>
                <w:rFonts w:ascii="Tahoma" w:hAnsi="Tahoma" w:cs="Tahoma"/>
              </w:rPr>
            </w:pPr>
          </w:p>
          <w:p w:rsidR="001B4E2B" w:rsidRPr="00FB4736" w:rsidRDefault="006D27E5" w:rsidP="00B11E1B">
            <w:pPr>
              <w:keepNext/>
              <w:widowControl w:val="0"/>
              <w:jc w:val="both"/>
              <w:rPr>
                <w:rFonts w:ascii="Tahoma" w:hAnsi="Tahoma" w:cs="Tahoma"/>
              </w:rPr>
            </w:pPr>
            <w:r w:rsidRPr="00FB4736">
              <w:rPr>
                <w:rFonts w:ascii="Tahoma" w:hAnsi="Tahoma" w:cs="Tahoma"/>
              </w:rPr>
              <w:t>1</w:t>
            </w:r>
            <w:r w:rsidR="001B4E2B" w:rsidRPr="00FB4736">
              <w:rPr>
                <w:rFonts w:ascii="Tahoma" w:hAnsi="Tahoma" w:cs="Tahoma"/>
              </w:rPr>
              <w:t>.</w:t>
            </w:r>
          </w:p>
        </w:tc>
        <w:tc>
          <w:tcPr>
            <w:tcW w:w="3261" w:type="dxa"/>
          </w:tcPr>
          <w:p w:rsidR="001B4E2B" w:rsidRPr="00FB4736" w:rsidRDefault="001B4E2B" w:rsidP="00B11E1B">
            <w:pPr>
              <w:keepNext/>
              <w:widowControl w:val="0"/>
              <w:jc w:val="both"/>
              <w:rPr>
                <w:rFonts w:ascii="Tahoma" w:hAnsi="Tahoma" w:cs="Tahoma"/>
                <w:highlight w:val="yellow"/>
              </w:rPr>
            </w:pPr>
          </w:p>
          <w:p w:rsidR="002E32A7" w:rsidRPr="00FB4736" w:rsidRDefault="002E32A7" w:rsidP="00B11E1B">
            <w:pPr>
              <w:keepNext/>
              <w:widowControl w:val="0"/>
              <w:jc w:val="both"/>
              <w:rPr>
                <w:rFonts w:ascii="Tahoma" w:hAnsi="Tahoma" w:cs="Tahoma"/>
                <w:highlight w:val="yellow"/>
              </w:rPr>
            </w:pPr>
          </w:p>
          <w:p w:rsidR="00E40C3C" w:rsidRPr="00FB4736" w:rsidRDefault="00E40C3C" w:rsidP="00B11E1B">
            <w:pPr>
              <w:keepNext/>
              <w:widowControl w:val="0"/>
              <w:jc w:val="both"/>
              <w:rPr>
                <w:rFonts w:ascii="Tahoma" w:hAnsi="Tahoma" w:cs="Tahoma"/>
              </w:rPr>
            </w:pPr>
            <w:r w:rsidRPr="00FB4736">
              <w:rPr>
                <w:rFonts w:ascii="Tahoma" w:hAnsi="Tahoma" w:cs="Tahoma"/>
              </w:rPr>
              <w:t>V</w:t>
            </w:r>
            <w:r w:rsidR="001B4E2B" w:rsidRPr="00FB4736">
              <w:rPr>
                <w:rFonts w:ascii="Tahoma" w:hAnsi="Tahoma" w:cs="Tahoma"/>
              </w:rPr>
              <w:t xml:space="preserve">odja </w:t>
            </w:r>
            <w:r w:rsidR="00DA2AF3" w:rsidRPr="00FB4736">
              <w:rPr>
                <w:rFonts w:ascii="Tahoma" w:hAnsi="Tahoma" w:cs="Tahoma"/>
              </w:rPr>
              <w:t>strojno inštalacijskih</w:t>
            </w:r>
            <w:r w:rsidR="004B7E5C" w:rsidRPr="00FB4736">
              <w:rPr>
                <w:rFonts w:ascii="Tahoma" w:hAnsi="Tahoma" w:cs="Tahoma"/>
              </w:rPr>
              <w:t xml:space="preserve"> </w:t>
            </w:r>
            <w:r w:rsidR="001B4E2B" w:rsidRPr="00FB4736">
              <w:rPr>
                <w:rFonts w:ascii="Tahoma" w:hAnsi="Tahoma" w:cs="Tahoma"/>
              </w:rPr>
              <w:t>del</w:t>
            </w:r>
          </w:p>
          <w:p w:rsidR="00844A72" w:rsidRPr="00FB4736" w:rsidRDefault="00844A72" w:rsidP="00B11E1B">
            <w:pPr>
              <w:keepNext/>
              <w:widowControl w:val="0"/>
              <w:jc w:val="both"/>
              <w:rPr>
                <w:rFonts w:ascii="Tahoma" w:hAnsi="Tahoma" w:cs="Tahoma"/>
              </w:rPr>
            </w:pPr>
          </w:p>
          <w:p w:rsidR="002E32A7" w:rsidRPr="00FB4736" w:rsidRDefault="002E32A7" w:rsidP="00B11E1B">
            <w:pPr>
              <w:keepNext/>
              <w:widowControl w:val="0"/>
              <w:jc w:val="both"/>
              <w:rPr>
                <w:rFonts w:ascii="Tahoma" w:hAnsi="Tahoma" w:cs="Tahoma"/>
              </w:rPr>
            </w:pPr>
          </w:p>
        </w:tc>
        <w:tc>
          <w:tcPr>
            <w:tcW w:w="5670" w:type="dxa"/>
          </w:tcPr>
          <w:p w:rsidR="001B4E2B" w:rsidRPr="00FB4736" w:rsidRDefault="001B4E2B" w:rsidP="00B11E1B">
            <w:pPr>
              <w:keepNext/>
              <w:widowControl w:val="0"/>
              <w:jc w:val="both"/>
              <w:rPr>
                <w:rFonts w:ascii="Tahoma" w:hAnsi="Tahoma" w:cs="Tahoma"/>
              </w:rPr>
            </w:pPr>
          </w:p>
        </w:tc>
      </w:tr>
      <w:tr w:rsidR="00A37E5D" w:rsidRPr="00FB4736" w:rsidTr="00A37E5D">
        <w:tc>
          <w:tcPr>
            <w:tcW w:w="675" w:type="dxa"/>
            <w:tcBorders>
              <w:top w:val="single" w:sz="4" w:space="0" w:color="auto"/>
              <w:left w:val="single" w:sz="4" w:space="0" w:color="auto"/>
              <w:bottom w:val="single" w:sz="4" w:space="0" w:color="auto"/>
              <w:right w:val="single" w:sz="4" w:space="0" w:color="auto"/>
            </w:tcBorders>
          </w:tcPr>
          <w:p w:rsidR="00A37E5D" w:rsidRPr="00FB4736" w:rsidRDefault="00A37E5D" w:rsidP="00B11E1B">
            <w:pPr>
              <w:keepNext/>
              <w:widowControl w:val="0"/>
              <w:jc w:val="both"/>
              <w:rPr>
                <w:rFonts w:ascii="Tahoma" w:hAnsi="Tahoma" w:cs="Tahoma"/>
              </w:rPr>
            </w:pPr>
          </w:p>
          <w:p w:rsidR="00A37E5D" w:rsidRPr="00FB4736" w:rsidRDefault="00A37E5D" w:rsidP="00B11E1B">
            <w:pPr>
              <w:keepNext/>
              <w:widowControl w:val="0"/>
              <w:jc w:val="both"/>
              <w:rPr>
                <w:rFonts w:ascii="Tahoma" w:hAnsi="Tahoma" w:cs="Tahoma"/>
              </w:rPr>
            </w:pPr>
            <w:r w:rsidRPr="00FB4736">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FB4736" w:rsidRDefault="00A37E5D" w:rsidP="00B11E1B">
            <w:pPr>
              <w:keepNext/>
              <w:widowControl w:val="0"/>
              <w:jc w:val="both"/>
              <w:rPr>
                <w:rFonts w:ascii="Tahoma" w:hAnsi="Tahoma" w:cs="Tahoma"/>
              </w:rPr>
            </w:pPr>
          </w:p>
          <w:p w:rsidR="00A37E5D" w:rsidRPr="00FB4736" w:rsidRDefault="00A37E5D" w:rsidP="00B11E1B">
            <w:pPr>
              <w:keepNext/>
              <w:widowControl w:val="0"/>
              <w:jc w:val="both"/>
              <w:rPr>
                <w:rFonts w:ascii="Tahoma" w:hAnsi="Tahoma" w:cs="Tahoma"/>
              </w:rPr>
            </w:pPr>
            <w:r w:rsidRPr="00FB4736">
              <w:rPr>
                <w:rFonts w:ascii="Tahoma" w:hAnsi="Tahoma" w:cs="Tahoma"/>
              </w:rPr>
              <w:t xml:space="preserve">Varilec </w:t>
            </w:r>
            <w:r w:rsidR="004F13C3" w:rsidRPr="00FB4736">
              <w:rPr>
                <w:rFonts w:ascii="Tahoma" w:hAnsi="Tahoma" w:cs="Tahoma"/>
              </w:rPr>
              <w:t xml:space="preserve">za ročno obločno varjenje </w:t>
            </w:r>
            <w:r w:rsidRPr="00FB4736">
              <w:rPr>
                <w:rFonts w:ascii="Tahoma" w:hAnsi="Tahoma" w:cs="Tahoma"/>
              </w:rPr>
              <w:t xml:space="preserve">– </w:t>
            </w:r>
            <w:r w:rsidR="004F13C3" w:rsidRPr="00FB4736">
              <w:rPr>
                <w:rFonts w:ascii="Tahoma" w:hAnsi="Tahoma" w:cs="Tahoma"/>
              </w:rPr>
              <w:t xml:space="preserve">varilni postopek 111 ali </w:t>
            </w:r>
            <w:r w:rsidR="00E85E94" w:rsidRPr="00FB4736">
              <w:rPr>
                <w:rFonts w:ascii="Tahoma" w:hAnsi="Tahoma" w:cs="Tahoma"/>
              </w:rPr>
              <w:t xml:space="preserve">TIG varjenje – varilni postopek </w:t>
            </w:r>
            <w:r w:rsidR="004F13C3" w:rsidRPr="00FB4736">
              <w:rPr>
                <w:rFonts w:ascii="Tahoma" w:hAnsi="Tahoma" w:cs="Tahoma"/>
              </w:rPr>
              <w:t>141</w:t>
            </w:r>
          </w:p>
          <w:p w:rsidR="00A37E5D" w:rsidRPr="00FB4736"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FB4736" w:rsidRDefault="00A37E5D" w:rsidP="00B11E1B">
            <w:pPr>
              <w:keepNext/>
              <w:widowControl w:val="0"/>
              <w:jc w:val="both"/>
              <w:rPr>
                <w:rFonts w:ascii="Tahoma" w:hAnsi="Tahoma" w:cs="Tahoma"/>
              </w:rPr>
            </w:pPr>
          </w:p>
        </w:tc>
      </w:tr>
      <w:tr w:rsidR="00E85E94" w:rsidRPr="00FB4736" w:rsidTr="00A37E5D">
        <w:tc>
          <w:tcPr>
            <w:tcW w:w="675"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p w:rsidR="00E85E94" w:rsidRPr="00FB4736" w:rsidRDefault="00E85E94" w:rsidP="00E85E94">
            <w:pPr>
              <w:keepNext/>
              <w:widowControl w:val="0"/>
              <w:jc w:val="both"/>
              <w:rPr>
                <w:rFonts w:ascii="Tahoma" w:hAnsi="Tahoma" w:cs="Tahoma"/>
              </w:rPr>
            </w:pPr>
            <w:r w:rsidRPr="00FB4736">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p w:rsidR="00E85E94" w:rsidRPr="00FB4736" w:rsidRDefault="00E85E94" w:rsidP="00E85E94">
            <w:pPr>
              <w:keepNext/>
              <w:widowControl w:val="0"/>
              <w:jc w:val="both"/>
              <w:rPr>
                <w:rFonts w:ascii="Tahoma" w:hAnsi="Tahoma" w:cs="Tahoma"/>
              </w:rPr>
            </w:pPr>
            <w:r w:rsidRPr="00FB4736">
              <w:rPr>
                <w:rFonts w:ascii="Tahoma" w:hAnsi="Tahoma" w:cs="Tahoma"/>
              </w:rPr>
              <w:t>Varilec za ročno obločno varjenje – varilni postopek 111 ali TIG varjenje – varilni postopek 141</w:t>
            </w:r>
          </w:p>
          <w:p w:rsidR="00E85E94" w:rsidRPr="00FB4736"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tc>
      </w:tr>
      <w:tr w:rsidR="00E85E94" w:rsidRPr="00FB4736" w:rsidTr="00A37E5D">
        <w:tc>
          <w:tcPr>
            <w:tcW w:w="675"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p w:rsidR="00E85E94" w:rsidRPr="00FB4736" w:rsidRDefault="00E85E94" w:rsidP="00E85E94">
            <w:pPr>
              <w:keepNext/>
              <w:widowControl w:val="0"/>
              <w:jc w:val="both"/>
              <w:rPr>
                <w:rFonts w:ascii="Tahoma" w:hAnsi="Tahoma" w:cs="Tahoma"/>
              </w:rPr>
            </w:pPr>
            <w:r w:rsidRPr="00FB4736">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p w:rsidR="00E85E94" w:rsidRPr="00FB4736" w:rsidRDefault="00E85E94" w:rsidP="00E85E94">
            <w:pPr>
              <w:keepNext/>
              <w:widowControl w:val="0"/>
              <w:jc w:val="both"/>
              <w:rPr>
                <w:rFonts w:ascii="Tahoma" w:hAnsi="Tahoma" w:cs="Tahoma"/>
              </w:rPr>
            </w:pPr>
            <w:r w:rsidRPr="00FB4736">
              <w:rPr>
                <w:rFonts w:ascii="Tahoma" w:hAnsi="Tahoma" w:cs="Tahoma"/>
              </w:rPr>
              <w:t>Varilec za ročno obločno varjenje – varilni postopek 111 ali TIG varjenje – varilni postopek 141</w:t>
            </w:r>
          </w:p>
          <w:p w:rsidR="00E85E94" w:rsidRPr="00FB4736"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FB4736" w:rsidRDefault="00E85E94" w:rsidP="00E85E94">
            <w:pPr>
              <w:keepNext/>
              <w:widowControl w:val="0"/>
              <w:jc w:val="both"/>
              <w:rPr>
                <w:rFonts w:ascii="Tahoma" w:hAnsi="Tahoma" w:cs="Tahoma"/>
              </w:rPr>
            </w:pPr>
          </w:p>
        </w:tc>
      </w:tr>
    </w:tbl>
    <w:p w:rsidR="00152078" w:rsidRPr="00FB4736" w:rsidRDefault="00152078" w:rsidP="00B11E1B">
      <w:pPr>
        <w:keepNext/>
        <w:widowControl w:val="0"/>
        <w:jc w:val="both"/>
        <w:rPr>
          <w:rFonts w:ascii="Tahoma" w:hAnsi="Tahoma" w:cs="Tahoma"/>
        </w:rPr>
      </w:pPr>
    </w:p>
    <w:p w:rsidR="00152078" w:rsidRPr="00FB4736" w:rsidRDefault="00152078" w:rsidP="00AC3E40">
      <w:pPr>
        <w:widowControl w:val="0"/>
        <w:tabs>
          <w:tab w:val="num" w:pos="360"/>
        </w:tabs>
        <w:jc w:val="both"/>
        <w:rPr>
          <w:rFonts w:ascii="Tahoma" w:hAnsi="Tahoma" w:cs="Tahoma"/>
          <w:b/>
        </w:rPr>
      </w:pPr>
      <w:r w:rsidRPr="00FB4736">
        <w:rPr>
          <w:rFonts w:ascii="Tahoma" w:hAnsi="Tahoma" w:cs="Tahoma"/>
        </w:rPr>
        <w:t xml:space="preserve">Ponudnik </w:t>
      </w:r>
      <w:r w:rsidR="00D57C4F" w:rsidRPr="00FB4736">
        <w:rPr>
          <w:rFonts w:ascii="Tahoma" w:hAnsi="Tahoma" w:cs="Tahoma"/>
        </w:rPr>
        <w:t>poleg izpolnjene tabele Kadrovska struktura</w:t>
      </w:r>
      <w:r w:rsidRPr="00FB4736">
        <w:rPr>
          <w:rFonts w:ascii="Tahoma" w:hAnsi="Tahoma" w:cs="Tahoma"/>
        </w:rPr>
        <w:t xml:space="preserve"> predloži dokazila o izpolnjevanju pogoja za </w:t>
      </w:r>
      <w:r w:rsidR="00986F31" w:rsidRPr="00FB4736">
        <w:rPr>
          <w:rFonts w:ascii="Tahoma" w:hAnsi="Tahoma" w:cs="Tahoma"/>
        </w:rPr>
        <w:t>kadre</w:t>
      </w:r>
      <w:r w:rsidR="00D57C4F" w:rsidRPr="00FB4736">
        <w:rPr>
          <w:rFonts w:ascii="Tahoma" w:hAnsi="Tahoma" w:cs="Tahoma"/>
        </w:rPr>
        <w:t>,</w:t>
      </w:r>
      <w:r w:rsidRPr="00FB4736">
        <w:rPr>
          <w:rFonts w:ascii="Tahoma" w:hAnsi="Tahoma" w:cs="Tahoma"/>
        </w:rPr>
        <w:t xml:space="preserve"> ki </w:t>
      </w:r>
      <w:r w:rsidR="0037668A" w:rsidRPr="00FB4736">
        <w:rPr>
          <w:rFonts w:ascii="Tahoma" w:hAnsi="Tahoma" w:cs="Tahoma"/>
        </w:rPr>
        <w:t>j</w:t>
      </w:r>
      <w:r w:rsidR="00986F31" w:rsidRPr="00FB4736">
        <w:rPr>
          <w:rFonts w:ascii="Tahoma" w:hAnsi="Tahoma" w:cs="Tahoma"/>
        </w:rPr>
        <w:t>ih</w:t>
      </w:r>
      <w:r w:rsidR="0037668A" w:rsidRPr="00FB4736">
        <w:rPr>
          <w:rFonts w:ascii="Tahoma" w:hAnsi="Tahoma" w:cs="Tahoma"/>
        </w:rPr>
        <w:t xml:space="preserve"> </w:t>
      </w:r>
      <w:r w:rsidRPr="00FB4736">
        <w:rPr>
          <w:rFonts w:ascii="Tahoma" w:hAnsi="Tahoma" w:cs="Tahoma"/>
        </w:rPr>
        <w:t xml:space="preserve">prijavlja, </w:t>
      </w:r>
      <w:r w:rsidR="00EA0B63" w:rsidRPr="00FB4736">
        <w:rPr>
          <w:rFonts w:ascii="Tahoma" w:hAnsi="Tahoma" w:cs="Tahoma"/>
        </w:rPr>
        <w:t>v skladu z določili točke 3.2.</w:t>
      </w:r>
      <w:r w:rsidR="00B270ED" w:rsidRPr="00FB4736">
        <w:rPr>
          <w:rFonts w:ascii="Tahoma" w:hAnsi="Tahoma" w:cs="Tahoma"/>
        </w:rPr>
        <w:t>3</w:t>
      </w:r>
      <w:r w:rsidR="00EA0B63" w:rsidRPr="00FB4736">
        <w:rPr>
          <w:rFonts w:ascii="Tahoma" w:hAnsi="Tahoma" w:cs="Tahoma"/>
        </w:rPr>
        <w:t>.2</w:t>
      </w:r>
      <w:r w:rsidR="00D57C4F" w:rsidRPr="00FB4736">
        <w:rPr>
          <w:rFonts w:ascii="Tahoma" w:hAnsi="Tahoma" w:cs="Tahoma"/>
        </w:rPr>
        <w:t xml:space="preserve"> te razpisne dokumentacije</w:t>
      </w:r>
      <w:r w:rsidR="00EA0B63" w:rsidRPr="00FB4736">
        <w:rPr>
          <w:rFonts w:ascii="Tahoma" w:hAnsi="Tahoma" w:cs="Tahoma"/>
        </w:rPr>
        <w:t>.</w:t>
      </w:r>
    </w:p>
    <w:p w:rsidR="00152078" w:rsidRPr="00FB4736" w:rsidRDefault="00152078" w:rsidP="00AC3E40">
      <w:pPr>
        <w:widowControl w:val="0"/>
        <w:jc w:val="both"/>
        <w:rPr>
          <w:rFonts w:ascii="Tahoma" w:hAnsi="Tahoma" w:cs="Tahoma"/>
          <w:b/>
        </w:rPr>
      </w:pPr>
    </w:p>
    <w:p w:rsidR="00152078" w:rsidRPr="00FB4736" w:rsidRDefault="00152078" w:rsidP="00AC3E40">
      <w:pPr>
        <w:widowControl w:val="0"/>
        <w:jc w:val="both"/>
        <w:rPr>
          <w:rFonts w:ascii="Tahoma" w:hAnsi="Tahoma" w:cs="Tahoma"/>
          <w:b/>
        </w:rPr>
      </w:pPr>
    </w:p>
    <w:p w:rsidR="0019439D" w:rsidRPr="00FB4736" w:rsidRDefault="0019439D" w:rsidP="00AC3E40">
      <w:pPr>
        <w:pStyle w:val="Telobesedila-zamik"/>
        <w:widowControl w:val="0"/>
        <w:tabs>
          <w:tab w:val="left" w:pos="357"/>
        </w:tabs>
        <w:ind w:left="357"/>
        <w:outlineLvl w:val="0"/>
        <w:rPr>
          <w:rFonts w:ascii="Tahoma" w:hAnsi="Tahoma" w:cs="Tahoma"/>
          <w:sz w:val="20"/>
          <w:lang w:val="sl-SI"/>
        </w:rPr>
      </w:pPr>
      <w:r w:rsidRPr="00FB4736">
        <w:rPr>
          <w:rFonts w:ascii="Tahoma" w:hAnsi="Tahoma" w:cs="Tahoma"/>
          <w:sz w:val="20"/>
          <w:lang w:val="sl-SI"/>
        </w:rPr>
        <w:t>Kraj in datum: __________________________</w:t>
      </w:r>
    </w:p>
    <w:p w:rsidR="003434E8" w:rsidRPr="00FB4736" w:rsidRDefault="003434E8" w:rsidP="00AC3E40">
      <w:pPr>
        <w:pStyle w:val="Telobesedila-zamik"/>
        <w:widowControl w:val="0"/>
        <w:tabs>
          <w:tab w:val="left" w:pos="357"/>
        </w:tabs>
        <w:ind w:left="357"/>
        <w:rPr>
          <w:rFonts w:ascii="Tahoma" w:hAnsi="Tahoma" w:cs="Tahoma"/>
          <w:sz w:val="20"/>
          <w:lang w:val="sl-SI"/>
        </w:rPr>
      </w:pPr>
    </w:p>
    <w:p w:rsidR="0019439D" w:rsidRPr="00FB4736" w:rsidRDefault="0019439D" w:rsidP="00AC3E40">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003434E8" w:rsidRPr="00FB4736">
        <w:rPr>
          <w:rFonts w:ascii="Tahoma" w:hAnsi="Tahoma" w:cs="Tahoma"/>
          <w:sz w:val="20"/>
          <w:lang w:val="sl-SI"/>
        </w:rPr>
        <w:t>____________</w:t>
      </w:r>
      <w:r w:rsidRPr="00FB4736">
        <w:rPr>
          <w:rFonts w:ascii="Tahoma" w:hAnsi="Tahoma" w:cs="Tahoma"/>
          <w:sz w:val="20"/>
          <w:lang w:val="sl-SI"/>
        </w:rPr>
        <w:t>________________________</w:t>
      </w:r>
    </w:p>
    <w:p w:rsidR="0019439D" w:rsidRPr="00FB4736" w:rsidRDefault="0019439D" w:rsidP="00AC3E40">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0064602E" w:rsidRPr="00FB4736">
        <w:rPr>
          <w:rFonts w:ascii="Tahoma" w:hAnsi="Tahoma" w:cs="Tahoma"/>
          <w:sz w:val="20"/>
          <w:lang w:val="sl-SI"/>
        </w:rPr>
        <w:tab/>
      </w:r>
      <w:r w:rsidRPr="00FB4736">
        <w:rPr>
          <w:rFonts w:ascii="Tahoma" w:hAnsi="Tahoma" w:cs="Tahoma"/>
          <w:sz w:val="20"/>
          <w:lang w:val="sl-SI"/>
        </w:rPr>
        <w:t>(naziv ponudnika)</w:t>
      </w:r>
    </w:p>
    <w:p w:rsidR="0019439D" w:rsidRPr="00FB4736" w:rsidRDefault="0019439D" w:rsidP="00AC3E40">
      <w:pPr>
        <w:pStyle w:val="Telobesedila-zamik"/>
        <w:widowControl w:val="0"/>
        <w:tabs>
          <w:tab w:val="left" w:pos="357"/>
        </w:tabs>
        <w:ind w:left="357"/>
        <w:rPr>
          <w:rFonts w:ascii="Tahoma" w:hAnsi="Tahoma" w:cs="Tahoma"/>
          <w:sz w:val="20"/>
          <w:lang w:val="sl-SI"/>
        </w:rPr>
      </w:pPr>
    </w:p>
    <w:p w:rsidR="0019439D" w:rsidRPr="00FB4736" w:rsidRDefault="0019439D" w:rsidP="00AC3E40">
      <w:pPr>
        <w:pStyle w:val="Telobesedila-zamik"/>
        <w:widowControl w:val="0"/>
        <w:tabs>
          <w:tab w:val="left" w:pos="357"/>
        </w:tabs>
        <w:ind w:left="357"/>
        <w:rPr>
          <w:rFonts w:ascii="Tahoma" w:hAnsi="Tahoma" w:cs="Tahoma"/>
          <w:sz w:val="20"/>
          <w:lang w:val="sl-SI"/>
        </w:rPr>
      </w:pPr>
    </w:p>
    <w:p w:rsidR="0064602E" w:rsidRPr="00FB4736" w:rsidRDefault="0064602E" w:rsidP="00AC3E40">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002E32A7" w:rsidRPr="00FB4736">
        <w:rPr>
          <w:rFonts w:ascii="Tahoma" w:hAnsi="Tahoma" w:cs="Tahoma"/>
          <w:sz w:val="20"/>
          <w:lang w:val="sl-SI"/>
        </w:rPr>
        <w:t>____________</w:t>
      </w:r>
      <w:r w:rsidRPr="00FB4736">
        <w:rPr>
          <w:rFonts w:ascii="Tahoma" w:hAnsi="Tahoma" w:cs="Tahoma"/>
          <w:sz w:val="20"/>
          <w:lang w:val="sl-SI"/>
        </w:rPr>
        <w:t>________________________</w:t>
      </w:r>
    </w:p>
    <w:p w:rsidR="0019439D" w:rsidRPr="00FB4736" w:rsidRDefault="0019439D" w:rsidP="00AC3E40">
      <w:pPr>
        <w:pStyle w:val="Telobesedila-zamik"/>
        <w:widowControl w:val="0"/>
        <w:tabs>
          <w:tab w:val="left" w:pos="357"/>
        </w:tabs>
        <w:ind w:left="357"/>
        <w:rPr>
          <w:rFonts w:ascii="Tahoma" w:hAnsi="Tahoma" w:cs="Tahoma"/>
          <w:sz w:val="20"/>
          <w:lang w:val="sl-SI"/>
        </w:rPr>
      </w:pP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r>
      <w:r w:rsidRPr="00FB4736">
        <w:rPr>
          <w:rFonts w:ascii="Tahoma" w:hAnsi="Tahoma" w:cs="Tahoma"/>
          <w:sz w:val="20"/>
          <w:lang w:val="sl-SI"/>
        </w:rPr>
        <w:tab/>
        <w:t>(ime in priimek ter podpis odgovorne osebe)</w:t>
      </w:r>
    </w:p>
    <w:p w:rsidR="0019439D" w:rsidRPr="00FB4736" w:rsidRDefault="0019439D" w:rsidP="00AC3E40">
      <w:pPr>
        <w:widowControl w:val="0"/>
        <w:outlineLvl w:val="2"/>
        <w:rPr>
          <w:rFonts w:ascii="Tahoma" w:hAnsi="Tahoma" w:cs="Tahoma"/>
          <w:sz w:val="22"/>
          <w:szCs w:val="22"/>
        </w:rPr>
      </w:pPr>
    </w:p>
    <w:p w:rsidR="00E85E94" w:rsidRPr="00FB4736" w:rsidRDefault="00E85E94">
      <w:pPr>
        <w:rPr>
          <w:rFonts w:ascii="Tahoma" w:hAnsi="Tahoma" w:cs="Tahoma"/>
          <w:sz w:val="22"/>
          <w:szCs w:val="22"/>
        </w:rPr>
      </w:pPr>
      <w:r w:rsidRPr="00FB4736">
        <w:rPr>
          <w:rFonts w:ascii="Tahoma" w:hAnsi="Tahoma" w:cs="Tahoma"/>
          <w:sz w:val="22"/>
          <w:szCs w:val="22"/>
        </w:rPr>
        <w:br w:type="page"/>
      </w:r>
    </w:p>
    <w:p w:rsidR="0019439D" w:rsidRPr="00FB4736" w:rsidRDefault="0019439D" w:rsidP="00AC3E40">
      <w:pPr>
        <w:widowControl w:val="0"/>
        <w:outlineLvl w:val="2"/>
        <w:rPr>
          <w:rFonts w:ascii="Tahoma" w:hAnsi="Tahoma" w:cs="Tahoma"/>
          <w:sz w:val="22"/>
          <w:szCs w:val="22"/>
        </w:rPr>
      </w:pPr>
    </w:p>
    <w:p w:rsidR="00870CEE" w:rsidRPr="00FB4736"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FB4736" w:rsidTr="00C84907">
        <w:tc>
          <w:tcPr>
            <w:tcW w:w="7740" w:type="dxa"/>
            <w:tcBorders>
              <w:top w:val="single" w:sz="4" w:space="0" w:color="000000"/>
              <w:left w:val="single" w:sz="4" w:space="0" w:color="000000"/>
              <w:bottom w:val="single" w:sz="4" w:space="0" w:color="000000"/>
            </w:tcBorders>
          </w:tcPr>
          <w:p w:rsidR="00693E44" w:rsidRPr="00FB4736" w:rsidRDefault="00693E44" w:rsidP="00B11E1B">
            <w:pPr>
              <w:keepNext/>
              <w:widowControl w:val="0"/>
              <w:snapToGrid w:val="0"/>
              <w:jc w:val="both"/>
              <w:rPr>
                <w:rFonts w:ascii="Tahoma" w:eastAsia="Calibri" w:hAnsi="Tahoma" w:cs="Tahoma"/>
                <w:sz w:val="22"/>
                <w:szCs w:val="22"/>
                <w:lang w:eastAsia="en-US"/>
              </w:rPr>
            </w:pPr>
            <w:r w:rsidRPr="00FB4736">
              <w:rPr>
                <w:rFonts w:ascii="Calibri" w:eastAsia="Calibri" w:hAnsi="Calibri"/>
                <w:sz w:val="22"/>
                <w:szCs w:val="22"/>
                <w:lang w:eastAsia="en-US"/>
              </w:rPr>
              <w:br w:type="page"/>
            </w:r>
            <w:r w:rsidRPr="00FB4736">
              <w:rPr>
                <w:rFonts w:ascii="Tahoma" w:eastAsia="Calibri" w:hAnsi="Tahoma" w:cs="Tahoma"/>
                <w:b/>
                <w:sz w:val="22"/>
                <w:szCs w:val="22"/>
                <w:lang w:eastAsia="en-US"/>
              </w:rPr>
              <w:br w:type="page"/>
            </w:r>
            <w:r w:rsidRPr="00FB4736">
              <w:rPr>
                <w:rFonts w:ascii="Tahoma" w:eastAsia="Calibri" w:hAnsi="Tahoma" w:cs="Tahoma"/>
                <w:b/>
                <w:sz w:val="22"/>
                <w:szCs w:val="22"/>
                <w:lang w:eastAsia="en-US"/>
              </w:rPr>
              <w:br w:type="page"/>
            </w:r>
            <w:r w:rsidRPr="00FB4736">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FB4736" w:rsidRDefault="00693E44" w:rsidP="00B11E1B">
            <w:pPr>
              <w:keepNext/>
              <w:widowControl w:val="0"/>
              <w:ind w:left="72" w:hanging="72"/>
              <w:jc w:val="both"/>
              <w:rPr>
                <w:rFonts w:ascii="Tahoma" w:eastAsia="Calibri" w:hAnsi="Tahoma" w:cs="Tahoma"/>
                <w:i/>
                <w:sz w:val="22"/>
                <w:szCs w:val="22"/>
                <w:lang w:eastAsia="en-US"/>
              </w:rPr>
            </w:pPr>
          </w:p>
        </w:tc>
      </w:tr>
    </w:tbl>
    <w:p w:rsidR="00693E44" w:rsidRPr="00FB4736" w:rsidRDefault="00693E44" w:rsidP="00B11E1B">
      <w:pPr>
        <w:keepNext/>
        <w:widowControl w:val="0"/>
        <w:jc w:val="both"/>
        <w:rPr>
          <w:rFonts w:ascii="Tahoma" w:eastAsia="Calibri" w:hAnsi="Tahoma" w:cs="Tahoma"/>
          <w:sz w:val="22"/>
          <w:szCs w:val="22"/>
          <w:lang w:eastAsia="en-US"/>
        </w:rPr>
      </w:pPr>
    </w:p>
    <w:p w:rsidR="00693E44" w:rsidRPr="00FB4736" w:rsidRDefault="00693E44" w:rsidP="005C2589">
      <w:pPr>
        <w:keepNext/>
        <w:widowControl w:val="0"/>
        <w:jc w:val="both"/>
        <w:rPr>
          <w:rFonts w:ascii="Tahoma" w:eastAsia="Calibri" w:hAnsi="Tahoma" w:cs="Tahoma"/>
          <w:lang w:eastAsia="en-US"/>
        </w:rPr>
      </w:pPr>
      <w:r w:rsidRPr="00FB4736">
        <w:rPr>
          <w:rFonts w:ascii="Tahoma" w:eastAsia="Calibri" w:hAnsi="Tahoma" w:cs="Tahoma"/>
          <w:lang w:eastAsia="en-US"/>
        </w:rPr>
        <w:t>Ponudnik: ___________________________________________________</w:t>
      </w:r>
      <w:r w:rsidR="005C2589" w:rsidRPr="00FB4736">
        <w:rPr>
          <w:rFonts w:ascii="Tahoma" w:eastAsia="Calibri" w:hAnsi="Tahoma" w:cs="Tahoma"/>
          <w:lang w:eastAsia="en-US"/>
        </w:rPr>
        <w:t>_________</w:t>
      </w:r>
      <w:r w:rsidRPr="00FB4736">
        <w:rPr>
          <w:rFonts w:ascii="Tahoma" w:eastAsia="Calibri" w:hAnsi="Tahoma" w:cs="Tahoma"/>
          <w:lang w:eastAsia="en-US"/>
        </w:rPr>
        <w:t>_______________,</w:t>
      </w:r>
    </w:p>
    <w:p w:rsidR="00D56339" w:rsidRPr="00FB4736" w:rsidRDefault="00693E44" w:rsidP="005C2589">
      <w:pPr>
        <w:keepNext/>
        <w:ind w:right="424"/>
        <w:jc w:val="both"/>
        <w:rPr>
          <w:rFonts w:ascii="Tahoma" w:hAnsi="Tahoma" w:cs="Tahoma"/>
          <w:b/>
          <w:color w:val="272727"/>
        </w:rPr>
      </w:pPr>
      <w:r w:rsidRPr="00FB4736">
        <w:rPr>
          <w:rFonts w:ascii="Tahoma" w:eastAsia="Calibri" w:hAnsi="Tahoma" w:cs="Tahoma"/>
          <w:lang w:eastAsia="en-US"/>
        </w:rPr>
        <w:t>izjavljamo, da bomo pri izvedbi javnega naročila</w:t>
      </w:r>
      <w:r w:rsidR="00AF612D" w:rsidRPr="00FB4736">
        <w:rPr>
          <w:rFonts w:ascii="Tahoma" w:eastAsia="Calibri" w:hAnsi="Tahoma" w:cs="Tahoma"/>
          <w:lang w:eastAsia="en-US"/>
        </w:rPr>
        <w:t xml:space="preserve"> št. </w:t>
      </w:r>
      <w:r w:rsidR="00DF2A09" w:rsidRPr="00FB4736">
        <w:rPr>
          <w:rFonts w:ascii="Tahoma" w:eastAsia="Calibri" w:hAnsi="Tahoma" w:cs="Tahoma"/>
          <w:b/>
          <w:lang w:eastAsia="en-US"/>
        </w:rPr>
        <w:t>JPE-SIR-</w:t>
      </w:r>
      <w:r w:rsidR="00407671" w:rsidRPr="00FB4736">
        <w:rPr>
          <w:rFonts w:ascii="Tahoma" w:eastAsia="Calibri" w:hAnsi="Tahoma" w:cs="Tahoma"/>
          <w:b/>
          <w:lang w:eastAsia="en-US"/>
        </w:rPr>
        <w:t>229</w:t>
      </w:r>
      <w:r w:rsidR="003B7C53" w:rsidRPr="00FB4736">
        <w:rPr>
          <w:rFonts w:ascii="Tahoma" w:eastAsia="Calibri" w:hAnsi="Tahoma" w:cs="Tahoma"/>
          <w:b/>
          <w:lang w:eastAsia="en-US"/>
        </w:rPr>
        <w:t>/21</w:t>
      </w:r>
      <w:r w:rsidR="00063C72" w:rsidRPr="00FB4736">
        <w:rPr>
          <w:rFonts w:ascii="Tahoma" w:eastAsia="Calibri" w:hAnsi="Tahoma" w:cs="Tahoma"/>
          <w:b/>
          <w:lang w:eastAsia="en-US"/>
        </w:rPr>
        <w:t xml:space="preserve"> </w:t>
      </w:r>
      <w:r w:rsidR="005C2589" w:rsidRPr="00FB4736">
        <w:rPr>
          <w:rFonts w:ascii="Tahoma" w:eastAsia="Calibri" w:hAnsi="Tahoma" w:cs="Tahoma"/>
          <w:b/>
          <w:lang w:eastAsia="en-US"/>
        </w:rPr>
        <w:t xml:space="preserve">- </w:t>
      </w:r>
      <w:r w:rsidR="00D56339" w:rsidRPr="00FB4736">
        <w:rPr>
          <w:rFonts w:ascii="Tahoma" w:hAnsi="Tahoma" w:cs="Tahoma"/>
          <w:b/>
        </w:rPr>
        <w:t>30III434/128 Obnova vročevoda T2600</w:t>
      </w:r>
      <w:r w:rsidR="005C2589" w:rsidRPr="00FB4736">
        <w:rPr>
          <w:rFonts w:ascii="Tahoma" w:hAnsi="Tahoma" w:cs="Tahoma"/>
          <w:b/>
        </w:rPr>
        <w:t>,</w:t>
      </w:r>
      <w:r w:rsidR="00D56339" w:rsidRPr="00FB4736">
        <w:rPr>
          <w:rFonts w:ascii="Tahoma" w:hAnsi="Tahoma" w:cs="Tahoma"/>
          <w:b/>
        </w:rPr>
        <w:t xml:space="preserve"> odsek Ulica Ambrožiča Novljana - Francoska ulica </w:t>
      </w:r>
    </w:p>
    <w:p w:rsidR="00693E44" w:rsidRPr="00FB4736" w:rsidRDefault="00793DD8" w:rsidP="005C2589">
      <w:pPr>
        <w:keepNext/>
        <w:widowControl w:val="0"/>
        <w:jc w:val="both"/>
        <w:rPr>
          <w:rFonts w:ascii="Tahoma" w:eastAsia="Calibri" w:hAnsi="Tahoma" w:cs="Tahoma"/>
          <w:lang w:eastAsia="en-US"/>
        </w:rPr>
      </w:pPr>
      <w:r w:rsidRPr="00FB4736">
        <w:rPr>
          <w:rFonts w:ascii="Tahoma" w:eastAsia="Calibri" w:hAnsi="Tahoma" w:cs="Tahoma"/>
          <w:lang w:eastAsia="en-US"/>
        </w:rPr>
        <w:t xml:space="preserve"> </w:t>
      </w:r>
      <w:r w:rsidR="00693E44" w:rsidRPr="00FB4736">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FB4736" w:rsidTr="00C84907">
        <w:trPr>
          <w:trHeight w:val="460"/>
        </w:trPr>
        <w:tc>
          <w:tcPr>
            <w:tcW w:w="2943" w:type="dxa"/>
            <w:tcBorders>
              <w:top w:val="nil"/>
              <w:left w:val="nil"/>
              <w:right w:val="nil"/>
            </w:tcBorders>
            <w:shd w:val="clear" w:color="auto" w:fill="auto"/>
          </w:tcPr>
          <w:p w:rsidR="00693E44" w:rsidRPr="00FB4736" w:rsidRDefault="00693E44" w:rsidP="00B11E1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FB4736" w:rsidRDefault="00693E44" w:rsidP="00B11E1B">
            <w:pPr>
              <w:keepNext/>
              <w:widowControl w:val="0"/>
              <w:jc w:val="both"/>
              <w:rPr>
                <w:rFonts w:ascii="Tahoma" w:eastAsia="Calibri" w:hAnsi="Tahoma" w:cs="Tahoma"/>
                <w:lang w:eastAsia="en-US"/>
              </w:rPr>
            </w:pPr>
          </w:p>
        </w:tc>
        <w:tc>
          <w:tcPr>
            <w:tcW w:w="1418" w:type="dxa"/>
            <w:shd w:val="clear" w:color="auto" w:fill="auto"/>
          </w:tcPr>
          <w:p w:rsidR="00693E44" w:rsidRPr="00FB4736" w:rsidRDefault="00693E44" w:rsidP="00B11E1B">
            <w:pPr>
              <w:keepNext/>
              <w:widowControl w:val="0"/>
              <w:jc w:val="center"/>
              <w:rPr>
                <w:rFonts w:ascii="Tahoma" w:eastAsia="Calibri" w:hAnsi="Tahoma" w:cs="Tahoma"/>
                <w:lang w:eastAsia="en-US"/>
              </w:rPr>
            </w:pPr>
            <w:r w:rsidRPr="00FB4736">
              <w:rPr>
                <w:rFonts w:ascii="Tahoma" w:eastAsia="Calibri" w:hAnsi="Tahoma" w:cs="Tahoma"/>
                <w:lang w:eastAsia="en-US"/>
              </w:rPr>
              <w:t xml:space="preserve">Zahteva za neposredno plačilo od podizvajalca </w:t>
            </w:r>
            <w:r w:rsidRPr="00FB4736">
              <w:rPr>
                <w:rFonts w:ascii="Tahoma" w:eastAsia="Calibri" w:hAnsi="Tahoma" w:cs="Tahoma"/>
                <w:b/>
                <w:lang w:eastAsia="en-US"/>
              </w:rPr>
              <w:t xml:space="preserve">DA </w:t>
            </w:r>
            <w:r w:rsidRPr="00FB4736">
              <w:rPr>
                <w:rFonts w:ascii="Tahoma" w:eastAsia="Calibri" w:hAnsi="Tahoma" w:cs="Tahoma"/>
                <w:lang w:eastAsia="en-US"/>
              </w:rPr>
              <w:t xml:space="preserve">ali </w:t>
            </w:r>
            <w:r w:rsidRPr="00FB4736">
              <w:rPr>
                <w:rFonts w:ascii="Tahoma" w:eastAsia="Calibri" w:hAnsi="Tahoma" w:cs="Tahoma"/>
                <w:b/>
                <w:lang w:eastAsia="en-US"/>
              </w:rPr>
              <w:t>NE</w:t>
            </w:r>
          </w:p>
        </w:tc>
      </w:tr>
      <w:tr w:rsidR="00693E44" w:rsidRPr="00FB4736" w:rsidTr="005C2589">
        <w:trPr>
          <w:trHeight w:val="736"/>
        </w:trPr>
        <w:tc>
          <w:tcPr>
            <w:tcW w:w="2943" w:type="dxa"/>
            <w:shd w:val="clear" w:color="auto" w:fill="auto"/>
          </w:tcPr>
          <w:p w:rsidR="00693E44" w:rsidRPr="00FB4736" w:rsidRDefault="005C2589" w:rsidP="00B11E1B">
            <w:pPr>
              <w:keepNext/>
              <w:widowControl w:val="0"/>
              <w:jc w:val="both"/>
              <w:rPr>
                <w:rFonts w:ascii="Tahoma" w:eastAsia="Calibri" w:hAnsi="Tahoma" w:cs="Tahoma"/>
                <w:lang w:eastAsia="en-US"/>
              </w:rPr>
            </w:pPr>
            <w:r w:rsidRPr="00FB4736">
              <w:rPr>
                <w:rFonts w:ascii="Tahoma" w:eastAsia="Calibri" w:hAnsi="Tahoma" w:cs="Tahoma"/>
                <w:bCs/>
                <w:lang w:eastAsia="en-US"/>
              </w:rPr>
              <w:t>NAZIV IN NASLOV PODIZVAJALCA</w:t>
            </w:r>
          </w:p>
        </w:tc>
        <w:tc>
          <w:tcPr>
            <w:tcW w:w="5245" w:type="dxa"/>
            <w:shd w:val="clear" w:color="auto" w:fill="auto"/>
          </w:tcPr>
          <w:p w:rsidR="00693E44" w:rsidRPr="00FB4736" w:rsidRDefault="00693E44" w:rsidP="00B11E1B">
            <w:pPr>
              <w:keepNext/>
              <w:widowControl w:val="0"/>
              <w:jc w:val="both"/>
              <w:rPr>
                <w:rFonts w:ascii="Tahoma" w:eastAsia="Calibri" w:hAnsi="Tahoma" w:cs="Tahoma"/>
                <w:lang w:eastAsia="en-US"/>
              </w:rPr>
            </w:pPr>
          </w:p>
        </w:tc>
        <w:tc>
          <w:tcPr>
            <w:tcW w:w="1418" w:type="dxa"/>
            <w:shd w:val="clear" w:color="auto" w:fill="auto"/>
          </w:tcPr>
          <w:p w:rsidR="00693E44" w:rsidRPr="00FB4736" w:rsidRDefault="00693E44" w:rsidP="00B11E1B">
            <w:pPr>
              <w:keepNext/>
              <w:widowControl w:val="0"/>
              <w:jc w:val="both"/>
              <w:rPr>
                <w:rFonts w:ascii="Tahoma" w:eastAsia="Calibri" w:hAnsi="Tahoma" w:cs="Tahoma"/>
                <w:lang w:eastAsia="en-US"/>
              </w:rPr>
            </w:pPr>
          </w:p>
        </w:tc>
      </w:tr>
    </w:tbl>
    <w:p w:rsidR="00693E44" w:rsidRPr="00FB4736" w:rsidRDefault="00693E44" w:rsidP="00B11E1B">
      <w:pPr>
        <w:keepNext/>
        <w:widowControl w:val="0"/>
        <w:jc w:val="both"/>
        <w:rPr>
          <w:rFonts w:ascii="Tahoma" w:eastAsia="Calibri" w:hAnsi="Tahoma" w:cs="Tahoma"/>
          <w:b/>
          <w:bCs/>
          <w:lang w:eastAsia="en-US"/>
        </w:rPr>
      </w:pPr>
    </w:p>
    <w:p w:rsidR="00693E44" w:rsidRPr="00FB4736" w:rsidRDefault="00693E44" w:rsidP="00B11E1B">
      <w:pPr>
        <w:keepNext/>
        <w:widowControl w:val="0"/>
        <w:jc w:val="center"/>
        <w:rPr>
          <w:rFonts w:ascii="Tahoma" w:eastAsia="Calibri" w:hAnsi="Tahoma" w:cs="Tahoma"/>
          <w:b/>
          <w:bCs/>
          <w:lang w:eastAsia="en-US"/>
        </w:rPr>
      </w:pPr>
      <w:r w:rsidRPr="00FB4736">
        <w:rPr>
          <w:rFonts w:ascii="Tahoma" w:eastAsia="Calibri" w:hAnsi="Tahoma" w:cs="Tahoma"/>
          <w:b/>
          <w:bCs/>
          <w:lang w:eastAsia="en-US"/>
        </w:rPr>
        <w:t>Pooblastilo A: v primeru, da je pri podizvajalcu označeno z "DA" - dajemo</w:t>
      </w:r>
    </w:p>
    <w:p w:rsidR="00693E44" w:rsidRPr="00FB4736" w:rsidRDefault="00693E44" w:rsidP="00B11E1B">
      <w:pPr>
        <w:keepNext/>
        <w:widowControl w:val="0"/>
        <w:jc w:val="center"/>
        <w:rPr>
          <w:rFonts w:ascii="Tahoma" w:eastAsia="Calibri" w:hAnsi="Tahoma" w:cs="Tahoma"/>
          <w:b/>
          <w:bCs/>
          <w:lang w:eastAsia="en-US"/>
        </w:rPr>
      </w:pPr>
      <w:r w:rsidRPr="00FB4736">
        <w:rPr>
          <w:rFonts w:ascii="Tahoma" w:eastAsia="Calibri" w:hAnsi="Tahoma" w:cs="Tahoma"/>
          <w:b/>
          <w:bCs/>
          <w:lang w:eastAsia="en-US"/>
        </w:rPr>
        <w:t>POOBLASTILO ZA NEPOSREDNO PLAČEVANJE PODIZVAJALCU</w:t>
      </w:r>
    </w:p>
    <w:p w:rsidR="00693E44" w:rsidRPr="00FB4736" w:rsidRDefault="00693E44" w:rsidP="00B11E1B">
      <w:pPr>
        <w:keepNext/>
        <w:widowControl w:val="0"/>
        <w:jc w:val="both"/>
        <w:rPr>
          <w:rFonts w:ascii="Tahoma" w:eastAsia="Calibri" w:hAnsi="Tahoma" w:cs="Tahoma"/>
          <w:sz w:val="22"/>
          <w:szCs w:val="22"/>
          <w:lang w:eastAsia="en-US"/>
        </w:rPr>
      </w:pPr>
    </w:p>
    <w:p w:rsidR="00693E44" w:rsidRPr="00FB4736" w:rsidRDefault="00693E44" w:rsidP="00B11E1B">
      <w:pPr>
        <w:keepNext/>
        <w:widowControl w:val="0"/>
        <w:jc w:val="both"/>
        <w:rPr>
          <w:rFonts w:ascii="Tahoma" w:hAnsi="Tahoma" w:cs="Tahoma"/>
        </w:rPr>
      </w:pPr>
      <w:r w:rsidRPr="00FB4736">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FB4736" w:rsidRDefault="00693E44" w:rsidP="00B11E1B">
      <w:pPr>
        <w:keepNext/>
        <w:widowControl w:val="0"/>
        <w:jc w:val="both"/>
        <w:rPr>
          <w:rFonts w:ascii="Tahoma" w:hAnsi="Tahoma" w:cs="Tahoma"/>
        </w:rPr>
      </w:pPr>
      <w:r w:rsidRPr="00FB4736">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FB4736" w:rsidTr="00C84907">
        <w:trPr>
          <w:trHeight w:val="235"/>
        </w:trPr>
        <w:tc>
          <w:tcPr>
            <w:tcW w:w="3374" w:type="dxa"/>
            <w:tcBorders>
              <w:bottom w:val="single" w:sz="4" w:space="0" w:color="auto"/>
            </w:tcBorders>
          </w:tcPr>
          <w:p w:rsidR="00693E44" w:rsidRPr="00FB4736" w:rsidRDefault="00693E44" w:rsidP="00B11E1B">
            <w:pPr>
              <w:keepNext/>
              <w:widowControl w:val="0"/>
              <w:jc w:val="both"/>
              <w:rPr>
                <w:rFonts w:ascii="Tahoma" w:eastAsia="Calibri" w:hAnsi="Tahoma" w:cs="Tahoma"/>
                <w:snapToGrid w:val="0"/>
                <w:lang w:eastAsia="en-US"/>
              </w:rPr>
            </w:pPr>
          </w:p>
          <w:p w:rsidR="00693E44" w:rsidRPr="00FB4736" w:rsidRDefault="00693E44" w:rsidP="00B11E1B">
            <w:pPr>
              <w:keepNext/>
              <w:widowControl w:val="0"/>
              <w:jc w:val="both"/>
              <w:rPr>
                <w:rFonts w:ascii="Tahoma" w:eastAsia="Calibri" w:hAnsi="Tahoma" w:cs="Tahoma"/>
                <w:snapToGrid w:val="0"/>
                <w:lang w:eastAsia="en-US"/>
              </w:rPr>
            </w:pPr>
          </w:p>
        </w:tc>
        <w:tc>
          <w:tcPr>
            <w:tcW w:w="2977" w:type="dxa"/>
          </w:tcPr>
          <w:p w:rsidR="00693E44" w:rsidRPr="00FB4736"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FB4736" w:rsidRDefault="00693E44" w:rsidP="00B11E1B">
            <w:pPr>
              <w:keepNext/>
              <w:widowControl w:val="0"/>
              <w:jc w:val="both"/>
              <w:rPr>
                <w:rFonts w:ascii="Tahoma" w:eastAsia="Calibri" w:hAnsi="Tahoma" w:cs="Tahoma"/>
                <w:snapToGrid w:val="0"/>
                <w:lang w:eastAsia="en-US"/>
              </w:rPr>
            </w:pPr>
          </w:p>
        </w:tc>
      </w:tr>
      <w:tr w:rsidR="00693E44" w:rsidRPr="00FB4736" w:rsidTr="00C84907">
        <w:trPr>
          <w:trHeight w:val="235"/>
        </w:trPr>
        <w:tc>
          <w:tcPr>
            <w:tcW w:w="3374" w:type="dxa"/>
            <w:tcBorders>
              <w:top w:val="single" w:sz="4" w:space="0" w:color="auto"/>
            </w:tcBorders>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snapToGrid w:val="0"/>
                <w:lang w:eastAsia="en-US"/>
              </w:rPr>
              <w:t>kraj, datum</w:t>
            </w:r>
          </w:p>
        </w:tc>
        <w:tc>
          <w:tcPr>
            <w:tcW w:w="2977" w:type="dxa"/>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snapToGrid w:val="0"/>
                <w:lang w:eastAsia="en-US"/>
              </w:rPr>
              <w:t>žig</w:t>
            </w:r>
          </w:p>
        </w:tc>
        <w:tc>
          <w:tcPr>
            <w:tcW w:w="3119" w:type="dxa"/>
            <w:tcBorders>
              <w:top w:val="single" w:sz="4" w:space="0" w:color="auto"/>
            </w:tcBorders>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lang w:eastAsia="en-US"/>
              </w:rPr>
              <w:t xml:space="preserve">ime in priimek ter </w:t>
            </w:r>
            <w:r w:rsidRPr="00FB4736">
              <w:rPr>
                <w:rFonts w:ascii="Tahoma" w:eastAsia="Calibri" w:hAnsi="Tahoma" w:cs="Tahoma"/>
                <w:snapToGrid w:val="0"/>
                <w:lang w:eastAsia="en-US"/>
              </w:rPr>
              <w:t>podpis odgovorne osebe ponudnika</w:t>
            </w:r>
          </w:p>
        </w:tc>
      </w:tr>
    </w:tbl>
    <w:p w:rsidR="00693E44" w:rsidRPr="00FB4736" w:rsidRDefault="00693E44" w:rsidP="00B11E1B">
      <w:pPr>
        <w:keepNext/>
        <w:widowControl w:val="0"/>
        <w:jc w:val="both"/>
        <w:rPr>
          <w:rFonts w:ascii="Tahoma" w:eastAsia="Calibri" w:hAnsi="Tahoma" w:cs="Tahoma"/>
          <w:b/>
          <w:sz w:val="22"/>
          <w:szCs w:val="22"/>
          <w:lang w:eastAsia="en-US"/>
        </w:rPr>
      </w:pPr>
    </w:p>
    <w:p w:rsidR="00214044" w:rsidRPr="00FB4736" w:rsidRDefault="00214044" w:rsidP="00B11E1B">
      <w:pPr>
        <w:keepNext/>
        <w:widowControl w:val="0"/>
        <w:jc w:val="both"/>
        <w:rPr>
          <w:rFonts w:ascii="Tahoma" w:eastAsia="Calibri" w:hAnsi="Tahoma" w:cs="Tahoma"/>
          <w:b/>
          <w:sz w:val="22"/>
          <w:szCs w:val="22"/>
          <w:lang w:eastAsia="en-US"/>
        </w:rPr>
      </w:pPr>
    </w:p>
    <w:p w:rsidR="00693E44" w:rsidRPr="00FB4736" w:rsidRDefault="00693E44" w:rsidP="00B11E1B">
      <w:pPr>
        <w:keepNext/>
        <w:widowControl w:val="0"/>
        <w:jc w:val="center"/>
        <w:rPr>
          <w:rFonts w:ascii="Tahoma" w:eastAsia="Calibri" w:hAnsi="Tahoma" w:cs="Tahoma"/>
          <w:b/>
          <w:bCs/>
          <w:lang w:eastAsia="en-US"/>
        </w:rPr>
      </w:pPr>
      <w:r w:rsidRPr="00FB4736">
        <w:rPr>
          <w:rFonts w:ascii="Tahoma" w:eastAsia="Calibri" w:hAnsi="Tahoma" w:cs="Tahoma"/>
          <w:b/>
          <w:bCs/>
          <w:lang w:eastAsia="en-US"/>
        </w:rPr>
        <w:t>Pooblastilo B: v primeru, da je pri podizvajalcu označeno z "NE" – ne dajemo</w:t>
      </w:r>
    </w:p>
    <w:p w:rsidR="00693E44" w:rsidRPr="00FB4736" w:rsidRDefault="00693E44" w:rsidP="00B11E1B">
      <w:pPr>
        <w:keepNext/>
        <w:widowControl w:val="0"/>
        <w:jc w:val="center"/>
        <w:rPr>
          <w:rFonts w:ascii="Tahoma" w:eastAsia="Calibri" w:hAnsi="Tahoma" w:cs="Tahoma"/>
          <w:b/>
          <w:bCs/>
          <w:lang w:eastAsia="en-US"/>
        </w:rPr>
      </w:pPr>
      <w:r w:rsidRPr="00FB4736">
        <w:rPr>
          <w:rFonts w:ascii="Tahoma" w:eastAsia="Calibri" w:hAnsi="Tahoma" w:cs="Tahoma"/>
          <w:b/>
          <w:bCs/>
          <w:lang w:eastAsia="en-US"/>
        </w:rPr>
        <w:t>POOBLASTILA ZA NEPOSREDNO PLAČEVANJE PODIZVAJALCU</w:t>
      </w:r>
    </w:p>
    <w:p w:rsidR="00214044" w:rsidRPr="00FB4736" w:rsidRDefault="00214044" w:rsidP="00B11E1B">
      <w:pPr>
        <w:keepNext/>
        <w:widowControl w:val="0"/>
        <w:jc w:val="both"/>
        <w:rPr>
          <w:rFonts w:ascii="Tahoma" w:hAnsi="Tahoma" w:cs="Tahoma"/>
        </w:rPr>
      </w:pPr>
    </w:p>
    <w:p w:rsidR="00693E44" w:rsidRPr="00FB4736" w:rsidRDefault="00693E44" w:rsidP="00B11E1B">
      <w:pPr>
        <w:keepNext/>
        <w:widowControl w:val="0"/>
        <w:jc w:val="both"/>
        <w:rPr>
          <w:rFonts w:ascii="Tahoma" w:hAnsi="Tahoma" w:cs="Tahoma"/>
        </w:rPr>
      </w:pPr>
      <w:r w:rsidRPr="00FB4736">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FB4736" w:rsidRDefault="00693E44" w:rsidP="00B11E1B">
      <w:pPr>
        <w:keepNext/>
        <w:widowControl w:val="0"/>
        <w:jc w:val="both"/>
        <w:rPr>
          <w:rFonts w:ascii="Tahoma" w:hAnsi="Tahoma" w:cs="Tahoma"/>
        </w:rPr>
      </w:pPr>
      <w:r w:rsidRPr="00FB4736">
        <w:rPr>
          <w:rFonts w:ascii="Tahoma" w:hAnsi="Tahoma" w:cs="Tahoma"/>
        </w:rPr>
        <w:t>V tem primeru bo naročnik od ponudnika zahteval, da mu najpozneje v 60</w:t>
      </w:r>
      <w:r w:rsidR="00195BFA" w:rsidRPr="00FB4736">
        <w:rPr>
          <w:rFonts w:ascii="Tahoma" w:hAnsi="Tahoma" w:cs="Tahoma"/>
        </w:rPr>
        <w:t>.</w:t>
      </w:r>
      <w:r w:rsidRPr="00FB4736">
        <w:rPr>
          <w:rFonts w:ascii="Tahoma" w:hAnsi="Tahoma" w:cs="Tahoma"/>
        </w:rPr>
        <w:t xml:space="preserve">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FB4736" w:rsidTr="00C84907">
        <w:trPr>
          <w:trHeight w:val="235"/>
        </w:trPr>
        <w:tc>
          <w:tcPr>
            <w:tcW w:w="3374" w:type="dxa"/>
            <w:tcBorders>
              <w:bottom w:val="single" w:sz="4" w:space="0" w:color="auto"/>
            </w:tcBorders>
          </w:tcPr>
          <w:p w:rsidR="00693E44" w:rsidRPr="00FB4736" w:rsidRDefault="00693E44" w:rsidP="00B11E1B">
            <w:pPr>
              <w:keepNext/>
              <w:widowControl w:val="0"/>
              <w:jc w:val="both"/>
              <w:rPr>
                <w:rFonts w:ascii="Tahoma" w:eastAsia="Calibri" w:hAnsi="Tahoma" w:cs="Tahoma"/>
                <w:snapToGrid w:val="0"/>
                <w:lang w:eastAsia="en-US"/>
              </w:rPr>
            </w:pPr>
          </w:p>
          <w:p w:rsidR="00693E44" w:rsidRPr="00FB4736" w:rsidRDefault="00693E44" w:rsidP="00B11E1B">
            <w:pPr>
              <w:keepNext/>
              <w:widowControl w:val="0"/>
              <w:jc w:val="both"/>
              <w:rPr>
                <w:rFonts w:ascii="Tahoma" w:eastAsia="Calibri" w:hAnsi="Tahoma" w:cs="Tahoma"/>
                <w:snapToGrid w:val="0"/>
                <w:lang w:eastAsia="en-US"/>
              </w:rPr>
            </w:pPr>
          </w:p>
        </w:tc>
        <w:tc>
          <w:tcPr>
            <w:tcW w:w="2977" w:type="dxa"/>
          </w:tcPr>
          <w:p w:rsidR="00693E44" w:rsidRPr="00FB4736"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FB4736" w:rsidRDefault="00693E44" w:rsidP="00B11E1B">
            <w:pPr>
              <w:keepNext/>
              <w:widowControl w:val="0"/>
              <w:jc w:val="both"/>
              <w:rPr>
                <w:rFonts w:ascii="Tahoma" w:eastAsia="Calibri" w:hAnsi="Tahoma" w:cs="Tahoma"/>
                <w:snapToGrid w:val="0"/>
                <w:lang w:eastAsia="en-US"/>
              </w:rPr>
            </w:pPr>
          </w:p>
        </w:tc>
      </w:tr>
      <w:tr w:rsidR="00693E44" w:rsidRPr="00FB4736" w:rsidTr="00C84907">
        <w:trPr>
          <w:trHeight w:val="235"/>
        </w:trPr>
        <w:tc>
          <w:tcPr>
            <w:tcW w:w="3374" w:type="dxa"/>
            <w:tcBorders>
              <w:top w:val="single" w:sz="4" w:space="0" w:color="auto"/>
            </w:tcBorders>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snapToGrid w:val="0"/>
                <w:lang w:eastAsia="en-US"/>
              </w:rPr>
              <w:t>kraj, datum</w:t>
            </w:r>
          </w:p>
        </w:tc>
        <w:tc>
          <w:tcPr>
            <w:tcW w:w="2977" w:type="dxa"/>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snapToGrid w:val="0"/>
                <w:lang w:eastAsia="en-US"/>
              </w:rPr>
              <w:t>žig</w:t>
            </w:r>
          </w:p>
        </w:tc>
        <w:tc>
          <w:tcPr>
            <w:tcW w:w="3119" w:type="dxa"/>
            <w:tcBorders>
              <w:top w:val="single" w:sz="4" w:space="0" w:color="auto"/>
            </w:tcBorders>
          </w:tcPr>
          <w:p w:rsidR="00693E44" w:rsidRPr="00FB4736" w:rsidRDefault="00693E44" w:rsidP="00B11E1B">
            <w:pPr>
              <w:keepNext/>
              <w:widowControl w:val="0"/>
              <w:jc w:val="center"/>
              <w:rPr>
                <w:rFonts w:ascii="Tahoma" w:eastAsia="Calibri" w:hAnsi="Tahoma" w:cs="Tahoma"/>
                <w:snapToGrid w:val="0"/>
                <w:lang w:eastAsia="en-US"/>
              </w:rPr>
            </w:pPr>
            <w:r w:rsidRPr="00FB4736">
              <w:rPr>
                <w:rFonts w:ascii="Tahoma" w:eastAsia="Calibri" w:hAnsi="Tahoma" w:cs="Tahoma"/>
                <w:lang w:eastAsia="en-US"/>
              </w:rPr>
              <w:t xml:space="preserve">ime in priimek ter </w:t>
            </w:r>
            <w:r w:rsidRPr="00FB4736">
              <w:rPr>
                <w:rFonts w:ascii="Tahoma" w:eastAsia="Calibri" w:hAnsi="Tahoma" w:cs="Tahoma"/>
                <w:snapToGrid w:val="0"/>
                <w:lang w:eastAsia="en-US"/>
              </w:rPr>
              <w:t>podpis odgovorne osebe ponudnika</w:t>
            </w:r>
          </w:p>
        </w:tc>
      </w:tr>
    </w:tbl>
    <w:p w:rsidR="00214044" w:rsidRPr="00FB4736" w:rsidRDefault="00214044" w:rsidP="00B11E1B">
      <w:pPr>
        <w:keepNext/>
        <w:widowControl w:val="0"/>
        <w:tabs>
          <w:tab w:val="left" w:pos="284"/>
        </w:tabs>
        <w:jc w:val="both"/>
        <w:rPr>
          <w:rFonts w:ascii="Tahoma" w:eastAsia="Calibri" w:hAnsi="Tahoma" w:cs="Tahoma"/>
          <w:b/>
          <w:i/>
          <w:sz w:val="16"/>
          <w:szCs w:val="16"/>
          <w:lang w:eastAsia="en-US"/>
        </w:rPr>
      </w:pPr>
    </w:p>
    <w:p w:rsidR="005C2589" w:rsidRPr="00FB4736" w:rsidRDefault="005C2589" w:rsidP="00B11E1B">
      <w:pPr>
        <w:keepNext/>
        <w:widowControl w:val="0"/>
        <w:tabs>
          <w:tab w:val="left" w:pos="284"/>
        </w:tabs>
        <w:jc w:val="both"/>
        <w:rPr>
          <w:rFonts w:ascii="Tahoma" w:eastAsia="Calibri" w:hAnsi="Tahoma" w:cs="Tahoma"/>
          <w:b/>
          <w:i/>
          <w:sz w:val="16"/>
          <w:szCs w:val="16"/>
          <w:lang w:eastAsia="en-US"/>
        </w:rPr>
      </w:pPr>
    </w:p>
    <w:p w:rsidR="00693E44" w:rsidRPr="00FB4736" w:rsidRDefault="00693E44" w:rsidP="00293213">
      <w:pPr>
        <w:keepLines/>
        <w:widowControl w:val="0"/>
        <w:tabs>
          <w:tab w:val="left" w:pos="284"/>
        </w:tabs>
        <w:jc w:val="both"/>
        <w:rPr>
          <w:rFonts w:ascii="Tahoma" w:eastAsia="Calibri" w:hAnsi="Tahoma" w:cs="Tahoma"/>
          <w:i/>
          <w:sz w:val="16"/>
          <w:szCs w:val="16"/>
          <w:lang w:eastAsia="en-US"/>
        </w:rPr>
      </w:pPr>
      <w:r w:rsidRPr="00FB4736">
        <w:rPr>
          <w:rFonts w:ascii="Tahoma" w:eastAsia="Calibri" w:hAnsi="Tahoma" w:cs="Tahoma"/>
          <w:b/>
          <w:i/>
          <w:sz w:val="16"/>
          <w:szCs w:val="16"/>
          <w:lang w:eastAsia="en-US"/>
        </w:rPr>
        <w:t>Opomba:</w:t>
      </w:r>
      <w:r w:rsidRPr="00FB4736">
        <w:rPr>
          <w:rFonts w:ascii="Tahoma" w:eastAsia="Calibri" w:hAnsi="Tahoma" w:cs="Tahoma"/>
          <w:i/>
          <w:sz w:val="16"/>
          <w:szCs w:val="16"/>
          <w:lang w:eastAsia="en-US"/>
        </w:rPr>
        <w:t xml:space="preserve"> </w:t>
      </w:r>
    </w:p>
    <w:p w:rsidR="00693E44" w:rsidRPr="00FB4736"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FB4736">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FB4736"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FB4736">
        <w:rPr>
          <w:rFonts w:ascii="Tahoma" w:eastAsia="Calibri" w:hAnsi="Tahoma" w:cs="Tahoma"/>
          <w:i/>
          <w:iCs/>
          <w:sz w:val="16"/>
          <w:szCs w:val="16"/>
          <w:lang w:eastAsia="en-US"/>
        </w:rPr>
        <w:t>Obrazec se izpolni za vsakega podizvajalca posebej.</w:t>
      </w:r>
    </w:p>
    <w:p w:rsidR="00693E44" w:rsidRPr="00FB4736"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FB4736">
        <w:rPr>
          <w:rFonts w:ascii="Tahoma" w:eastAsia="Calibri" w:hAnsi="Tahoma" w:cs="Tahoma"/>
          <w:i/>
          <w:iCs/>
          <w:sz w:val="16"/>
          <w:szCs w:val="16"/>
          <w:lang w:eastAsia="en-US"/>
        </w:rPr>
        <w:t>V primeru, da ponudnik ne namerava izvesti javno naročilo s podizvajalcem, obrazca ni potrebno izpolniti ter predložiti.</w:t>
      </w:r>
    </w:p>
    <w:p w:rsidR="00AC5DA3" w:rsidRPr="00FB4736"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FB4736" w:rsidTr="00DC5C33">
        <w:tc>
          <w:tcPr>
            <w:tcW w:w="9426" w:type="dxa"/>
            <w:tcBorders>
              <w:top w:val="single" w:sz="4" w:space="0" w:color="auto"/>
              <w:bottom w:val="single" w:sz="4" w:space="0" w:color="auto"/>
            </w:tcBorders>
          </w:tcPr>
          <w:p w:rsidR="00DC5C33" w:rsidRPr="00FB4736" w:rsidRDefault="00DC5C33" w:rsidP="00B11E1B">
            <w:pPr>
              <w:keepNext/>
              <w:widowControl w:val="0"/>
              <w:jc w:val="both"/>
              <w:rPr>
                <w:rFonts w:ascii="Tahoma" w:eastAsia="Calibri" w:hAnsi="Tahoma" w:cs="Tahoma"/>
                <w:highlight w:val="yellow"/>
                <w:lang w:eastAsia="en-US"/>
              </w:rPr>
            </w:pPr>
            <w:r w:rsidRPr="00FB4736">
              <w:rPr>
                <w:rFonts w:ascii="Calibri" w:eastAsia="Calibri" w:hAnsi="Calibri"/>
                <w:lang w:eastAsia="en-US"/>
              </w:rPr>
              <w:br w:type="page"/>
            </w:r>
            <w:r w:rsidRPr="00FB4736">
              <w:rPr>
                <w:rFonts w:ascii="Tahoma" w:eastAsia="Calibri" w:hAnsi="Tahoma" w:cs="Tahoma"/>
                <w:b/>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r>
            <w:r w:rsidRPr="00FB4736">
              <w:rPr>
                <w:rFonts w:ascii="Tahoma" w:eastAsia="Calibri" w:hAnsi="Tahoma" w:cs="Tahoma"/>
                <w:lang w:eastAsia="en-US"/>
              </w:rPr>
              <w:br w:type="page"/>
              <w:t>PODATKI PODIZVAJALCA</w:t>
            </w:r>
          </w:p>
        </w:tc>
      </w:tr>
    </w:tbl>
    <w:p w:rsidR="00693E44" w:rsidRPr="00FB4736" w:rsidRDefault="00693E44" w:rsidP="00B11E1B">
      <w:pPr>
        <w:keepNext/>
        <w:widowControl w:val="0"/>
        <w:jc w:val="both"/>
        <w:rPr>
          <w:rFonts w:ascii="Tahoma" w:eastAsia="Calibri" w:hAnsi="Tahoma" w:cs="Tahoma"/>
          <w:lang w:eastAsia="en-US"/>
        </w:rPr>
      </w:pPr>
    </w:p>
    <w:p w:rsidR="008A0CD3" w:rsidRPr="00FB4736" w:rsidRDefault="008A0CD3" w:rsidP="00B11E1B">
      <w:pPr>
        <w:keepNext/>
        <w:widowControl w:val="0"/>
        <w:jc w:val="both"/>
        <w:rPr>
          <w:rFonts w:ascii="Tahoma" w:eastAsia="Calibri" w:hAnsi="Tahoma" w:cs="Tahoma"/>
          <w:lang w:eastAsia="en-US"/>
        </w:rPr>
      </w:pPr>
    </w:p>
    <w:p w:rsidR="00D56339" w:rsidRPr="00FB4736" w:rsidRDefault="00693E44" w:rsidP="005C2589">
      <w:pPr>
        <w:keepNext/>
        <w:ind w:right="424"/>
        <w:jc w:val="center"/>
        <w:rPr>
          <w:rFonts w:ascii="Tahoma" w:hAnsi="Tahoma" w:cs="Tahoma"/>
          <w:b/>
          <w:color w:val="272727"/>
        </w:rPr>
      </w:pPr>
      <w:r w:rsidRPr="00FB4736">
        <w:rPr>
          <w:rFonts w:ascii="Tahoma" w:eastAsia="Calibri" w:hAnsi="Tahoma" w:cs="Tahoma"/>
          <w:b/>
          <w:noProof/>
          <w:lang w:eastAsia="en-US"/>
        </w:rPr>
        <w:t>Št.</w:t>
      </w:r>
      <w:r w:rsidR="009913E9" w:rsidRPr="00FB4736">
        <w:rPr>
          <w:rFonts w:ascii="Tahoma" w:eastAsia="Calibri" w:hAnsi="Tahoma" w:cs="Tahoma"/>
          <w:b/>
          <w:noProof/>
          <w:lang w:eastAsia="en-US"/>
        </w:rPr>
        <w:t xml:space="preserve"> </w:t>
      </w:r>
      <w:r w:rsidRPr="00FB4736">
        <w:rPr>
          <w:rFonts w:ascii="Tahoma" w:eastAsia="Calibri" w:hAnsi="Tahoma" w:cs="Tahoma"/>
          <w:b/>
          <w:noProof/>
          <w:lang w:eastAsia="en-US"/>
        </w:rPr>
        <w:t>in naziv JN</w:t>
      </w:r>
      <w:r w:rsidR="00677618" w:rsidRPr="00FB4736">
        <w:rPr>
          <w:rFonts w:ascii="Tahoma" w:eastAsia="Calibri" w:hAnsi="Tahoma" w:cs="Tahoma"/>
          <w:b/>
          <w:noProof/>
          <w:lang w:eastAsia="en-US"/>
        </w:rPr>
        <w:t xml:space="preserve">: </w:t>
      </w:r>
      <w:r w:rsidR="00DF2A09" w:rsidRPr="00FB4736">
        <w:rPr>
          <w:rFonts w:ascii="Tahoma" w:eastAsia="Calibri" w:hAnsi="Tahoma" w:cs="Tahoma"/>
          <w:b/>
          <w:noProof/>
          <w:lang w:eastAsia="en-US"/>
        </w:rPr>
        <w:t>JPE-SIR-</w:t>
      </w:r>
      <w:r w:rsidR="00407671" w:rsidRPr="00FB4736">
        <w:rPr>
          <w:rFonts w:ascii="Tahoma" w:eastAsia="Calibri" w:hAnsi="Tahoma" w:cs="Tahoma"/>
          <w:b/>
          <w:noProof/>
          <w:lang w:eastAsia="en-US"/>
        </w:rPr>
        <w:t>229</w:t>
      </w:r>
      <w:r w:rsidR="003B7C53" w:rsidRPr="00FB4736">
        <w:rPr>
          <w:rFonts w:ascii="Tahoma" w:eastAsia="Calibri" w:hAnsi="Tahoma" w:cs="Tahoma"/>
          <w:b/>
          <w:noProof/>
          <w:lang w:eastAsia="en-US"/>
        </w:rPr>
        <w:t>/21</w:t>
      </w:r>
      <w:r w:rsidR="002C5D89" w:rsidRPr="00FB4736">
        <w:rPr>
          <w:rFonts w:ascii="Tahoma" w:eastAsia="Calibri" w:hAnsi="Tahoma" w:cs="Tahoma"/>
          <w:b/>
          <w:noProof/>
          <w:lang w:eastAsia="en-US"/>
        </w:rPr>
        <w:t xml:space="preserve"> </w:t>
      </w:r>
      <w:r w:rsidR="005C2589" w:rsidRPr="00FB4736">
        <w:rPr>
          <w:rFonts w:ascii="Tahoma" w:eastAsia="Calibri" w:hAnsi="Tahoma" w:cs="Tahoma"/>
          <w:b/>
          <w:noProof/>
          <w:lang w:eastAsia="en-US"/>
        </w:rPr>
        <w:t xml:space="preserve">- </w:t>
      </w:r>
      <w:r w:rsidR="00D56339" w:rsidRPr="00FB4736">
        <w:rPr>
          <w:rFonts w:ascii="Tahoma" w:hAnsi="Tahoma" w:cs="Tahoma"/>
          <w:b/>
        </w:rPr>
        <w:t>30III434/128 Obnova vročevoda T2600</w:t>
      </w:r>
      <w:r w:rsidR="005C2589" w:rsidRPr="00FB4736">
        <w:rPr>
          <w:rFonts w:ascii="Tahoma" w:hAnsi="Tahoma" w:cs="Tahoma"/>
          <w:b/>
        </w:rPr>
        <w:t>,</w:t>
      </w:r>
      <w:r w:rsidR="00D56339" w:rsidRPr="00FB4736">
        <w:rPr>
          <w:rFonts w:ascii="Tahoma" w:hAnsi="Tahoma" w:cs="Tahoma"/>
          <w:b/>
        </w:rPr>
        <w:t xml:space="preserve"> odsek Ulica Ambrožiča Novljana - Francoska ulica</w:t>
      </w:r>
    </w:p>
    <w:p w:rsidR="00693E44" w:rsidRPr="00FB4736" w:rsidRDefault="00693E44" w:rsidP="00B11E1B">
      <w:pPr>
        <w:keepNext/>
        <w:widowControl w:val="0"/>
        <w:jc w:val="both"/>
        <w:rPr>
          <w:rFonts w:ascii="Tahoma" w:eastAsia="Calibri" w:hAnsi="Tahoma" w:cs="Tahoma"/>
          <w:b/>
          <w:lang w:eastAsia="en-US"/>
        </w:rPr>
      </w:pPr>
    </w:p>
    <w:p w:rsidR="00693E44" w:rsidRPr="00FB4736" w:rsidRDefault="00693E44" w:rsidP="00B11E1B">
      <w:pPr>
        <w:keepNext/>
        <w:widowControl w:val="0"/>
        <w:jc w:val="both"/>
        <w:rPr>
          <w:rFonts w:ascii="Tahoma" w:eastAsia="Calibri" w:hAnsi="Tahoma" w:cs="Tahoma"/>
          <w:sz w:val="22"/>
          <w:szCs w:val="22"/>
          <w:lang w:eastAsia="en-US"/>
        </w:rPr>
      </w:pPr>
    </w:p>
    <w:p w:rsidR="008A0CD3" w:rsidRPr="00FB4736"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FB4736" w:rsidTr="00C84907">
        <w:trPr>
          <w:trHeight w:val="385"/>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NAZIV PODIZVAJALCA</w:t>
            </w:r>
          </w:p>
          <w:p w:rsidR="00693E44" w:rsidRPr="00FB4736" w:rsidRDefault="00693E44" w:rsidP="00B11E1B">
            <w:pPr>
              <w:keepNext/>
              <w:widowControl w:val="0"/>
              <w:jc w:val="both"/>
              <w:rPr>
                <w:rFonts w:ascii="Tahoma" w:eastAsia="Calibri" w:hAnsi="Tahoma" w:cs="Tahoma"/>
                <w:lang w:eastAsia="en-US"/>
              </w:rPr>
            </w:pP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POLNI NASLOV</w:t>
            </w:r>
          </w:p>
          <w:p w:rsidR="00693E44" w:rsidRPr="00FB4736" w:rsidRDefault="00693E44" w:rsidP="00B11E1B">
            <w:pPr>
              <w:keepNext/>
              <w:widowControl w:val="0"/>
              <w:jc w:val="both"/>
              <w:rPr>
                <w:rFonts w:ascii="Tahoma" w:eastAsia="Calibri" w:hAnsi="Tahoma" w:cs="Tahoma"/>
                <w:lang w:eastAsia="en-US"/>
              </w:rPr>
            </w:pP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TELEFON</w:t>
            </w:r>
          </w:p>
          <w:p w:rsidR="00693E44" w:rsidRPr="00FB4736" w:rsidRDefault="00693E44" w:rsidP="00B11E1B">
            <w:pPr>
              <w:keepNext/>
              <w:widowControl w:val="0"/>
              <w:jc w:val="both"/>
              <w:rPr>
                <w:rFonts w:ascii="Tahoma" w:eastAsia="Calibri" w:hAnsi="Tahoma" w:cs="Tahoma"/>
                <w:lang w:eastAsia="en-US"/>
              </w:rPr>
            </w:pP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FB4736" w:rsidRDefault="00693E44" w:rsidP="00B11E1B">
            <w:pPr>
              <w:keepNext/>
              <w:widowControl w:val="0"/>
              <w:rPr>
                <w:rFonts w:ascii="Tahoma" w:eastAsia="Calibri" w:hAnsi="Tahoma" w:cs="Tahoma"/>
                <w:lang w:eastAsia="en-US"/>
              </w:rPr>
            </w:pPr>
            <w:r w:rsidRPr="00FB4736">
              <w:rPr>
                <w:rFonts w:ascii="Tahoma" w:eastAsia="Calibri" w:hAnsi="Tahoma" w:cs="Tahoma"/>
                <w:lang w:eastAsia="en-US"/>
              </w:rPr>
              <w:t>VSI ZAKONITI ZASTOPNIKI</w:t>
            </w:r>
          </w:p>
          <w:p w:rsidR="00693E44" w:rsidRPr="00FB4736" w:rsidRDefault="00693E44" w:rsidP="00B11E1B">
            <w:pPr>
              <w:keepNext/>
              <w:widowControl w:val="0"/>
              <w:jc w:val="both"/>
              <w:rPr>
                <w:rFonts w:ascii="Tahoma" w:eastAsia="Calibri" w:hAnsi="Tahoma" w:cs="Tahoma"/>
                <w:lang w:eastAsia="en-US"/>
              </w:rPr>
            </w:pPr>
          </w:p>
          <w:p w:rsidR="00693E44" w:rsidRPr="00FB4736"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trHeight w:val="163"/>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MATIČNA ŠTEVILKA</w:t>
            </w: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DAVČNA ŠTEVILKA</w:t>
            </w: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C84907">
        <w:trPr>
          <w:jc w:val="center"/>
        </w:trPr>
        <w:tc>
          <w:tcPr>
            <w:tcW w:w="2762" w:type="dxa"/>
          </w:tcPr>
          <w:p w:rsidR="00693E44" w:rsidRPr="00FB4736" w:rsidRDefault="00693E44" w:rsidP="00B11E1B">
            <w:pPr>
              <w:keepNext/>
              <w:widowControl w:val="0"/>
              <w:jc w:val="both"/>
              <w:rPr>
                <w:rFonts w:ascii="Tahoma" w:eastAsia="Calibri" w:hAnsi="Tahoma" w:cs="Tahoma"/>
                <w:lang w:eastAsia="en-US"/>
              </w:rPr>
            </w:pPr>
            <w:r w:rsidRPr="00FB4736">
              <w:rPr>
                <w:rFonts w:ascii="Tahoma" w:eastAsia="Calibri" w:hAnsi="Tahoma" w:cs="Tahoma"/>
                <w:lang w:eastAsia="en-US"/>
              </w:rPr>
              <w:t>TRANSAKCIJSKI RAČUN in navedba banke</w:t>
            </w:r>
          </w:p>
        </w:tc>
        <w:tc>
          <w:tcPr>
            <w:tcW w:w="6446" w:type="dxa"/>
          </w:tcPr>
          <w:p w:rsidR="00693E44" w:rsidRPr="00FB4736" w:rsidRDefault="00693E44" w:rsidP="00B11E1B">
            <w:pPr>
              <w:keepNext/>
              <w:widowControl w:val="0"/>
              <w:jc w:val="both"/>
              <w:rPr>
                <w:rFonts w:ascii="Tahoma" w:eastAsia="Calibri" w:hAnsi="Tahoma" w:cs="Tahoma"/>
                <w:lang w:eastAsia="en-US"/>
              </w:rPr>
            </w:pPr>
          </w:p>
        </w:tc>
      </w:tr>
      <w:tr w:rsidR="00693E44" w:rsidRPr="00FB4736" w:rsidTr="00B46D2B">
        <w:trPr>
          <w:trHeight w:val="1140"/>
          <w:jc w:val="center"/>
        </w:trPr>
        <w:tc>
          <w:tcPr>
            <w:tcW w:w="2762" w:type="dxa"/>
          </w:tcPr>
          <w:p w:rsidR="00693E44" w:rsidRPr="00FB4736" w:rsidRDefault="00B46D2B" w:rsidP="00B11E1B">
            <w:pPr>
              <w:keepNext/>
              <w:widowControl w:val="0"/>
              <w:rPr>
                <w:rFonts w:ascii="Tahoma" w:eastAsia="Calibri" w:hAnsi="Tahoma" w:cs="Tahoma"/>
                <w:lang w:eastAsia="en-US"/>
              </w:rPr>
            </w:pPr>
            <w:r w:rsidRPr="00FB4736">
              <w:rPr>
                <w:rFonts w:ascii="Tahoma" w:hAnsi="Tahoma" w:cs="Tahoma"/>
              </w:rPr>
              <w:t>Vrsta</w:t>
            </w:r>
            <w:r w:rsidR="003D3570" w:rsidRPr="00FB4736">
              <w:rPr>
                <w:rFonts w:ascii="Tahoma" w:hAnsi="Tahoma" w:cs="Tahoma"/>
              </w:rPr>
              <w:t>,</w:t>
            </w:r>
            <w:r w:rsidRPr="00FB4736">
              <w:rPr>
                <w:rFonts w:ascii="Tahoma" w:hAnsi="Tahoma" w:cs="Tahoma"/>
              </w:rPr>
              <w:t xml:space="preserve"> količina </w:t>
            </w:r>
            <w:r w:rsidR="003D3570" w:rsidRPr="00FB4736">
              <w:rPr>
                <w:rFonts w:ascii="Tahoma" w:hAnsi="Tahoma" w:cs="Tahoma"/>
              </w:rPr>
              <w:t xml:space="preserve">in orientacijska vrednost </w:t>
            </w:r>
            <w:r w:rsidRPr="00FB4736">
              <w:rPr>
                <w:rFonts w:ascii="Tahoma" w:hAnsi="Tahoma" w:cs="Tahoma"/>
              </w:rPr>
              <w:t>del, ki jih ponudnik namerava oddati v podizvajanje</w:t>
            </w:r>
          </w:p>
        </w:tc>
        <w:tc>
          <w:tcPr>
            <w:tcW w:w="6446" w:type="dxa"/>
          </w:tcPr>
          <w:p w:rsidR="00693E44" w:rsidRPr="00FB4736" w:rsidRDefault="00693E44" w:rsidP="00B11E1B">
            <w:pPr>
              <w:keepNext/>
              <w:widowControl w:val="0"/>
              <w:jc w:val="both"/>
              <w:rPr>
                <w:rFonts w:ascii="Tahoma" w:eastAsia="Calibri" w:hAnsi="Tahoma" w:cs="Tahoma"/>
                <w:lang w:eastAsia="en-US"/>
              </w:rPr>
            </w:pPr>
          </w:p>
          <w:p w:rsidR="00693E44" w:rsidRPr="00FB4736" w:rsidRDefault="00693E44" w:rsidP="00B11E1B">
            <w:pPr>
              <w:keepNext/>
              <w:widowControl w:val="0"/>
              <w:jc w:val="both"/>
              <w:rPr>
                <w:rFonts w:ascii="Tahoma" w:eastAsia="Calibri" w:hAnsi="Tahoma" w:cs="Tahoma"/>
                <w:lang w:eastAsia="en-US"/>
              </w:rPr>
            </w:pPr>
          </w:p>
          <w:p w:rsidR="00693E44" w:rsidRPr="00FB4736" w:rsidRDefault="00693E44" w:rsidP="00B11E1B">
            <w:pPr>
              <w:keepNext/>
              <w:widowControl w:val="0"/>
              <w:jc w:val="both"/>
              <w:rPr>
                <w:rFonts w:ascii="Tahoma" w:eastAsia="Calibri" w:hAnsi="Tahoma" w:cs="Tahoma"/>
                <w:lang w:eastAsia="en-US"/>
              </w:rPr>
            </w:pPr>
          </w:p>
          <w:p w:rsidR="00693E44" w:rsidRPr="00FB4736" w:rsidRDefault="00693E44" w:rsidP="00B11E1B">
            <w:pPr>
              <w:keepNext/>
              <w:widowControl w:val="0"/>
              <w:jc w:val="both"/>
              <w:rPr>
                <w:rFonts w:ascii="Tahoma" w:eastAsia="Calibri" w:hAnsi="Tahoma" w:cs="Tahoma"/>
                <w:lang w:eastAsia="en-US"/>
              </w:rPr>
            </w:pPr>
          </w:p>
        </w:tc>
      </w:tr>
    </w:tbl>
    <w:p w:rsidR="00965820" w:rsidRPr="00FB4736" w:rsidRDefault="00965820" w:rsidP="00B11E1B">
      <w:pPr>
        <w:keepNext/>
        <w:widowControl w:val="0"/>
        <w:jc w:val="center"/>
        <w:rPr>
          <w:rFonts w:ascii="Tahoma" w:hAnsi="Tahoma" w:cs="Tahoma"/>
          <w:b/>
          <w:bCs/>
          <w:sz w:val="22"/>
          <w:szCs w:val="22"/>
        </w:rPr>
      </w:pPr>
    </w:p>
    <w:p w:rsidR="005C2589" w:rsidRPr="00FB4736" w:rsidRDefault="005C2589" w:rsidP="00B11E1B">
      <w:pPr>
        <w:keepNext/>
        <w:widowControl w:val="0"/>
        <w:jc w:val="center"/>
        <w:rPr>
          <w:rFonts w:ascii="Tahoma" w:hAnsi="Tahoma" w:cs="Tahoma"/>
          <w:b/>
          <w:bCs/>
          <w:sz w:val="22"/>
          <w:szCs w:val="22"/>
        </w:rPr>
      </w:pPr>
    </w:p>
    <w:p w:rsidR="00693E44" w:rsidRPr="00FB4736" w:rsidRDefault="00693E44" w:rsidP="00FD4DEB">
      <w:pPr>
        <w:keepLines/>
        <w:widowControl w:val="0"/>
        <w:jc w:val="center"/>
        <w:rPr>
          <w:rFonts w:ascii="Tahoma" w:hAnsi="Tahoma" w:cs="Tahoma"/>
          <w:b/>
          <w:bCs/>
          <w:sz w:val="22"/>
          <w:szCs w:val="22"/>
        </w:rPr>
      </w:pPr>
      <w:r w:rsidRPr="00FB4736">
        <w:rPr>
          <w:rFonts w:ascii="Tahoma" w:hAnsi="Tahoma" w:cs="Tahoma"/>
          <w:b/>
          <w:bCs/>
          <w:sz w:val="22"/>
          <w:szCs w:val="22"/>
        </w:rPr>
        <w:t>SOGLASJE ZA NEPOSREDNO PLAČEVANJE PODIZVAJALCEM</w:t>
      </w:r>
    </w:p>
    <w:p w:rsidR="00A27B0F" w:rsidRPr="00FB4736" w:rsidRDefault="00A27B0F" w:rsidP="00FD4DEB">
      <w:pPr>
        <w:keepLines/>
        <w:widowControl w:val="0"/>
        <w:jc w:val="both"/>
        <w:rPr>
          <w:rFonts w:ascii="Tahoma" w:hAnsi="Tahoma" w:cs="Tahoma"/>
        </w:rPr>
      </w:pPr>
    </w:p>
    <w:p w:rsidR="00A27B0F" w:rsidRPr="00FB4736" w:rsidRDefault="00A27B0F" w:rsidP="00FD4DEB">
      <w:pPr>
        <w:keepLines/>
        <w:widowControl w:val="0"/>
        <w:jc w:val="both"/>
        <w:rPr>
          <w:rFonts w:ascii="Tahoma" w:hAnsi="Tahoma" w:cs="Tahoma"/>
        </w:rPr>
      </w:pPr>
    </w:p>
    <w:p w:rsidR="00693E44" w:rsidRPr="00FB4736" w:rsidRDefault="00693E44" w:rsidP="00FD4DEB">
      <w:pPr>
        <w:keepLines/>
        <w:widowControl w:val="0"/>
        <w:jc w:val="both"/>
        <w:rPr>
          <w:rFonts w:ascii="Tahoma" w:hAnsi="Tahoma" w:cs="Tahoma"/>
        </w:rPr>
      </w:pPr>
      <w:r w:rsidRPr="00FB4736">
        <w:rPr>
          <w:rFonts w:ascii="Tahoma" w:hAnsi="Tahoma" w:cs="Tahoma"/>
        </w:rPr>
        <w:t>Podizvajalec ________________________________</w:t>
      </w:r>
      <w:r w:rsidR="005C2589" w:rsidRPr="00FB4736">
        <w:rPr>
          <w:rFonts w:ascii="Tahoma" w:hAnsi="Tahoma" w:cs="Tahoma"/>
        </w:rPr>
        <w:t>_______</w:t>
      </w:r>
      <w:r w:rsidRPr="00FB4736">
        <w:rPr>
          <w:rFonts w:ascii="Tahoma" w:hAnsi="Tahoma" w:cs="Tahoma"/>
        </w:rPr>
        <w:t>_____________________ (naziv in naslov)</w:t>
      </w:r>
    </w:p>
    <w:tbl>
      <w:tblPr>
        <w:tblW w:w="0" w:type="auto"/>
        <w:tblInd w:w="108" w:type="dxa"/>
        <w:tblLook w:val="04A0" w:firstRow="1" w:lastRow="0" w:firstColumn="1" w:lastColumn="0" w:noHBand="0" w:noVBand="1"/>
      </w:tblPr>
      <w:tblGrid>
        <w:gridCol w:w="4820"/>
        <w:gridCol w:w="4394"/>
      </w:tblGrid>
      <w:tr w:rsidR="00693E44" w:rsidRPr="00FB4736" w:rsidTr="00C84907">
        <w:tc>
          <w:tcPr>
            <w:tcW w:w="4820" w:type="dxa"/>
          </w:tcPr>
          <w:p w:rsidR="00693E44" w:rsidRPr="00FB4736"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FB4736">
              <w:rPr>
                <w:rFonts w:ascii="Tahoma" w:eastAsia="Calibri" w:hAnsi="Tahoma" w:cs="Tahoma"/>
                <w:lang w:eastAsia="en-US"/>
              </w:rPr>
              <w:t>zahtevam in soglašam,</w:t>
            </w:r>
          </w:p>
        </w:tc>
        <w:tc>
          <w:tcPr>
            <w:tcW w:w="4394" w:type="dxa"/>
          </w:tcPr>
          <w:p w:rsidR="00693E44" w:rsidRPr="00FB4736"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FB4736">
              <w:rPr>
                <w:rFonts w:ascii="Tahoma" w:eastAsia="Calibri" w:hAnsi="Tahoma" w:cs="Tahoma"/>
                <w:lang w:eastAsia="en-US"/>
              </w:rPr>
              <w:t>ne soglašam,</w:t>
            </w:r>
          </w:p>
        </w:tc>
      </w:tr>
    </w:tbl>
    <w:p w:rsidR="00AC3E40" w:rsidRPr="00FB4736" w:rsidRDefault="00AC3E40" w:rsidP="00FD4DEB">
      <w:pPr>
        <w:keepLines/>
        <w:widowControl w:val="0"/>
        <w:jc w:val="both"/>
        <w:rPr>
          <w:rFonts w:ascii="Tahoma" w:hAnsi="Tahoma" w:cs="Tahoma"/>
        </w:rPr>
      </w:pPr>
    </w:p>
    <w:p w:rsidR="00693E44" w:rsidRPr="00FB4736" w:rsidRDefault="00693E44" w:rsidP="00FD4DEB">
      <w:pPr>
        <w:keepLines/>
        <w:widowControl w:val="0"/>
        <w:jc w:val="both"/>
        <w:rPr>
          <w:rFonts w:ascii="Tahoma" w:hAnsi="Tahoma" w:cs="Tahoma"/>
        </w:rPr>
      </w:pPr>
      <w:r w:rsidRPr="00FB4736">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FB4736">
        <w:rPr>
          <w:rFonts w:ascii="Tahoma" w:hAnsi="Tahoma" w:cs="Tahoma"/>
        </w:rPr>
        <w:t>do</w:t>
      </w:r>
      <w:r w:rsidRPr="00FB4736">
        <w:rPr>
          <w:rFonts w:ascii="Tahoma" w:hAnsi="Tahoma" w:cs="Tahoma"/>
        </w:rPr>
        <w:t xml:space="preserve"> priloga računu oz. situaciji, ki jo bo naročnik</w:t>
      </w:r>
      <w:r w:rsidR="006E4488" w:rsidRPr="00FB4736">
        <w:rPr>
          <w:rFonts w:ascii="Tahoma" w:hAnsi="Tahoma" w:cs="Tahoma"/>
        </w:rPr>
        <w:t>u</w:t>
      </w:r>
      <w:r w:rsidRPr="00FB4736">
        <w:rPr>
          <w:rFonts w:ascii="Tahoma" w:hAnsi="Tahoma" w:cs="Tahoma"/>
        </w:rPr>
        <w:t xml:space="preserve"> izstavil izvajalec.</w:t>
      </w:r>
    </w:p>
    <w:p w:rsidR="00693E44" w:rsidRPr="00FB4736" w:rsidRDefault="00693E44" w:rsidP="00FD4DEB">
      <w:pPr>
        <w:keepLines/>
        <w:widowControl w:val="0"/>
        <w:jc w:val="both"/>
        <w:rPr>
          <w:rFonts w:ascii="Tahoma" w:hAnsi="Tahoma" w:cs="Tahoma"/>
          <w:b/>
        </w:rPr>
      </w:pPr>
    </w:p>
    <w:p w:rsidR="00214044" w:rsidRPr="00FB4736"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FB4736" w:rsidTr="00C84907">
        <w:trPr>
          <w:trHeight w:val="235"/>
        </w:trPr>
        <w:tc>
          <w:tcPr>
            <w:tcW w:w="3402" w:type="dxa"/>
            <w:tcBorders>
              <w:bottom w:val="single" w:sz="4" w:space="0" w:color="auto"/>
            </w:tcBorders>
          </w:tcPr>
          <w:p w:rsidR="00693E44" w:rsidRPr="00FB4736" w:rsidRDefault="00693E44" w:rsidP="00FD4DEB">
            <w:pPr>
              <w:keepLines/>
              <w:widowControl w:val="0"/>
              <w:jc w:val="both"/>
              <w:rPr>
                <w:rFonts w:ascii="Tahoma" w:hAnsi="Tahoma" w:cs="Tahoma"/>
                <w:snapToGrid w:val="0"/>
              </w:rPr>
            </w:pPr>
          </w:p>
        </w:tc>
        <w:tc>
          <w:tcPr>
            <w:tcW w:w="2977" w:type="dxa"/>
          </w:tcPr>
          <w:p w:rsidR="00693E44" w:rsidRPr="00FB4736"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FB4736" w:rsidRDefault="00693E44" w:rsidP="00FD4DEB">
            <w:pPr>
              <w:keepLines/>
              <w:widowControl w:val="0"/>
              <w:jc w:val="both"/>
              <w:rPr>
                <w:rFonts w:ascii="Tahoma" w:hAnsi="Tahoma" w:cs="Tahoma"/>
                <w:snapToGrid w:val="0"/>
              </w:rPr>
            </w:pPr>
          </w:p>
        </w:tc>
      </w:tr>
      <w:tr w:rsidR="00693E44" w:rsidRPr="00FB4736" w:rsidTr="00C84907">
        <w:trPr>
          <w:trHeight w:val="235"/>
        </w:trPr>
        <w:tc>
          <w:tcPr>
            <w:tcW w:w="3402" w:type="dxa"/>
            <w:tcBorders>
              <w:top w:val="single" w:sz="4" w:space="0" w:color="auto"/>
            </w:tcBorders>
          </w:tcPr>
          <w:p w:rsidR="00693E44" w:rsidRPr="00FB4736" w:rsidRDefault="00693E44" w:rsidP="00FD4DEB">
            <w:pPr>
              <w:keepLines/>
              <w:widowControl w:val="0"/>
              <w:jc w:val="both"/>
              <w:rPr>
                <w:rFonts w:ascii="Tahoma" w:hAnsi="Tahoma" w:cs="Tahoma"/>
                <w:snapToGrid w:val="0"/>
              </w:rPr>
            </w:pPr>
            <w:r w:rsidRPr="00FB4736">
              <w:rPr>
                <w:rFonts w:ascii="Tahoma" w:hAnsi="Tahoma" w:cs="Tahoma"/>
                <w:snapToGrid w:val="0"/>
              </w:rPr>
              <w:t>(kraj, datum)</w:t>
            </w:r>
          </w:p>
        </w:tc>
        <w:tc>
          <w:tcPr>
            <w:tcW w:w="2977" w:type="dxa"/>
          </w:tcPr>
          <w:p w:rsidR="00693E44" w:rsidRPr="00FB4736" w:rsidRDefault="00693E44" w:rsidP="00FD4DEB">
            <w:pPr>
              <w:keepLines/>
              <w:widowControl w:val="0"/>
              <w:jc w:val="center"/>
              <w:rPr>
                <w:rFonts w:ascii="Tahoma" w:hAnsi="Tahoma" w:cs="Tahoma"/>
                <w:snapToGrid w:val="0"/>
              </w:rPr>
            </w:pPr>
            <w:r w:rsidRPr="00FB4736">
              <w:rPr>
                <w:rFonts w:ascii="Tahoma" w:hAnsi="Tahoma" w:cs="Tahoma"/>
                <w:snapToGrid w:val="0"/>
              </w:rPr>
              <w:t>žig</w:t>
            </w:r>
          </w:p>
        </w:tc>
        <w:tc>
          <w:tcPr>
            <w:tcW w:w="3119" w:type="dxa"/>
            <w:tcBorders>
              <w:top w:val="single" w:sz="4" w:space="0" w:color="auto"/>
            </w:tcBorders>
          </w:tcPr>
          <w:p w:rsidR="00693E44" w:rsidRPr="00FB4736" w:rsidRDefault="00693E44" w:rsidP="00FD4DEB">
            <w:pPr>
              <w:keepLines/>
              <w:widowControl w:val="0"/>
              <w:jc w:val="both"/>
              <w:rPr>
                <w:rFonts w:ascii="Tahoma" w:hAnsi="Tahoma" w:cs="Tahoma"/>
                <w:snapToGrid w:val="0"/>
              </w:rPr>
            </w:pPr>
            <w:r w:rsidRPr="00FB4736">
              <w:rPr>
                <w:rFonts w:ascii="Tahoma" w:hAnsi="Tahoma" w:cs="Tahoma"/>
                <w:snapToGrid w:val="0"/>
              </w:rPr>
              <w:t>(n</w:t>
            </w:r>
            <w:r w:rsidRPr="00FB4736">
              <w:rPr>
                <w:rFonts w:ascii="Tahoma" w:hAnsi="Tahoma" w:cs="Tahoma"/>
              </w:rPr>
              <w:t xml:space="preserve">aziv in podpis </w:t>
            </w:r>
            <w:r w:rsidRPr="00FB4736">
              <w:rPr>
                <w:rFonts w:ascii="Tahoma" w:hAnsi="Tahoma" w:cs="Tahoma"/>
                <w:b/>
              </w:rPr>
              <w:t>podizvajalca</w:t>
            </w:r>
            <w:r w:rsidRPr="00FB4736">
              <w:rPr>
                <w:rFonts w:ascii="Tahoma" w:hAnsi="Tahoma" w:cs="Tahoma"/>
                <w:snapToGrid w:val="0"/>
              </w:rPr>
              <w:t>)</w:t>
            </w:r>
          </w:p>
        </w:tc>
      </w:tr>
      <w:tr w:rsidR="00693E44" w:rsidRPr="00FB4736" w:rsidTr="00364004">
        <w:trPr>
          <w:trHeight w:val="1380"/>
        </w:trPr>
        <w:tc>
          <w:tcPr>
            <w:tcW w:w="3402" w:type="dxa"/>
          </w:tcPr>
          <w:p w:rsidR="00693E44" w:rsidRPr="00FB4736"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FB4736"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FB4736" w:rsidRDefault="00693E44" w:rsidP="00FD4DEB">
            <w:pPr>
              <w:keepLines/>
              <w:widowControl w:val="0"/>
              <w:jc w:val="both"/>
              <w:rPr>
                <w:rFonts w:ascii="Tahoma" w:eastAsia="Calibri" w:hAnsi="Tahoma" w:cs="Tahoma"/>
                <w:snapToGrid w:val="0"/>
                <w:sz w:val="22"/>
                <w:szCs w:val="22"/>
                <w:lang w:eastAsia="en-US"/>
              </w:rPr>
            </w:pPr>
          </w:p>
        </w:tc>
      </w:tr>
      <w:tr w:rsidR="00693E44" w:rsidRPr="00FB4736" w:rsidTr="00364004">
        <w:trPr>
          <w:trHeight w:val="235"/>
        </w:trPr>
        <w:tc>
          <w:tcPr>
            <w:tcW w:w="3402" w:type="dxa"/>
          </w:tcPr>
          <w:p w:rsidR="00693E44" w:rsidRPr="00FB4736"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FB4736"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FB4736" w:rsidRDefault="00693E44" w:rsidP="00FD4DEB">
            <w:pPr>
              <w:keepLines/>
              <w:widowControl w:val="0"/>
              <w:jc w:val="center"/>
              <w:rPr>
                <w:rFonts w:ascii="Tahoma" w:eastAsia="Calibri" w:hAnsi="Tahoma" w:cs="Tahoma"/>
                <w:snapToGrid w:val="0"/>
                <w:sz w:val="22"/>
                <w:szCs w:val="22"/>
                <w:lang w:eastAsia="en-US"/>
              </w:rPr>
            </w:pPr>
          </w:p>
        </w:tc>
      </w:tr>
    </w:tbl>
    <w:p w:rsidR="00693E44" w:rsidRPr="00FB4736" w:rsidRDefault="00693E44" w:rsidP="00FD4DEB">
      <w:pPr>
        <w:keepLines/>
        <w:widowControl w:val="0"/>
        <w:tabs>
          <w:tab w:val="left" w:pos="284"/>
        </w:tabs>
        <w:jc w:val="both"/>
        <w:rPr>
          <w:rFonts w:ascii="Tahoma" w:eastAsia="Calibri" w:hAnsi="Tahoma" w:cs="Tahoma"/>
          <w:i/>
          <w:sz w:val="16"/>
          <w:szCs w:val="16"/>
          <w:lang w:eastAsia="en-US"/>
        </w:rPr>
      </w:pPr>
      <w:r w:rsidRPr="00FB4736">
        <w:rPr>
          <w:rFonts w:ascii="Tahoma" w:eastAsia="Calibri" w:hAnsi="Tahoma" w:cs="Tahoma"/>
          <w:b/>
          <w:i/>
          <w:sz w:val="16"/>
          <w:szCs w:val="16"/>
          <w:lang w:eastAsia="en-US"/>
        </w:rPr>
        <w:t>Opomba:</w:t>
      </w:r>
      <w:r w:rsidRPr="00FB4736">
        <w:rPr>
          <w:rFonts w:ascii="Tahoma" w:eastAsia="Calibri" w:hAnsi="Tahoma" w:cs="Tahoma"/>
          <w:i/>
          <w:sz w:val="16"/>
          <w:szCs w:val="16"/>
          <w:lang w:eastAsia="en-US"/>
        </w:rPr>
        <w:t xml:space="preserve"> </w:t>
      </w:r>
    </w:p>
    <w:p w:rsidR="00693E44" w:rsidRPr="00FB4736"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FB4736">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FB4736" w:rsidTr="00A34167">
        <w:tc>
          <w:tcPr>
            <w:tcW w:w="599" w:type="dxa"/>
            <w:tcBorders>
              <w:top w:val="single" w:sz="4" w:space="0" w:color="auto"/>
              <w:bottom w:val="single" w:sz="4" w:space="0" w:color="auto"/>
              <w:right w:val="nil"/>
            </w:tcBorders>
          </w:tcPr>
          <w:p w:rsidR="00DC10BE" w:rsidRPr="00FB4736" w:rsidRDefault="00DC10BE" w:rsidP="00B11E1B">
            <w:pPr>
              <w:keepNext/>
              <w:widowControl w:val="0"/>
              <w:jc w:val="right"/>
              <w:rPr>
                <w:rFonts w:ascii="Tahoma" w:hAnsi="Tahoma" w:cs="Tahoma"/>
              </w:rPr>
            </w:pPr>
            <w:r w:rsidRPr="00FB4736">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FB4736" w:rsidRDefault="00DC10BE" w:rsidP="00B11E1B">
            <w:pPr>
              <w:keepNext/>
              <w:widowControl w:val="0"/>
              <w:rPr>
                <w:rFonts w:ascii="Tahoma" w:hAnsi="Tahoma" w:cs="Tahoma"/>
              </w:rPr>
            </w:pPr>
            <w:r w:rsidRPr="00FB4736">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FB4736" w:rsidRDefault="00BE71E3" w:rsidP="00B11E1B">
            <w:pPr>
              <w:keepNext/>
              <w:widowControl w:val="0"/>
              <w:jc w:val="right"/>
              <w:rPr>
                <w:rFonts w:ascii="Tahoma" w:hAnsi="Tahoma" w:cs="Tahoma"/>
                <w:b/>
              </w:rPr>
            </w:pPr>
            <w:r w:rsidRPr="00FB4736">
              <w:rPr>
                <w:rFonts w:ascii="Tahoma" w:hAnsi="Tahoma" w:cs="Tahoma"/>
                <w:b/>
                <w:i/>
              </w:rPr>
              <w:t>VZ0REC</w:t>
            </w:r>
            <w:r w:rsidR="00DC10BE" w:rsidRPr="00FB4736">
              <w:rPr>
                <w:rFonts w:ascii="Tahoma" w:hAnsi="Tahoma" w:cs="Tahoma"/>
                <w:b/>
                <w:i/>
              </w:rPr>
              <w:t xml:space="preserve"> </w:t>
            </w:r>
          </w:p>
        </w:tc>
        <w:tc>
          <w:tcPr>
            <w:tcW w:w="551" w:type="dxa"/>
            <w:tcBorders>
              <w:top w:val="single" w:sz="4" w:space="0" w:color="auto"/>
              <w:left w:val="nil"/>
              <w:bottom w:val="single" w:sz="4" w:space="0" w:color="auto"/>
            </w:tcBorders>
          </w:tcPr>
          <w:p w:rsidR="00DC10BE" w:rsidRPr="00FB4736" w:rsidRDefault="00DC10BE" w:rsidP="00B11E1B">
            <w:pPr>
              <w:keepNext/>
              <w:widowControl w:val="0"/>
              <w:rPr>
                <w:rFonts w:ascii="Tahoma" w:hAnsi="Tahoma" w:cs="Tahoma"/>
                <w:b/>
                <w:i/>
              </w:rPr>
            </w:pPr>
          </w:p>
        </w:tc>
      </w:tr>
    </w:tbl>
    <w:p w:rsidR="00DC10BE" w:rsidRPr="00FB4736" w:rsidRDefault="00DC10BE" w:rsidP="00B11E1B">
      <w:pPr>
        <w:keepNext/>
        <w:widowControl w:val="0"/>
        <w:jc w:val="both"/>
        <w:rPr>
          <w:rFonts w:ascii="Tahoma" w:hAnsi="Tahoma" w:cs="Tahoma"/>
          <w:sz w:val="22"/>
          <w:szCs w:val="22"/>
        </w:rPr>
      </w:pPr>
    </w:p>
    <w:p w:rsidR="00DC10BE" w:rsidRPr="00FB4736" w:rsidRDefault="00DC10BE" w:rsidP="00B11E1B">
      <w:pPr>
        <w:keepNext/>
        <w:widowControl w:val="0"/>
        <w:jc w:val="both"/>
        <w:rPr>
          <w:rFonts w:ascii="Tahoma" w:hAnsi="Tahoma" w:cs="Tahoma"/>
          <w:sz w:val="22"/>
          <w:szCs w:val="22"/>
        </w:rPr>
      </w:pPr>
    </w:p>
    <w:p w:rsidR="00DC10BE" w:rsidRPr="00FB4736" w:rsidRDefault="00DC10BE" w:rsidP="00B11E1B">
      <w:pPr>
        <w:keepNext/>
        <w:widowControl w:val="0"/>
        <w:jc w:val="both"/>
        <w:rPr>
          <w:rFonts w:ascii="Tahoma" w:hAnsi="Tahoma" w:cs="Tahoma"/>
          <w:noProof/>
        </w:rPr>
      </w:pP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noProof/>
        </w:rPr>
        <w:t>_________________</w:t>
      </w:r>
    </w:p>
    <w:p w:rsidR="00DC10BE" w:rsidRPr="00FB4736" w:rsidRDefault="00DC10BE" w:rsidP="00B11E1B">
      <w:pPr>
        <w:keepNext/>
        <w:widowControl w:val="0"/>
        <w:jc w:val="both"/>
        <w:rPr>
          <w:rFonts w:ascii="Tahoma" w:hAnsi="Tahoma" w:cs="Tahoma"/>
          <w:noProof/>
        </w:rPr>
      </w:pPr>
      <w:r w:rsidRPr="00FB4736">
        <w:rPr>
          <w:rFonts w:ascii="Tahoma" w:hAnsi="Tahoma" w:cs="Tahoma"/>
          <w:noProof/>
        </w:rPr>
        <w:t>________________________________</w:t>
      </w:r>
      <w:r w:rsidRPr="00FB4736">
        <w:rPr>
          <w:rFonts w:ascii="Tahoma" w:hAnsi="Tahoma" w:cs="Tahoma"/>
          <w:noProof/>
        </w:rPr>
        <w:tab/>
      </w:r>
      <w:r w:rsidRPr="00FB4736">
        <w:rPr>
          <w:rFonts w:ascii="Tahoma" w:hAnsi="Tahoma" w:cs="Tahoma"/>
          <w:noProof/>
        </w:rPr>
        <w:tab/>
      </w:r>
      <w:r w:rsidRPr="00FB4736">
        <w:rPr>
          <w:rFonts w:ascii="Tahoma" w:hAnsi="Tahoma" w:cs="Tahoma"/>
          <w:noProof/>
        </w:rPr>
        <w:tab/>
      </w:r>
      <w:r w:rsidRPr="00FB4736">
        <w:rPr>
          <w:rFonts w:ascii="Tahoma" w:hAnsi="Tahoma" w:cs="Tahoma"/>
          <w:noProof/>
        </w:rPr>
        <w:tab/>
      </w:r>
      <w:r w:rsidRPr="00FB4736">
        <w:rPr>
          <w:rFonts w:ascii="Tahoma" w:hAnsi="Tahoma" w:cs="Tahoma"/>
          <w:noProof/>
        </w:rPr>
        <w:tab/>
      </w:r>
      <w:r w:rsidRPr="00FB4736">
        <w:rPr>
          <w:rFonts w:ascii="Tahoma" w:hAnsi="Tahoma" w:cs="Tahoma"/>
          <w:noProof/>
        </w:rPr>
        <w:tab/>
        <w:t>(Kraj in datum)</w:t>
      </w:r>
    </w:p>
    <w:p w:rsidR="00DC10BE" w:rsidRPr="00FB4736" w:rsidRDefault="00DC10BE" w:rsidP="00B11E1B">
      <w:pPr>
        <w:keepNext/>
        <w:widowControl w:val="0"/>
        <w:jc w:val="both"/>
        <w:rPr>
          <w:rFonts w:ascii="Tahoma" w:hAnsi="Tahoma" w:cs="Tahoma"/>
          <w:noProof/>
        </w:rPr>
      </w:pPr>
      <w:r w:rsidRPr="00FB4736">
        <w:rPr>
          <w:rFonts w:ascii="Tahoma" w:hAnsi="Tahoma" w:cs="Tahoma"/>
          <w:noProof/>
        </w:rPr>
        <w:t>(Izdajatelj menice)</w:t>
      </w:r>
    </w:p>
    <w:p w:rsidR="00DC10BE" w:rsidRPr="00FB4736" w:rsidRDefault="00DC10BE" w:rsidP="00B11E1B">
      <w:pPr>
        <w:keepNext/>
        <w:widowControl w:val="0"/>
        <w:jc w:val="both"/>
        <w:rPr>
          <w:rFonts w:ascii="Tahoma" w:hAnsi="Tahoma" w:cs="Tahoma"/>
          <w:noProof/>
        </w:rPr>
      </w:pPr>
    </w:p>
    <w:p w:rsidR="00DC10BE" w:rsidRPr="00FB4736" w:rsidRDefault="00DC10BE" w:rsidP="00B11E1B">
      <w:pPr>
        <w:keepNext/>
        <w:widowControl w:val="0"/>
        <w:jc w:val="center"/>
        <w:rPr>
          <w:rFonts w:ascii="Tahoma" w:hAnsi="Tahoma" w:cs="Tahoma"/>
          <w:b/>
          <w:noProof/>
        </w:rPr>
      </w:pPr>
      <w:r w:rsidRPr="00FB4736">
        <w:rPr>
          <w:rFonts w:ascii="Tahoma" w:hAnsi="Tahoma" w:cs="Tahoma"/>
          <w:b/>
          <w:noProof/>
        </w:rPr>
        <w:t xml:space="preserve">MENIČNA IZJAVA  </w:t>
      </w:r>
    </w:p>
    <w:p w:rsidR="00DC10BE" w:rsidRPr="00FB4736" w:rsidRDefault="00DC10BE" w:rsidP="00B11E1B">
      <w:pPr>
        <w:keepNext/>
        <w:widowControl w:val="0"/>
        <w:jc w:val="center"/>
        <w:rPr>
          <w:rFonts w:ascii="Tahoma" w:hAnsi="Tahoma" w:cs="Tahoma"/>
          <w:b/>
          <w:noProof/>
        </w:rPr>
      </w:pPr>
      <w:r w:rsidRPr="00FB4736">
        <w:rPr>
          <w:rFonts w:ascii="Tahoma" w:hAnsi="Tahoma" w:cs="Tahoma"/>
          <w:b/>
          <w:noProof/>
        </w:rPr>
        <w:t xml:space="preserve">ZA DOBRO IZVEDBO POGODBENIH OBVEZNOSTI </w:t>
      </w:r>
    </w:p>
    <w:p w:rsidR="00DC10BE" w:rsidRPr="00FB4736" w:rsidRDefault="00DC10BE" w:rsidP="00B11E1B">
      <w:pPr>
        <w:keepNext/>
        <w:widowControl w:val="0"/>
        <w:jc w:val="center"/>
        <w:rPr>
          <w:rFonts w:ascii="Tahoma" w:hAnsi="Tahoma" w:cs="Tahoma"/>
          <w:b/>
          <w:noProof/>
          <w:sz w:val="22"/>
          <w:szCs w:val="22"/>
        </w:rPr>
      </w:pPr>
    </w:p>
    <w:p w:rsidR="00DC10BE" w:rsidRPr="00FB4736" w:rsidRDefault="00DC10BE" w:rsidP="00B11E1B">
      <w:pPr>
        <w:keepNext/>
        <w:widowControl w:val="0"/>
        <w:jc w:val="center"/>
        <w:rPr>
          <w:rFonts w:ascii="Tahoma" w:hAnsi="Tahoma" w:cs="Tahoma"/>
          <w:noProof/>
          <w:sz w:val="22"/>
          <w:szCs w:val="22"/>
        </w:rPr>
      </w:pPr>
    </w:p>
    <w:p w:rsidR="00DC10BE" w:rsidRPr="00FB4736" w:rsidRDefault="00DC10BE" w:rsidP="00B11E1B">
      <w:pPr>
        <w:keepNext/>
        <w:widowControl w:val="0"/>
        <w:jc w:val="both"/>
        <w:rPr>
          <w:rFonts w:ascii="Tahoma" w:hAnsi="Tahoma" w:cs="Tahoma"/>
          <w:noProof/>
        </w:rPr>
      </w:pPr>
      <w:r w:rsidRPr="00FB4736">
        <w:rPr>
          <w:rFonts w:ascii="Tahoma" w:hAnsi="Tahoma" w:cs="Tahoma"/>
          <w:noProof/>
        </w:rPr>
        <w:t>V skladu z pogodbo št. ___</w:t>
      </w:r>
      <w:r w:rsidR="005C2589" w:rsidRPr="00FB4736">
        <w:rPr>
          <w:rFonts w:ascii="Tahoma" w:hAnsi="Tahoma" w:cs="Tahoma"/>
          <w:noProof/>
        </w:rPr>
        <w:t>___</w:t>
      </w:r>
      <w:r w:rsidRPr="00FB4736">
        <w:rPr>
          <w:rFonts w:ascii="Tahoma" w:hAnsi="Tahoma" w:cs="Tahoma"/>
          <w:noProof/>
        </w:rPr>
        <w:t>_____</w:t>
      </w:r>
      <w:r w:rsidR="00844A72" w:rsidRPr="00FB4736">
        <w:rPr>
          <w:rFonts w:ascii="Tahoma" w:hAnsi="Tahoma" w:cs="Tahoma"/>
          <w:noProof/>
        </w:rPr>
        <w:t xml:space="preserve"> z dne _______</w:t>
      </w:r>
      <w:r w:rsidRPr="00FB4736">
        <w:rPr>
          <w:rFonts w:ascii="Tahoma" w:hAnsi="Tahoma" w:cs="Tahoma"/>
          <w:noProof/>
        </w:rPr>
        <w:t>, sklenjeno med naročnikom Javno podjetje Energetika Ljubljana, d.o.o., Verovškova</w:t>
      </w:r>
      <w:r w:rsidR="00862B93" w:rsidRPr="00FB4736">
        <w:rPr>
          <w:rFonts w:ascii="Tahoma" w:hAnsi="Tahoma" w:cs="Tahoma"/>
          <w:noProof/>
        </w:rPr>
        <w:t xml:space="preserve"> ulica</w:t>
      </w:r>
      <w:r w:rsidRPr="00FB4736">
        <w:rPr>
          <w:rFonts w:ascii="Tahoma" w:hAnsi="Tahoma" w:cs="Tahoma"/>
          <w:noProof/>
        </w:rPr>
        <w:t xml:space="preserve"> 62, 1000 Ljubljana (upravičenec) in ______________ (naziv in naslov izvajalca), je izvajalec dolžan izvesti ________</w:t>
      </w:r>
      <w:r w:rsidR="005C2589" w:rsidRPr="00FB4736">
        <w:rPr>
          <w:rFonts w:ascii="Tahoma" w:hAnsi="Tahoma" w:cs="Tahoma"/>
          <w:noProof/>
        </w:rPr>
        <w:t>_____________________________</w:t>
      </w:r>
      <w:r w:rsidRPr="00FB4736">
        <w:rPr>
          <w:rFonts w:ascii="Tahoma" w:hAnsi="Tahoma" w:cs="Tahoma"/>
          <w:noProof/>
        </w:rPr>
        <w:t>____________ (predmet pogodbe) v pogodbeni vrednosti _____</w:t>
      </w:r>
      <w:r w:rsidR="005C2589" w:rsidRPr="00FB4736">
        <w:rPr>
          <w:rFonts w:ascii="Tahoma" w:hAnsi="Tahoma" w:cs="Tahoma"/>
          <w:noProof/>
        </w:rPr>
        <w:t>__</w:t>
      </w:r>
      <w:r w:rsidRPr="00FB4736">
        <w:rPr>
          <w:rFonts w:ascii="Tahoma" w:hAnsi="Tahoma" w:cs="Tahoma"/>
          <w:noProof/>
        </w:rPr>
        <w:t>_________ EUR brez DDV.</w:t>
      </w:r>
    </w:p>
    <w:p w:rsidR="00DC10BE" w:rsidRPr="00FB4736" w:rsidRDefault="00DC10BE" w:rsidP="00B11E1B">
      <w:pPr>
        <w:keepNext/>
        <w:widowControl w:val="0"/>
        <w:jc w:val="both"/>
        <w:rPr>
          <w:rFonts w:ascii="Tahoma" w:hAnsi="Tahoma" w:cs="Tahoma"/>
          <w:noProof/>
        </w:rPr>
      </w:pPr>
    </w:p>
    <w:p w:rsidR="00DC10BE" w:rsidRPr="00FB4736" w:rsidRDefault="00DC10BE" w:rsidP="00B11E1B">
      <w:pPr>
        <w:keepNext/>
        <w:widowControl w:val="0"/>
        <w:jc w:val="both"/>
        <w:rPr>
          <w:rFonts w:ascii="Tahoma" w:hAnsi="Tahoma" w:cs="Tahoma"/>
          <w:noProof/>
        </w:rPr>
      </w:pPr>
      <w:r w:rsidRPr="00FB4736">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FB4736" w:rsidRDefault="00DC10BE" w:rsidP="00B11E1B">
      <w:pPr>
        <w:keepNext/>
        <w:widowControl w:val="0"/>
        <w:jc w:val="both"/>
        <w:rPr>
          <w:rFonts w:ascii="Tahoma" w:hAnsi="Tahoma" w:cs="Tahoma"/>
          <w:noProof/>
        </w:rPr>
      </w:pPr>
    </w:p>
    <w:p w:rsidR="00DC10BE" w:rsidRPr="00FB4736" w:rsidRDefault="00DC10BE" w:rsidP="00B11E1B">
      <w:pPr>
        <w:keepNext/>
        <w:widowControl w:val="0"/>
        <w:jc w:val="both"/>
        <w:rPr>
          <w:rFonts w:ascii="Tahoma" w:hAnsi="Tahoma" w:cs="Tahoma"/>
          <w:noProof/>
        </w:rPr>
      </w:pPr>
      <w:r w:rsidRPr="00FB4736">
        <w:rPr>
          <w:rFonts w:ascii="Tahoma" w:hAnsi="Tahoma" w:cs="Tahoma"/>
          <w:noProof/>
        </w:rPr>
        <w:t>___________________________________________________________________________</w:t>
      </w:r>
      <w:r w:rsidR="00A25110" w:rsidRPr="00FB4736">
        <w:rPr>
          <w:rFonts w:ascii="Tahoma" w:hAnsi="Tahoma" w:cs="Tahoma"/>
          <w:noProof/>
        </w:rPr>
        <w:t>_______</w:t>
      </w:r>
    </w:p>
    <w:p w:rsidR="00DC10BE" w:rsidRPr="00FB4736" w:rsidRDefault="00DC10BE" w:rsidP="00B11E1B">
      <w:pPr>
        <w:keepNext/>
        <w:widowControl w:val="0"/>
        <w:jc w:val="both"/>
        <w:rPr>
          <w:rFonts w:ascii="Tahoma" w:hAnsi="Tahoma" w:cs="Tahoma"/>
        </w:rPr>
      </w:pPr>
      <w:r w:rsidRPr="00FB4736">
        <w:rPr>
          <w:rFonts w:ascii="Tahoma" w:hAnsi="Tahoma" w:cs="Tahoma"/>
        </w:rPr>
        <w:t xml:space="preserve">(Ime in priimek)                    </w:t>
      </w:r>
      <w:r w:rsidR="00A25110" w:rsidRPr="00FB4736">
        <w:rPr>
          <w:rFonts w:ascii="Tahoma" w:hAnsi="Tahoma" w:cs="Tahoma"/>
        </w:rPr>
        <w:t xml:space="preserve">          </w:t>
      </w:r>
      <w:r w:rsidRPr="00FB4736">
        <w:rPr>
          <w:rFonts w:ascii="Tahoma" w:hAnsi="Tahoma" w:cs="Tahoma"/>
        </w:rPr>
        <w:t xml:space="preserve">    (Funkcija zastopnika)          </w:t>
      </w:r>
      <w:r w:rsidR="00A25110" w:rsidRPr="00FB4736">
        <w:rPr>
          <w:rFonts w:ascii="Tahoma" w:hAnsi="Tahoma" w:cs="Tahoma"/>
        </w:rPr>
        <w:t xml:space="preserve">   </w:t>
      </w:r>
      <w:r w:rsidRPr="00FB4736">
        <w:rPr>
          <w:rFonts w:ascii="Tahoma" w:hAnsi="Tahoma" w:cs="Tahoma"/>
        </w:rPr>
        <w:t xml:space="preserve"> </w:t>
      </w:r>
      <w:r w:rsidR="00A25110" w:rsidRPr="00FB4736">
        <w:rPr>
          <w:rFonts w:ascii="Tahoma" w:hAnsi="Tahoma" w:cs="Tahoma"/>
        </w:rPr>
        <w:t xml:space="preserve">    </w:t>
      </w:r>
      <w:r w:rsidRPr="00FB4736">
        <w:rPr>
          <w:rFonts w:ascii="Tahoma" w:hAnsi="Tahoma" w:cs="Tahoma"/>
        </w:rPr>
        <w:t xml:space="preserve">          (Podpis)</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___________________________________________________________________________</w:t>
      </w:r>
      <w:r w:rsidR="00A25110" w:rsidRPr="00FB4736">
        <w:rPr>
          <w:rFonts w:ascii="Tahoma" w:hAnsi="Tahoma" w:cs="Tahoma"/>
        </w:rPr>
        <w:t>_______</w:t>
      </w:r>
    </w:p>
    <w:p w:rsidR="00DC10BE" w:rsidRPr="00FB4736" w:rsidRDefault="00DC10BE" w:rsidP="00B11E1B">
      <w:pPr>
        <w:keepNext/>
        <w:widowControl w:val="0"/>
        <w:jc w:val="both"/>
        <w:rPr>
          <w:rFonts w:ascii="Tahoma" w:hAnsi="Tahoma" w:cs="Tahoma"/>
        </w:rPr>
      </w:pPr>
      <w:r w:rsidRPr="00FB4736">
        <w:rPr>
          <w:rFonts w:ascii="Tahoma" w:hAnsi="Tahoma" w:cs="Tahoma"/>
        </w:rPr>
        <w:t xml:space="preserve">(Ime in priimek)                </w:t>
      </w:r>
      <w:r w:rsidR="00A25110" w:rsidRPr="00FB4736">
        <w:rPr>
          <w:rFonts w:ascii="Tahoma" w:hAnsi="Tahoma" w:cs="Tahoma"/>
        </w:rPr>
        <w:t xml:space="preserve">         </w:t>
      </w:r>
      <w:r w:rsidRPr="00FB4736">
        <w:rPr>
          <w:rFonts w:ascii="Tahoma" w:hAnsi="Tahoma" w:cs="Tahoma"/>
        </w:rPr>
        <w:t xml:space="preserve">         (Funkcija zastopnika)          </w:t>
      </w:r>
      <w:r w:rsidR="00A25110" w:rsidRPr="00FB4736">
        <w:rPr>
          <w:rFonts w:ascii="Tahoma" w:hAnsi="Tahoma" w:cs="Tahoma"/>
        </w:rPr>
        <w:t xml:space="preserve">       </w:t>
      </w:r>
      <w:r w:rsidRPr="00FB4736">
        <w:rPr>
          <w:rFonts w:ascii="Tahoma" w:hAnsi="Tahoma" w:cs="Tahoma"/>
        </w:rPr>
        <w:t xml:space="preserve">          (Podpis)</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FB4736" w:rsidRDefault="00DC10BE" w:rsidP="00B11E1B">
      <w:pPr>
        <w:keepNext/>
        <w:widowControl w:val="0"/>
        <w:numPr>
          <w:ilvl w:val="0"/>
          <w:numId w:val="8"/>
        </w:numPr>
        <w:jc w:val="both"/>
        <w:rPr>
          <w:rFonts w:ascii="Tahoma" w:hAnsi="Tahoma" w:cs="Tahoma"/>
        </w:rPr>
      </w:pPr>
      <w:r w:rsidRPr="00FB4736">
        <w:rPr>
          <w:rFonts w:ascii="Tahoma" w:hAnsi="Tahoma" w:cs="Tahoma"/>
        </w:rPr>
        <w:t>izpolni bianko menico v višini do ______________ EUR,</w:t>
      </w:r>
    </w:p>
    <w:p w:rsidR="00DC10BE" w:rsidRPr="00FB4736" w:rsidRDefault="00DC10BE" w:rsidP="00B11E1B">
      <w:pPr>
        <w:keepNext/>
        <w:widowControl w:val="0"/>
        <w:numPr>
          <w:ilvl w:val="0"/>
          <w:numId w:val="8"/>
        </w:numPr>
        <w:jc w:val="both"/>
        <w:rPr>
          <w:rFonts w:ascii="Tahoma" w:hAnsi="Tahoma" w:cs="Tahoma"/>
        </w:rPr>
      </w:pPr>
      <w:r w:rsidRPr="00FB4736">
        <w:rPr>
          <w:rFonts w:ascii="Tahoma" w:hAnsi="Tahoma" w:cs="Tahoma"/>
        </w:rPr>
        <w:t>da izpolni vse druge sestavne dele menic, ki niso izpolnjeni,</w:t>
      </w:r>
    </w:p>
    <w:p w:rsidR="00DC10BE" w:rsidRPr="00FB4736" w:rsidRDefault="00DC10BE" w:rsidP="00B11E1B">
      <w:pPr>
        <w:keepNext/>
        <w:widowControl w:val="0"/>
        <w:numPr>
          <w:ilvl w:val="0"/>
          <w:numId w:val="8"/>
        </w:numPr>
        <w:jc w:val="both"/>
        <w:rPr>
          <w:rFonts w:ascii="Tahoma" w:hAnsi="Tahoma" w:cs="Tahoma"/>
        </w:rPr>
      </w:pPr>
      <w:r w:rsidRPr="00FB4736">
        <w:rPr>
          <w:rFonts w:ascii="Tahoma" w:hAnsi="Tahoma" w:cs="Tahoma"/>
        </w:rPr>
        <w:t>da po potrebi zapiše na menici tudi katerokoli menično klavzulo, ki sicer ni bistvena menična sestavina.</w:t>
      </w:r>
    </w:p>
    <w:p w:rsidR="00DC10BE" w:rsidRPr="00FB4736" w:rsidRDefault="00DC10BE" w:rsidP="00B11E1B">
      <w:pPr>
        <w:keepNext/>
        <w:widowControl w:val="0"/>
        <w:tabs>
          <w:tab w:val="left" w:pos="4253"/>
        </w:tabs>
        <w:jc w:val="both"/>
        <w:rPr>
          <w:rFonts w:ascii="Tahoma" w:hAnsi="Tahoma" w:cs="Tahoma"/>
        </w:rPr>
      </w:pPr>
    </w:p>
    <w:p w:rsidR="00DC10BE" w:rsidRPr="00FB4736" w:rsidRDefault="00DC10BE" w:rsidP="00B11E1B">
      <w:pPr>
        <w:keepNext/>
        <w:widowControl w:val="0"/>
        <w:tabs>
          <w:tab w:val="left" w:pos="4253"/>
        </w:tabs>
        <w:jc w:val="both"/>
        <w:rPr>
          <w:rFonts w:ascii="Tahoma" w:hAnsi="Tahoma" w:cs="Tahoma"/>
        </w:rPr>
      </w:pPr>
      <w:r w:rsidRPr="00FB4736">
        <w:rPr>
          <w:rFonts w:ascii="Tahoma" w:hAnsi="Tahoma" w:cs="Tahoma"/>
        </w:rPr>
        <w:t>V primeru spremembe upnika predmetnih terjatev, veljajo določbe tega pooblastila tudi v korist novih upnikov.</w:t>
      </w:r>
    </w:p>
    <w:p w:rsidR="00214044" w:rsidRPr="00FB4736" w:rsidRDefault="00214044" w:rsidP="00B11E1B">
      <w:pPr>
        <w:keepNext/>
        <w:widowControl w:val="0"/>
        <w:tabs>
          <w:tab w:val="left" w:pos="4253"/>
        </w:tabs>
        <w:jc w:val="both"/>
        <w:rPr>
          <w:rFonts w:ascii="Tahoma" w:hAnsi="Tahoma" w:cs="Tahoma"/>
        </w:rPr>
      </w:pPr>
    </w:p>
    <w:p w:rsidR="00DC10BE" w:rsidRPr="00FB4736" w:rsidRDefault="00DC10BE" w:rsidP="00B11E1B">
      <w:pPr>
        <w:keepNext/>
        <w:widowControl w:val="0"/>
        <w:tabs>
          <w:tab w:val="left" w:pos="4253"/>
        </w:tabs>
        <w:jc w:val="both"/>
        <w:rPr>
          <w:rFonts w:ascii="Tahoma" w:hAnsi="Tahoma" w:cs="Tahoma"/>
        </w:rPr>
      </w:pPr>
      <w:r w:rsidRPr="00FB4736">
        <w:rPr>
          <w:rFonts w:ascii="Tahoma" w:hAnsi="Tahoma" w:cs="Tahoma"/>
        </w:rPr>
        <w:t>Pooblaščamo Javno podjetje Energetika Ljubljana, d.o.o., da menico po potrebi domicilira pri katerikoli banki, pri kateri imamo odprt račun.</w:t>
      </w:r>
    </w:p>
    <w:p w:rsidR="00DC10BE" w:rsidRPr="00FB4736" w:rsidRDefault="00DC10BE" w:rsidP="00B11E1B">
      <w:pPr>
        <w:keepNext/>
        <w:widowControl w:val="0"/>
        <w:tabs>
          <w:tab w:val="left" w:pos="4253"/>
        </w:tabs>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S to menično izjavo pooblaščamo _______</w:t>
      </w:r>
      <w:r w:rsidR="005C2589" w:rsidRPr="00FB4736">
        <w:rPr>
          <w:rFonts w:ascii="Tahoma" w:hAnsi="Tahoma" w:cs="Tahoma"/>
        </w:rPr>
        <w:t>____</w:t>
      </w:r>
      <w:r w:rsidRPr="00FB4736">
        <w:rPr>
          <w:rFonts w:ascii="Tahoma" w:hAnsi="Tahoma" w:cs="Tahoma"/>
        </w:rPr>
        <w:t>_____</w:t>
      </w:r>
      <w:r w:rsidR="005C2589" w:rsidRPr="00FB4736">
        <w:rPr>
          <w:rFonts w:ascii="Tahoma" w:hAnsi="Tahoma" w:cs="Tahoma"/>
        </w:rPr>
        <w:t>______</w:t>
      </w:r>
      <w:r w:rsidRPr="00FB4736">
        <w:rPr>
          <w:rFonts w:ascii="Tahoma" w:hAnsi="Tahoma" w:cs="Tahoma"/>
        </w:rPr>
        <w:t>_____________</w:t>
      </w:r>
      <w:r w:rsidR="005C2589" w:rsidRPr="00FB4736">
        <w:rPr>
          <w:rFonts w:ascii="Tahoma" w:hAnsi="Tahoma" w:cs="Tahoma"/>
        </w:rPr>
        <w:t xml:space="preserve"> </w:t>
      </w:r>
      <w:r w:rsidRPr="00FB4736">
        <w:rPr>
          <w:rFonts w:ascii="Tahoma" w:hAnsi="Tahoma" w:cs="Tahoma"/>
        </w:rPr>
        <w:t>(navedba banke), da v breme našega transakcijskega računa št. ___________________</w:t>
      </w:r>
      <w:r w:rsidR="005C2589" w:rsidRPr="00FB4736">
        <w:rPr>
          <w:rFonts w:ascii="Tahoma" w:hAnsi="Tahoma" w:cs="Tahoma"/>
        </w:rPr>
        <w:t>___</w:t>
      </w:r>
      <w:r w:rsidRPr="00FB4736">
        <w:rPr>
          <w:rFonts w:ascii="Tahoma" w:hAnsi="Tahoma" w:cs="Tahoma"/>
        </w:rPr>
        <w:t>______ unovči predloženo menico najkasneje do _____________ .</w:t>
      </w:r>
    </w:p>
    <w:p w:rsidR="00214044" w:rsidRPr="00FB4736" w:rsidRDefault="00214044"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Pooblaščamo tudi katerokoli banko, pri kateri bi imeli odprt račun, da v breme našega transakcijskega računa unovči predloženo menico.</w:t>
      </w:r>
    </w:p>
    <w:p w:rsidR="00214044" w:rsidRPr="00FB4736" w:rsidRDefault="00214044"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 xml:space="preserve">S podpisom tega pooblastila soglašamo, da Energetika Ljubljana, d.o.o., opravi poizvedbe o številkah transakcijskih računov pri katerikoli banki, finančni organizaciji ali </w:t>
      </w:r>
      <w:r w:rsidR="00584BC9" w:rsidRPr="00FB4736">
        <w:rPr>
          <w:rFonts w:ascii="Tahoma" w:hAnsi="Tahoma" w:cs="Tahoma"/>
        </w:rPr>
        <w:t>upravljavcu</w:t>
      </w:r>
      <w:r w:rsidRPr="00FB4736">
        <w:rPr>
          <w:rFonts w:ascii="Tahoma" w:hAnsi="Tahoma" w:cs="Tahoma"/>
        </w:rPr>
        <w:t xml:space="preserve"> baz podatkov o računih.</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Zavezujemo se, da tega pooblastila ne bomo preklicali.</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Priloga: 1 bianko menica</w:t>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Izdajatelj menice:</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ind w:left="5672" w:firstLine="709"/>
        <w:jc w:val="both"/>
        <w:rPr>
          <w:rFonts w:ascii="Tahoma" w:hAnsi="Tahoma" w:cs="Tahoma"/>
        </w:rPr>
      </w:pPr>
      <w:r w:rsidRPr="00FB4736">
        <w:rPr>
          <w:rFonts w:ascii="Tahoma" w:hAnsi="Tahoma" w:cs="Tahoma"/>
        </w:rPr>
        <w:t xml:space="preserve"> (Žig in podpis)</w:t>
      </w:r>
    </w:p>
    <w:p w:rsidR="00DC10BE" w:rsidRPr="00FB4736" w:rsidRDefault="00DC10BE" w:rsidP="00B11E1B">
      <w:pPr>
        <w:keepNext/>
        <w:widowControl w:val="0"/>
        <w:ind w:left="5672" w:firstLine="709"/>
        <w:jc w:val="both"/>
        <w:rPr>
          <w:rFonts w:ascii="Tahoma" w:hAnsi="Tahoma" w:cs="Tahoma"/>
        </w:rPr>
      </w:pPr>
    </w:p>
    <w:p w:rsidR="00DC10BE" w:rsidRPr="00FB4736" w:rsidRDefault="00DC10BE" w:rsidP="00B11E1B">
      <w:pPr>
        <w:keepNext/>
        <w:widowControl w:val="0"/>
        <w:ind w:left="5672" w:firstLine="709"/>
        <w:jc w:val="both"/>
        <w:rPr>
          <w:rFonts w:ascii="Tahoma" w:hAnsi="Tahoma" w:cs="Tahoma"/>
        </w:rPr>
      </w:pPr>
      <w:r w:rsidRPr="00FB4736">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FB4736" w:rsidTr="00A34167">
        <w:tc>
          <w:tcPr>
            <w:tcW w:w="599" w:type="dxa"/>
            <w:tcBorders>
              <w:top w:val="single" w:sz="4" w:space="0" w:color="auto"/>
              <w:bottom w:val="single" w:sz="4" w:space="0" w:color="auto"/>
              <w:right w:val="nil"/>
            </w:tcBorders>
          </w:tcPr>
          <w:p w:rsidR="00DC10BE" w:rsidRPr="00FB4736" w:rsidRDefault="00DC10BE" w:rsidP="00B11E1B">
            <w:pPr>
              <w:keepNext/>
              <w:widowControl w:val="0"/>
              <w:jc w:val="right"/>
              <w:rPr>
                <w:rFonts w:ascii="Tahoma" w:hAnsi="Tahoma" w:cs="Tahoma"/>
              </w:rPr>
            </w:pPr>
            <w:r w:rsidRPr="00FB4736">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FB4736" w:rsidRDefault="00DC10BE" w:rsidP="00B11E1B">
            <w:pPr>
              <w:keepNext/>
              <w:widowControl w:val="0"/>
              <w:rPr>
                <w:rFonts w:ascii="Tahoma" w:hAnsi="Tahoma" w:cs="Tahoma"/>
              </w:rPr>
            </w:pPr>
            <w:r w:rsidRPr="00FB4736">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FB4736" w:rsidRDefault="00BE71E3" w:rsidP="00B11E1B">
            <w:pPr>
              <w:keepNext/>
              <w:widowControl w:val="0"/>
              <w:jc w:val="right"/>
              <w:rPr>
                <w:rFonts w:ascii="Tahoma" w:hAnsi="Tahoma" w:cs="Tahoma"/>
                <w:b/>
              </w:rPr>
            </w:pPr>
            <w:r w:rsidRPr="00FB4736">
              <w:rPr>
                <w:rFonts w:ascii="Tahoma" w:hAnsi="Tahoma" w:cs="Tahoma"/>
                <w:b/>
                <w:i/>
              </w:rPr>
              <w:t>VZOREC</w:t>
            </w:r>
            <w:r w:rsidR="00DC10BE" w:rsidRPr="00FB4736">
              <w:rPr>
                <w:rFonts w:ascii="Tahoma" w:hAnsi="Tahoma" w:cs="Tahoma"/>
                <w:b/>
                <w:i/>
              </w:rPr>
              <w:t xml:space="preserve"> </w:t>
            </w:r>
          </w:p>
        </w:tc>
        <w:tc>
          <w:tcPr>
            <w:tcW w:w="551" w:type="dxa"/>
            <w:tcBorders>
              <w:top w:val="single" w:sz="4" w:space="0" w:color="auto"/>
              <w:left w:val="nil"/>
              <w:bottom w:val="single" w:sz="4" w:space="0" w:color="auto"/>
            </w:tcBorders>
          </w:tcPr>
          <w:p w:rsidR="00DC10BE" w:rsidRPr="00FB4736" w:rsidRDefault="00DC10BE" w:rsidP="00B11E1B">
            <w:pPr>
              <w:keepNext/>
              <w:widowControl w:val="0"/>
              <w:rPr>
                <w:rFonts w:ascii="Tahoma" w:hAnsi="Tahoma" w:cs="Tahoma"/>
                <w:b/>
                <w:i/>
              </w:rPr>
            </w:pPr>
          </w:p>
        </w:tc>
      </w:tr>
    </w:tbl>
    <w:p w:rsidR="00DC10BE" w:rsidRPr="00FB4736" w:rsidRDefault="00DC10BE" w:rsidP="00B11E1B">
      <w:pPr>
        <w:keepNext/>
        <w:widowControl w:val="0"/>
        <w:rPr>
          <w:rFonts w:ascii="Tahoma" w:hAnsi="Tahoma" w:cs="Tahoma"/>
        </w:rPr>
      </w:pPr>
    </w:p>
    <w:p w:rsidR="00DC10BE" w:rsidRPr="00FB4736" w:rsidRDefault="00DC10BE" w:rsidP="00B11E1B">
      <w:pPr>
        <w:keepNext/>
        <w:widowControl w:val="0"/>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_____________________________</w:t>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________________________</w:t>
      </w:r>
    </w:p>
    <w:p w:rsidR="00DC10BE" w:rsidRPr="00FB4736" w:rsidRDefault="00DC10BE" w:rsidP="00B11E1B">
      <w:pPr>
        <w:keepNext/>
        <w:widowControl w:val="0"/>
        <w:jc w:val="both"/>
        <w:rPr>
          <w:rFonts w:ascii="Tahoma" w:hAnsi="Tahoma" w:cs="Tahoma"/>
        </w:rPr>
      </w:pPr>
      <w:r w:rsidRPr="00FB4736">
        <w:rPr>
          <w:rFonts w:ascii="Tahoma" w:hAnsi="Tahoma" w:cs="Tahoma"/>
        </w:rPr>
        <w:t>(Izdajatelj menice)</w:t>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(Kraj, datum)</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ab/>
      </w:r>
    </w:p>
    <w:p w:rsidR="00DC10BE" w:rsidRPr="00FB4736" w:rsidRDefault="00DC10BE" w:rsidP="00B11E1B">
      <w:pPr>
        <w:keepNext/>
        <w:widowControl w:val="0"/>
        <w:jc w:val="center"/>
        <w:rPr>
          <w:rFonts w:ascii="Tahoma" w:hAnsi="Tahoma" w:cs="Tahoma"/>
          <w:b/>
        </w:rPr>
      </w:pPr>
      <w:r w:rsidRPr="00FB4736">
        <w:rPr>
          <w:rFonts w:ascii="Tahoma" w:hAnsi="Tahoma" w:cs="Tahoma"/>
          <w:b/>
        </w:rPr>
        <w:t>MENIČNA IZJAVA</w:t>
      </w:r>
    </w:p>
    <w:p w:rsidR="00DC10BE" w:rsidRPr="00FB4736" w:rsidRDefault="00DC10BE" w:rsidP="00B11E1B">
      <w:pPr>
        <w:keepNext/>
        <w:widowControl w:val="0"/>
        <w:jc w:val="center"/>
        <w:rPr>
          <w:rFonts w:ascii="Tahoma" w:hAnsi="Tahoma" w:cs="Tahoma"/>
        </w:rPr>
      </w:pPr>
      <w:r w:rsidRPr="00FB4736">
        <w:rPr>
          <w:rFonts w:ascii="Tahoma" w:hAnsi="Tahoma" w:cs="Tahoma"/>
          <w:b/>
        </w:rPr>
        <w:t>ZA ODPRAVO NAPAK V GARANCIJSKI DOBI</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V skladu s pogodbo št. __</w:t>
      </w:r>
      <w:r w:rsidR="005C2589" w:rsidRPr="00FB4736">
        <w:rPr>
          <w:rFonts w:ascii="Tahoma" w:hAnsi="Tahoma" w:cs="Tahoma"/>
        </w:rPr>
        <w:t>__</w:t>
      </w:r>
      <w:r w:rsidRPr="00FB4736">
        <w:rPr>
          <w:rFonts w:ascii="Tahoma" w:hAnsi="Tahoma" w:cs="Tahoma"/>
        </w:rPr>
        <w:t xml:space="preserve">______ </w:t>
      </w:r>
      <w:r w:rsidR="00844A72" w:rsidRPr="00FB4736">
        <w:rPr>
          <w:rFonts w:ascii="Tahoma" w:hAnsi="Tahoma" w:cs="Tahoma"/>
        </w:rPr>
        <w:t>z dne ________</w:t>
      </w:r>
      <w:r w:rsidRPr="00FB4736">
        <w:rPr>
          <w:rFonts w:ascii="Tahoma" w:hAnsi="Tahoma" w:cs="Tahoma"/>
        </w:rPr>
        <w:t xml:space="preserve"> za izvedbo ____________</w:t>
      </w:r>
      <w:r w:rsidR="005C2589" w:rsidRPr="00FB4736">
        <w:rPr>
          <w:rFonts w:ascii="Tahoma" w:hAnsi="Tahoma" w:cs="Tahoma"/>
        </w:rPr>
        <w:t>______</w:t>
      </w:r>
      <w:r w:rsidRPr="00FB4736">
        <w:rPr>
          <w:rFonts w:ascii="Tahoma" w:hAnsi="Tahoma" w:cs="Tahoma"/>
        </w:rPr>
        <w:t>_________________ (predmet pogodbe), sklenjeno med naročnikom Javno podje</w:t>
      </w:r>
      <w:r w:rsidR="001C73CC" w:rsidRPr="00FB4736">
        <w:rPr>
          <w:rFonts w:ascii="Tahoma" w:hAnsi="Tahoma" w:cs="Tahoma"/>
        </w:rPr>
        <w:t>tje Energetika Ljubljana d.o.o.</w:t>
      </w:r>
      <w:r w:rsidRPr="00FB4736">
        <w:rPr>
          <w:rFonts w:ascii="Tahoma" w:hAnsi="Tahoma" w:cs="Tahoma"/>
        </w:rPr>
        <w:t xml:space="preserve">, Verovškova </w:t>
      </w:r>
      <w:r w:rsidR="00862B93" w:rsidRPr="00FB4736">
        <w:rPr>
          <w:rFonts w:ascii="Tahoma" w:hAnsi="Tahoma" w:cs="Tahoma"/>
        </w:rPr>
        <w:t xml:space="preserve">ulica </w:t>
      </w:r>
      <w:r w:rsidRPr="00FB4736">
        <w:rPr>
          <w:rFonts w:ascii="Tahoma" w:hAnsi="Tahoma" w:cs="Tahoma"/>
        </w:rPr>
        <w:t>62, 1000 Ljubljana (upravičencem) in izvajalcem ______</w:t>
      </w:r>
      <w:r w:rsidR="005C2589" w:rsidRPr="00FB4736">
        <w:rPr>
          <w:rFonts w:ascii="Tahoma" w:hAnsi="Tahoma" w:cs="Tahoma"/>
        </w:rPr>
        <w:t>___</w:t>
      </w:r>
      <w:r w:rsidRPr="00FB4736">
        <w:rPr>
          <w:rFonts w:ascii="Tahoma" w:hAnsi="Tahoma" w:cs="Tahoma"/>
        </w:rPr>
        <w:t>________ (izdajatelj menice), je izvajalec opravil _________</w:t>
      </w:r>
      <w:r w:rsidR="005C2589" w:rsidRPr="00FB4736">
        <w:rPr>
          <w:rFonts w:ascii="Tahoma" w:hAnsi="Tahoma" w:cs="Tahoma"/>
        </w:rPr>
        <w:t>___</w:t>
      </w:r>
      <w:r w:rsidRPr="00FB4736">
        <w:rPr>
          <w:rFonts w:ascii="Tahoma" w:hAnsi="Tahoma" w:cs="Tahoma"/>
        </w:rPr>
        <w:t>_____</w:t>
      </w:r>
      <w:r w:rsidR="005C2589" w:rsidRPr="00FB4736">
        <w:rPr>
          <w:rFonts w:ascii="Tahoma" w:hAnsi="Tahoma" w:cs="Tahoma"/>
        </w:rPr>
        <w:t xml:space="preserve">________ </w:t>
      </w:r>
      <w:r w:rsidRPr="00FB4736">
        <w:rPr>
          <w:rFonts w:ascii="Tahoma" w:hAnsi="Tahoma" w:cs="Tahoma"/>
        </w:rPr>
        <w:t>(predmet pogodbe)</w:t>
      </w:r>
      <w:r w:rsidR="00C01193" w:rsidRPr="00FB4736">
        <w:rPr>
          <w:rFonts w:ascii="Tahoma" w:hAnsi="Tahoma" w:cs="Tahoma"/>
        </w:rPr>
        <w:t xml:space="preserve"> v vre</w:t>
      </w:r>
      <w:r w:rsidR="005C2589" w:rsidRPr="00FB4736">
        <w:rPr>
          <w:rFonts w:ascii="Tahoma" w:hAnsi="Tahoma" w:cs="Tahoma"/>
        </w:rPr>
        <w:t>dnosti ________________</w:t>
      </w:r>
      <w:r w:rsidR="00C01193" w:rsidRPr="00FB4736">
        <w:rPr>
          <w:rFonts w:ascii="Tahoma" w:hAnsi="Tahoma" w:cs="Tahoma"/>
        </w:rPr>
        <w:t xml:space="preserve"> EUR brez DDV</w:t>
      </w:r>
      <w:r w:rsidRPr="00FB4736">
        <w:rPr>
          <w:rFonts w:ascii="Tahoma" w:hAnsi="Tahoma" w:cs="Tahoma"/>
        </w:rPr>
        <w:t>.</w:t>
      </w:r>
    </w:p>
    <w:p w:rsidR="00214044" w:rsidRPr="00FB4736" w:rsidRDefault="00214044"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__________________________________________________________________________</w:t>
      </w:r>
      <w:r w:rsidR="00A25110" w:rsidRPr="00FB4736">
        <w:rPr>
          <w:rFonts w:ascii="Tahoma" w:hAnsi="Tahoma" w:cs="Tahoma"/>
        </w:rPr>
        <w:t>______</w:t>
      </w:r>
      <w:r w:rsidRPr="00FB4736">
        <w:rPr>
          <w:rFonts w:ascii="Tahoma" w:hAnsi="Tahoma" w:cs="Tahoma"/>
        </w:rPr>
        <w:t>_</w:t>
      </w:r>
    </w:p>
    <w:p w:rsidR="00DC10BE" w:rsidRPr="00FB4736" w:rsidRDefault="00DC10BE" w:rsidP="00B11E1B">
      <w:pPr>
        <w:keepNext/>
        <w:widowControl w:val="0"/>
        <w:jc w:val="both"/>
        <w:rPr>
          <w:rFonts w:ascii="Tahoma" w:hAnsi="Tahoma" w:cs="Tahoma"/>
        </w:rPr>
      </w:pPr>
      <w:r w:rsidRPr="00FB4736">
        <w:rPr>
          <w:rFonts w:ascii="Tahoma" w:hAnsi="Tahoma" w:cs="Tahoma"/>
        </w:rPr>
        <w:t>(Ime in p</w:t>
      </w:r>
      <w:r w:rsidR="00862B93" w:rsidRPr="00FB4736">
        <w:rPr>
          <w:rFonts w:ascii="Tahoma" w:hAnsi="Tahoma" w:cs="Tahoma"/>
        </w:rPr>
        <w:t xml:space="preserve">riimek)                       </w:t>
      </w:r>
      <w:r w:rsidR="00862B93" w:rsidRPr="00FB4736">
        <w:rPr>
          <w:rFonts w:ascii="Tahoma" w:hAnsi="Tahoma" w:cs="Tahoma"/>
        </w:rPr>
        <w:tab/>
      </w:r>
      <w:r w:rsidRPr="00FB4736">
        <w:rPr>
          <w:rFonts w:ascii="Tahoma" w:hAnsi="Tahoma" w:cs="Tahoma"/>
        </w:rPr>
        <w:t xml:space="preserve">  (Funkcij</w:t>
      </w:r>
      <w:r w:rsidR="00862B93" w:rsidRPr="00FB4736">
        <w:rPr>
          <w:rFonts w:ascii="Tahoma" w:hAnsi="Tahoma" w:cs="Tahoma"/>
        </w:rPr>
        <w:t xml:space="preserve">a zastopnika)                </w:t>
      </w:r>
      <w:r w:rsidR="00862B93" w:rsidRPr="00FB4736">
        <w:rPr>
          <w:rFonts w:ascii="Tahoma" w:hAnsi="Tahoma" w:cs="Tahoma"/>
        </w:rPr>
        <w:tab/>
      </w:r>
      <w:r w:rsidR="00862B93" w:rsidRPr="00FB4736">
        <w:rPr>
          <w:rFonts w:ascii="Tahoma" w:hAnsi="Tahoma" w:cs="Tahoma"/>
        </w:rPr>
        <w:tab/>
      </w:r>
      <w:r w:rsidRPr="00FB4736">
        <w:rPr>
          <w:rFonts w:ascii="Tahoma" w:hAnsi="Tahoma" w:cs="Tahoma"/>
        </w:rPr>
        <w:t xml:space="preserve">    (Podpis)</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__________________________________________________________________________</w:t>
      </w:r>
      <w:r w:rsidR="00A25110" w:rsidRPr="00FB4736">
        <w:rPr>
          <w:rFonts w:ascii="Tahoma" w:hAnsi="Tahoma" w:cs="Tahoma"/>
        </w:rPr>
        <w:t>______</w:t>
      </w:r>
      <w:r w:rsidRPr="00FB4736">
        <w:rPr>
          <w:rFonts w:ascii="Tahoma" w:hAnsi="Tahoma" w:cs="Tahoma"/>
        </w:rPr>
        <w:t>_</w:t>
      </w:r>
    </w:p>
    <w:p w:rsidR="00DC10BE" w:rsidRPr="00FB4736" w:rsidRDefault="00DC10BE" w:rsidP="00B11E1B">
      <w:pPr>
        <w:keepNext/>
        <w:widowControl w:val="0"/>
        <w:jc w:val="both"/>
        <w:rPr>
          <w:rFonts w:ascii="Tahoma" w:hAnsi="Tahoma" w:cs="Tahoma"/>
        </w:rPr>
      </w:pPr>
      <w:r w:rsidRPr="00FB4736">
        <w:rPr>
          <w:rFonts w:ascii="Tahoma" w:hAnsi="Tahoma" w:cs="Tahoma"/>
        </w:rPr>
        <w:t xml:space="preserve">(Ime in priimek)          </w:t>
      </w:r>
      <w:r w:rsidR="00862B93" w:rsidRPr="00FB4736">
        <w:rPr>
          <w:rFonts w:ascii="Tahoma" w:hAnsi="Tahoma" w:cs="Tahoma"/>
        </w:rPr>
        <w:t xml:space="preserve">              </w:t>
      </w:r>
      <w:r w:rsidR="00862B93" w:rsidRPr="00FB4736">
        <w:rPr>
          <w:rFonts w:ascii="Tahoma" w:hAnsi="Tahoma" w:cs="Tahoma"/>
        </w:rPr>
        <w:tab/>
      </w:r>
      <w:r w:rsidRPr="00FB4736">
        <w:rPr>
          <w:rFonts w:ascii="Tahoma" w:hAnsi="Tahoma" w:cs="Tahoma"/>
        </w:rPr>
        <w:t xml:space="preserve"> </w:t>
      </w:r>
      <w:r w:rsidR="00A25110" w:rsidRPr="00FB4736">
        <w:rPr>
          <w:rFonts w:ascii="Tahoma" w:hAnsi="Tahoma" w:cs="Tahoma"/>
        </w:rPr>
        <w:t xml:space="preserve"> </w:t>
      </w:r>
      <w:r w:rsidRPr="00FB4736">
        <w:rPr>
          <w:rFonts w:ascii="Tahoma" w:hAnsi="Tahoma" w:cs="Tahoma"/>
        </w:rPr>
        <w:t xml:space="preserve">(Funkcija </w:t>
      </w:r>
      <w:r w:rsidR="00862B93" w:rsidRPr="00FB4736">
        <w:rPr>
          <w:rFonts w:ascii="Tahoma" w:hAnsi="Tahoma" w:cs="Tahoma"/>
        </w:rPr>
        <w:t xml:space="preserve">zastopnika)                  </w:t>
      </w:r>
      <w:r w:rsidR="00862B93" w:rsidRPr="00FB4736">
        <w:rPr>
          <w:rFonts w:ascii="Tahoma" w:hAnsi="Tahoma" w:cs="Tahoma"/>
        </w:rPr>
        <w:tab/>
      </w:r>
      <w:r w:rsidR="00862B93" w:rsidRPr="00FB4736">
        <w:rPr>
          <w:rFonts w:ascii="Tahoma" w:hAnsi="Tahoma" w:cs="Tahoma"/>
        </w:rPr>
        <w:tab/>
      </w:r>
      <w:r w:rsidRPr="00FB4736">
        <w:rPr>
          <w:rFonts w:ascii="Tahoma" w:hAnsi="Tahoma" w:cs="Tahoma"/>
        </w:rPr>
        <w:t xml:space="preserve">   (Podpis)</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Pooblaščamo Javno podjetje Energetika Ljubljana, d.o.o., da:</w:t>
      </w:r>
    </w:p>
    <w:p w:rsidR="00DC10BE" w:rsidRPr="00FB4736" w:rsidRDefault="00DC10BE" w:rsidP="00B11E1B">
      <w:pPr>
        <w:keepNext/>
        <w:widowControl w:val="0"/>
        <w:jc w:val="both"/>
        <w:rPr>
          <w:rFonts w:ascii="Tahoma" w:hAnsi="Tahoma" w:cs="Tahoma"/>
        </w:rPr>
      </w:pPr>
      <w:r w:rsidRPr="00FB4736">
        <w:rPr>
          <w:rFonts w:ascii="Tahoma" w:hAnsi="Tahoma" w:cs="Tahoma"/>
        </w:rPr>
        <w:t>-</w:t>
      </w:r>
      <w:r w:rsidRPr="00FB4736">
        <w:rPr>
          <w:rFonts w:ascii="Tahoma" w:hAnsi="Tahoma" w:cs="Tahoma"/>
        </w:rPr>
        <w:tab/>
        <w:t>izpolni bianko menico v vrednosti ________________ EUR,</w:t>
      </w:r>
    </w:p>
    <w:p w:rsidR="00DC10BE" w:rsidRPr="00FB4736" w:rsidRDefault="00DC10BE" w:rsidP="00B11E1B">
      <w:pPr>
        <w:keepNext/>
        <w:widowControl w:val="0"/>
        <w:jc w:val="both"/>
        <w:rPr>
          <w:rFonts w:ascii="Tahoma" w:hAnsi="Tahoma" w:cs="Tahoma"/>
        </w:rPr>
      </w:pPr>
      <w:r w:rsidRPr="00FB4736">
        <w:rPr>
          <w:rFonts w:ascii="Tahoma" w:hAnsi="Tahoma" w:cs="Tahoma"/>
        </w:rPr>
        <w:t>-</w:t>
      </w:r>
      <w:r w:rsidRPr="00FB4736">
        <w:rPr>
          <w:rFonts w:ascii="Tahoma" w:hAnsi="Tahoma" w:cs="Tahoma"/>
        </w:rPr>
        <w:tab/>
        <w:t>da izpolni vse druge sestavne dele menice, ki niso izpolnjeni,</w:t>
      </w:r>
    </w:p>
    <w:p w:rsidR="00DC10BE" w:rsidRPr="00FB4736" w:rsidRDefault="00DC10BE" w:rsidP="00B11E1B">
      <w:pPr>
        <w:keepNext/>
        <w:widowControl w:val="0"/>
        <w:jc w:val="both"/>
        <w:rPr>
          <w:rFonts w:ascii="Tahoma" w:hAnsi="Tahoma" w:cs="Tahoma"/>
        </w:rPr>
      </w:pPr>
      <w:r w:rsidRPr="00FB4736">
        <w:rPr>
          <w:rFonts w:ascii="Tahoma" w:hAnsi="Tahoma" w:cs="Tahoma"/>
        </w:rPr>
        <w:t>-</w:t>
      </w:r>
      <w:r w:rsidRPr="00FB4736">
        <w:rPr>
          <w:rFonts w:ascii="Tahoma" w:hAnsi="Tahoma" w:cs="Tahoma"/>
        </w:rPr>
        <w:tab/>
        <w:t>da po potrebi zapiše na menici tudi katerokoli menično klavzu</w:t>
      </w:r>
      <w:r w:rsidR="00A25110" w:rsidRPr="00FB4736">
        <w:rPr>
          <w:rFonts w:ascii="Tahoma" w:hAnsi="Tahoma" w:cs="Tahoma"/>
        </w:rPr>
        <w:t xml:space="preserve">lo, ki sicer ni njena bistvena </w:t>
      </w:r>
      <w:r w:rsidRPr="00FB4736">
        <w:rPr>
          <w:rFonts w:ascii="Tahoma" w:hAnsi="Tahoma" w:cs="Tahoma"/>
        </w:rPr>
        <w:t xml:space="preserve">sestavina, </w:t>
      </w:r>
    </w:p>
    <w:p w:rsidR="00C01193" w:rsidRPr="00FB4736" w:rsidRDefault="00DC10BE" w:rsidP="00B11E1B">
      <w:pPr>
        <w:keepNext/>
        <w:widowControl w:val="0"/>
        <w:jc w:val="both"/>
        <w:rPr>
          <w:rFonts w:ascii="Tahoma" w:hAnsi="Tahoma" w:cs="Tahoma"/>
        </w:rPr>
      </w:pPr>
      <w:r w:rsidRPr="00FB4736">
        <w:rPr>
          <w:rFonts w:ascii="Tahoma" w:hAnsi="Tahoma" w:cs="Tahoma"/>
        </w:rPr>
        <w:t xml:space="preserve">če v garancijskem roku ne bomo izpolnili garancijskih obveznosti, ki izhajajo iz sklenjene pogodbe. </w:t>
      </w:r>
    </w:p>
    <w:p w:rsidR="00C01193" w:rsidRPr="00FB4736" w:rsidRDefault="00C01193"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V primeru spremembe upnika predmetnih terjatev, veljajo določbe tega pooblastila tudi v korist novih upnikov. Pooblaščamo Javno podjetje Energetika Ljubljana</w:t>
      </w:r>
      <w:r w:rsidR="00AC3E40" w:rsidRPr="00FB4736">
        <w:rPr>
          <w:rFonts w:ascii="Tahoma" w:hAnsi="Tahoma" w:cs="Tahoma"/>
        </w:rPr>
        <w:t>,</w:t>
      </w:r>
      <w:r w:rsidRPr="00FB4736">
        <w:rPr>
          <w:rFonts w:ascii="Tahoma" w:hAnsi="Tahoma" w:cs="Tahoma"/>
        </w:rPr>
        <w:t xml:space="preserve"> d.o.o., da menico po potrebi domicilira pri katerikoli banki, pri kateri imamo odprt račun.</w:t>
      </w: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 xml:space="preserve">Nepreklicno in brezpogojno pooblaščamo </w:t>
      </w:r>
      <w:r w:rsidR="005C2589" w:rsidRPr="00FB4736">
        <w:rPr>
          <w:rFonts w:ascii="Tahoma" w:hAnsi="Tahoma" w:cs="Tahoma"/>
        </w:rPr>
        <w:t>___________________________________ (navedba banke), da v breme našega transakcijskega računa št. ____________________________ unovči predloženo menico najkasneje do _____________ .</w:t>
      </w:r>
    </w:p>
    <w:p w:rsidR="00DC10BE" w:rsidRPr="00FB4736" w:rsidRDefault="00DC10BE" w:rsidP="00B11E1B">
      <w:pPr>
        <w:keepNext/>
        <w:widowControl w:val="0"/>
        <w:jc w:val="both"/>
        <w:rPr>
          <w:rFonts w:ascii="Tahoma" w:hAnsi="Tahoma" w:cs="Tahoma"/>
        </w:rPr>
      </w:pPr>
    </w:p>
    <w:p w:rsidR="00C01193" w:rsidRPr="00FB4736" w:rsidRDefault="00DC10BE" w:rsidP="00B11E1B">
      <w:pPr>
        <w:keepNext/>
        <w:widowControl w:val="0"/>
        <w:jc w:val="both"/>
        <w:rPr>
          <w:rFonts w:ascii="Tahoma" w:hAnsi="Tahoma" w:cs="Tahoma"/>
        </w:rPr>
      </w:pPr>
      <w:r w:rsidRPr="00FB4736">
        <w:rPr>
          <w:rFonts w:ascii="Tahoma" w:hAnsi="Tahoma" w:cs="Tahoma"/>
        </w:rPr>
        <w:t xml:space="preserve">Pooblaščamo tudi katerokoli banko, pri kateri bi imeli odprt račun, da v breme našega transakcijskega računa unovči predloženo menico. </w:t>
      </w:r>
    </w:p>
    <w:p w:rsidR="00C01193" w:rsidRPr="00FB4736" w:rsidRDefault="00C01193"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FB4736">
        <w:rPr>
          <w:rFonts w:ascii="Tahoma" w:hAnsi="Tahoma" w:cs="Tahoma"/>
        </w:rPr>
        <w:t>upravljavcu</w:t>
      </w:r>
      <w:r w:rsidRPr="00FB4736">
        <w:rPr>
          <w:rFonts w:ascii="Tahoma" w:hAnsi="Tahoma" w:cs="Tahoma"/>
        </w:rPr>
        <w:t xml:space="preserve"> baz podatkov o računih.</w:t>
      </w:r>
    </w:p>
    <w:p w:rsidR="00DC10BE" w:rsidRPr="00FB4736" w:rsidRDefault="00DC10BE" w:rsidP="00B11E1B">
      <w:pPr>
        <w:keepNext/>
        <w:widowControl w:val="0"/>
        <w:jc w:val="both"/>
        <w:rPr>
          <w:rFonts w:ascii="Tahoma" w:hAnsi="Tahoma" w:cs="Tahoma"/>
        </w:rPr>
      </w:pPr>
    </w:p>
    <w:p w:rsidR="00C01193" w:rsidRPr="00FB4736" w:rsidRDefault="00C01193" w:rsidP="00B11E1B">
      <w:pPr>
        <w:keepNext/>
        <w:widowControl w:val="0"/>
        <w:jc w:val="both"/>
        <w:rPr>
          <w:rFonts w:ascii="Tahoma" w:hAnsi="Tahoma" w:cs="Tahoma"/>
        </w:rPr>
      </w:pPr>
      <w:r w:rsidRPr="00FB4736">
        <w:rPr>
          <w:rFonts w:ascii="Tahoma" w:hAnsi="Tahoma" w:cs="Tahoma"/>
        </w:rPr>
        <w:t>Zavezujemo se, da tega pooblastila ne bomo preklicali.</w:t>
      </w:r>
    </w:p>
    <w:p w:rsidR="00C01193" w:rsidRPr="00FB4736" w:rsidRDefault="00C01193"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p>
    <w:p w:rsidR="00DC10BE" w:rsidRPr="00FB4736" w:rsidRDefault="00DC10BE" w:rsidP="00B11E1B">
      <w:pPr>
        <w:keepNext/>
        <w:widowControl w:val="0"/>
        <w:jc w:val="both"/>
        <w:rPr>
          <w:rFonts w:ascii="Tahoma" w:hAnsi="Tahoma" w:cs="Tahoma"/>
        </w:rPr>
      </w:pPr>
      <w:r w:rsidRPr="00FB4736">
        <w:rPr>
          <w:rFonts w:ascii="Tahoma" w:hAnsi="Tahoma" w:cs="Tahoma"/>
        </w:rPr>
        <w:t>Priloga: 1 bianko menica</w:t>
      </w:r>
    </w:p>
    <w:p w:rsidR="00DC10BE" w:rsidRPr="00FB4736" w:rsidRDefault="00DC10BE" w:rsidP="00B11E1B">
      <w:pPr>
        <w:keepNext/>
        <w:widowControl w:val="0"/>
        <w:jc w:val="both"/>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Izdajatelj menice:</w:t>
      </w:r>
    </w:p>
    <w:p w:rsidR="00DC10BE" w:rsidRPr="00FB4736" w:rsidRDefault="00DC10BE" w:rsidP="00B11E1B">
      <w:pPr>
        <w:keepNext/>
        <w:widowControl w:val="0"/>
        <w:jc w:val="both"/>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p>
    <w:p w:rsidR="00DC10BE" w:rsidRPr="00FB4736" w:rsidRDefault="00DC10BE" w:rsidP="00B11E1B">
      <w:pPr>
        <w:keepNext/>
        <w:widowControl w:val="0"/>
        <w:jc w:val="both"/>
        <w:rPr>
          <w:rFonts w:ascii="Tahoma" w:hAnsi="Tahoma" w:cs="Tahoma"/>
        </w:rPr>
      </w:pP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r>
      <w:r w:rsidRPr="00FB4736">
        <w:rPr>
          <w:rFonts w:ascii="Tahoma" w:hAnsi="Tahoma" w:cs="Tahoma"/>
        </w:rPr>
        <w:tab/>
        <w:t>___________________</w:t>
      </w:r>
    </w:p>
    <w:p w:rsidR="00DC10BE" w:rsidRPr="00FB4736" w:rsidRDefault="00DC10BE" w:rsidP="00B11E1B">
      <w:pPr>
        <w:keepNext/>
        <w:widowControl w:val="0"/>
        <w:ind w:left="5664" w:firstLine="708"/>
        <w:jc w:val="both"/>
        <w:rPr>
          <w:rFonts w:ascii="Tahoma" w:hAnsi="Tahoma" w:cs="Tahoma"/>
        </w:rPr>
      </w:pPr>
      <w:r w:rsidRPr="00FB4736">
        <w:rPr>
          <w:rFonts w:ascii="Tahoma" w:hAnsi="Tahoma" w:cs="Tahoma"/>
        </w:rPr>
        <w:t xml:space="preserve">  (Žig in podpis)</w:t>
      </w:r>
    </w:p>
    <w:p w:rsidR="00DC10BE" w:rsidRPr="00FB4736" w:rsidRDefault="00DC10BE" w:rsidP="00B11E1B">
      <w:pPr>
        <w:keepNext/>
        <w:widowControl w:val="0"/>
        <w:tabs>
          <w:tab w:val="left" w:pos="567"/>
          <w:tab w:val="num" w:pos="851"/>
          <w:tab w:val="left" w:pos="993"/>
        </w:tabs>
        <w:jc w:val="both"/>
        <w:rPr>
          <w:rFonts w:ascii="Tahoma" w:eastAsia="Calibri" w:hAnsi="Tahoma" w:cs="Tahoma"/>
          <w:lang w:eastAsia="en-US"/>
        </w:rPr>
      </w:pPr>
    </w:p>
    <w:sectPr w:rsidR="00DC10BE" w:rsidRPr="00FB4736" w:rsidSect="001F1336">
      <w:footerReference w:type="default" r:id="rId17"/>
      <w:headerReference w:type="first" r:id="rId18"/>
      <w:footerReference w:type="first" r:id="rId19"/>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3CF" w:rsidRDefault="001353CF">
      <w:r>
        <w:separator/>
      </w:r>
    </w:p>
  </w:endnote>
  <w:endnote w:type="continuationSeparator" w:id="0">
    <w:p w:rsidR="001353CF" w:rsidRDefault="0013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897" w:rsidRPr="004D7C18" w:rsidRDefault="006D6897">
    <w:pPr>
      <w:pStyle w:val="Noga"/>
      <w:rPr>
        <w:rFonts w:ascii="Tahoma" w:hAnsi="Tahoma" w:cs="Tahoma"/>
        <w:sz w:val="16"/>
        <w:szCs w:val="16"/>
      </w:rPr>
    </w:pPr>
    <w:r>
      <w:rPr>
        <w:rFonts w:ascii="Tahoma" w:hAnsi="Tahoma" w:cs="Tahoma"/>
        <w:sz w:val="16"/>
        <w:szCs w:val="16"/>
        <w:lang w:val="sl-SI"/>
      </w:rPr>
      <w:t xml:space="preserve">JPE-SIR-229/21 – RD SD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5E470D">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5E470D">
      <w:rPr>
        <w:rFonts w:ascii="Tahoma" w:hAnsi="Tahoma" w:cs="Tahoma"/>
        <w:bCs/>
        <w:noProof/>
        <w:sz w:val="16"/>
        <w:szCs w:val="16"/>
      </w:rPr>
      <w:t>36</w:t>
    </w:r>
    <w:r w:rsidRPr="004D7C18">
      <w:rPr>
        <w:rFonts w:ascii="Tahoma" w:hAnsi="Tahoma" w:cs="Tahoma"/>
        <w:bCs/>
        <w:sz w:val="16"/>
        <w:szCs w:val="16"/>
      </w:rPr>
      <w:fldChar w:fldCharType="end"/>
    </w:r>
  </w:p>
  <w:p w:rsidR="006D6897" w:rsidRPr="007653AE" w:rsidRDefault="006D689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897" w:rsidRPr="00F043FE" w:rsidRDefault="006D6897" w:rsidP="004D7C18">
    <w:pPr>
      <w:pStyle w:val="Noga"/>
      <w:rPr>
        <w:rFonts w:ascii="Tahoma" w:hAnsi="Tahoma" w:cs="Tahoma"/>
        <w:sz w:val="16"/>
        <w:szCs w:val="16"/>
      </w:rPr>
    </w:pPr>
  </w:p>
  <w:p w:rsidR="006D6897" w:rsidRPr="00B62FAB" w:rsidRDefault="006D6897"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6D6897" w:rsidRDefault="006D6897">
    <w:pPr>
      <w:pStyle w:val="Noga"/>
    </w:pPr>
  </w:p>
  <w:p w:rsidR="006D6897" w:rsidRDefault="006D68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3CF" w:rsidRDefault="001353CF">
      <w:r>
        <w:separator/>
      </w:r>
    </w:p>
  </w:footnote>
  <w:footnote w:type="continuationSeparator" w:id="0">
    <w:p w:rsidR="001353CF" w:rsidRDefault="001353CF">
      <w:r>
        <w:continuationSeparator/>
      </w:r>
    </w:p>
  </w:footnote>
  <w:footnote w:id="1">
    <w:p w:rsidR="006D6897" w:rsidRPr="00877182" w:rsidRDefault="006D6897"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897" w:rsidRDefault="006D6897"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086BCC"/>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775435"/>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50246"/>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7C7679B"/>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ED1534"/>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B00D79"/>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2637C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3C4F63C6"/>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4A24B4"/>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9214B21"/>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595AC7"/>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2C6305"/>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AA6DB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306C2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0E437E"/>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945052"/>
    <w:multiLevelType w:val="hybridMultilevel"/>
    <w:tmpl w:val="3AF670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4F67538"/>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9" w15:restartNumberingAfterBreak="0">
    <w:nsid w:val="78923BB5"/>
    <w:multiLevelType w:val="hybridMultilevel"/>
    <w:tmpl w:val="DDE681F0"/>
    <w:lvl w:ilvl="0" w:tplc="CA9EBF26">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7A100938"/>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7"/>
  </w:num>
  <w:num w:numId="2">
    <w:abstractNumId w:val="19"/>
  </w:num>
  <w:num w:numId="3">
    <w:abstractNumId w:val="33"/>
  </w:num>
  <w:num w:numId="4">
    <w:abstractNumId w:val="31"/>
  </w:num>
  <w:num w:numId="5">
    <w:abstractNumId w:val="6"/>
  </w:num>
  <w:num w:numId="6">
    <w:abstractNumId w:val="27"/>
  </w:num>
  <w:num w:numId="7">
    <w:abstractNumId w:val="13"/>
  </w:num>
  <w:num w:numId="8">
    <w:abstractNumId w:val="48"/>
  </w:num>
  <w:num w:numId="9">
    <w:abstractNumId w:val="9"/>
  </w:num>
  <w:num w:numId="10">
    <w:abstractNumId w:val="30"/>
  </w:num>
  <w:num w:numId="11">
    <w:abstractNumId w:val="26"/>
  </w:num>
  <w:num w:numId="12">
    <w:abstractNumId w:val="46"/>
  </w:num>
  <w:num w:numId="13">
    <w:abstractNumId w:val="52"/>
  </w:num>
  <w:num w:numId="14">
    <w:abstractNumId w:val="8"/>
  </w:num>
  <w:num w:numId="15">
    <w:abstractNumId w:val="40"/>
  </w:num>
  <w:num w:numId="16">
    <w:abstractNumId w:val="20"/>
  </w:num>
  <w:num w:numId="17">
    <w:abstractNumId w:val="28"/>
  </w:num>
  <w:num w:numId="18">
    <w:abstractNumId w:val="5"/>
  </w:num>
  <w:num w:numId="19">
    <w:abstractNumId w:val="23"/>
  </w:num>
  <w:num w:numId="20">
    <w:abstractNumId w:val="24"/>
  </w:num>
  <w:num w:numId="21">
    <w:abstractNumId w:val="47"/>
  </w:num>
  <w:num w:numId="22">
    <w:abstractNumId w:val="51"/>
  </w:num>
  <w:num w:numId="23">
    <w:abstractNumId w:val="34"/>
  </w:num>
  <w:num w:numId="24">
    <w:abstractNumId w:val="18"/>
  </w:num>
  <w:num w:numId="25">
    <w:abstractNumId w:val="16"/>
  </w:num>
  <w:num w:numId="26">
    <w:abstractNumId w:val="22"/>
  </w:num>
  <w:num w:numId="27">
    <w:abstractNumId w:val="53"/>
  </w:num>
  <w:num w:numId="28">
    <w:abstractNumId w:val="15"/>
  </w:num>
  <w:num w:numId="29">
    <w:abstractNumId w:val="41"/>
  </w:num>
  <w:num w:numId="30">
    <w:abstractNumId w:val="14"/>
  </w:num>
  <w:num w:numId="31">
    <w:abstractNumId w:val="43"/>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45"/>
  </w:num>
  <w:num w:numId="36">
    <w:abstractNumId w:val="36"/>
  </w:num>
  <w:num w:numId="37">
    <w:abstractNumId w:val="12"/>
  </w:num>
  <w:num w:numId="38">
    <w:abstractNumId w:val="29"/>
  </w:num>
  <w:num w:numId="39">
    <w:abstractNumId w:val="35"/>
  </w:num>
  <w:num w:numId="40">
    <w:abstractNumId w:val="10"/>
  </w:num>
  <w:num w:numId="41">
    <w:abstractNumId w:val="38"/>
  </w:num>
  <w:num w:numId="42">
    <w:abstractNumId w:val="32"/>
  </w:num>
  <w:num w:numId="43">
    <w:abstractNumId w:val="50"/>
  </w:num>
  <w:num w:numId="44">
    <w:abstractNumId w:val="21"/>
  </w:num>
  <w:num w:numId="45">
    <w:abstractNumId w:val="42"/>
  </w:num>
  <w:num w:numId="46">
    <w:abstractNumId w:val="39"/>
  </w:num>
  <w:num w:numId="47">
    <w:abstractNumId w:val="25"/>
  </w:num>
  <w:num w:numId="48">
    <w:abstractNumId w:val="11"/>
  </w:num>
  <w:num w:numId="49">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08A"/>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AF4"/>
    <w:rsid w:val="00042B3F"/>
    <w:rsid w:val="00042DCD"/>
    <w:rsid w:val="00043143"/>
    <w:rsid w:val="0004328F"/>
    <w:rsid w:val="000433DA"/>
    <w:rsid w:val="0004374F"/>
    <w:rsid w:val="00043F09"/>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5BCB"/>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19D"/>
    <w:rsid w:val="0009474A"/>
    <w:rsid w:val="00095143"/>
    <w:rsid w:val="00095DB1"/>
    <w:rsid w:val="00095E8C"/>
    <w:rsid w:val="0009631F"/>
    <w:rsid w:val="0009697D"/>
    <w:rsid w:val="00096C88"/>
    <w:rsid w:val="00097088"/>
    <w:rsid w:val="0009743F"/>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1C"/>
    <w:rsid w:val="000B78E8"/>
    <w:rsid w:val="000B7C1F"/>
    <w:rsid w:val="000C04A4"/>
    <w:rsid w:val="000C074A"/>
    <w:rsid w:val="000C0BB2"/>
    <w:rsid w:val="000C0C20"/>
    <w:rsid w:val="000C1162"/>
    <w:rsid w:val="000C1E30"/>
    <w:rsid w:val="000C2080"/>
    <w:rsid w:val="000C25CE"/>
    <w:rsid w:val="000C2FC3"/>
    <w:rsid w:val="000C2FD0"/>
    <w:rsid w:val="000C36A2"/>
    <w:rsid w:val="000C39FC"/>
    <w:rsid w:val="000C424C"/>
    <w:rsid w:val="000C4BF7"/>
    <w:rsid w:val="000C4FE8"/>
    <w:rsid w:val="000C6013"/>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ED3"/>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157"/>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6AF1"/>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C"/>
    <w:rsid w:val="0013351F"/>
    <w:rsid w:val="0013381C"/>
    <w:rsid w:val="0013461E"/>
    <w:rsid w:val="00134A2C"/>
    <w:rsid w:val="00135300"/>
    <w:rsid w:val="001353CF"/>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DAD"/>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B91"/>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9DF"/>
    <w:rsid w:val="00195B85"/>
    <w:rsid w:val="00195BFA"/>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2F0"/>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114"/>
    <w:rsid w:val="001E4552"/>
    <w:rsid w:val="001E4B51"/>
    <w:rsid w:val="001E524B"/>
    <w:rsid w:val="001E57FF"/>
    <w:rsid w:val="001E626B"/>
    <w:rsid w:val="001E6327"/>
    <w:rsid w:val="001E6AA1"/>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82B"/>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048"/>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AF1"/>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BF0"/>
    <w:rsid w:val="00242F22"/>
    <w:rsid w:val="00243A49"/>
    <w:rsid w:val="002443A9"/>
    <w:rsid w:val="0024472F"/>
    <w:rsid w:val="00244DCE"/>
    <w:rsid w:val="00244E7C"/>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73B"/>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0378"/>
    <w:rsid w:val="002810CE"/>
    <w:rsid w:val="00281154"/>
    <w:rsid w:val="002819E5"/>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091"/>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1EE"/>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20"/>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31A"/>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335"/>
    <w:rsid w:val="00353BDD"/>
    <w:rsid w:val="0035479A"/>
    <w:rsid w:val="0035490B"/>
    <w:rsid w:val="00354A73"/>
    <w:rsid w:val="00354E8C"/>
    <w:rsid w:val="003551B1"/>
    <w:rsid w:val="00355386"/>
    <w:rsid w:val="00355695"/>
    <w:rsid w:val="00355AC8"/>
    <w:rsid w:val="00355B5E"/>
    <w:rsid w:val="00355E15"/>
    <w:rsid w:val="00355F1E"/>
    <w:rsid w:val="003560A6"/>
    <w:rsid w:val="003563CF"/>
    <w:rsid w:val="00356D6C"/>
    <w:rsid w:val="00356F39"/>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6E0"/>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648"/>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B7C53"/>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CA"/>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A99"/>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671"/>
    <w:rsid w:val="004078DB"/>
    <w:rsid w:val="00407A32"/>
    <w:rsid w:val="00407CBF"/>
    <w:rsid w:val="00410562"/>
    <w:rsid w:val="0041108B"/>
    <w:rsid w:val="00411368"/>
    <w:rsid w:val="00411669"/>
    <w:rsid w:val="004118F5"/>
    <w:rsid w:val="00411927"/>
    <w:rsid w:val="00411CC5"/>
    <w:rsid w:val="0041211B"/>
    <w:rsid w:val="00412892"/>
    <w:rsid w:val="00413199"/>
    <w:rsid w:val="00413359"/>
    <w:rsid w:val="00413434"/>
    <w:rsid w:val="00413988"/>
    <w:rsid w:val="0041451D"/>
    <w:rsid w:val="00414810"/>
    <w:rsid w:val="00414859"/>
    <w:rsid w:val="004154CE"/>
    <w:rsid w:val="00415B6A"/>
    <w:rsid w:val="00415D6B"/>
    <w:rsid w:val="00415EE4"/>
    <w:rsid w:val="00417259"/>
    <w:rsid w:val="004175B4"/>
    <w:rsid w:val="004200A7"/>
    <w:rsid w:val="004203FC"/>
    <w:rsid w:val="004206B5"/>
    <w:rsid w:val="00421074"/>
    <w:rsid w:val="00421166"/>
    <w:rsid w:val="00421742"/>
    <w:rsid w:val="00421AF5"/>
    <w:rsid w:val="00421DBA"/>
    <w:rsid w:val="00421E9D"/>
    <w:rsid w:val="00421F52"/>
    <w:rsid w:val="00422341"/>
    <w:rsid w:val="00422504"/>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8F"/>
    <w:rsid w:val="00432693"/>
    <w:rsid w:val="0043276F"/>
    <w:rsid w:val="00432C0B"/>
    <w:rsid w:val="00433AE3"/>
    <w:rsid w:val="00433BCE"/>
    <w:rsid w:val="004341E0"/>
    <w:rsid w:val="00434496"/>
    <w:rsid w:val="00434564"/>
    <w:rsid w:val="004346CC"/>
    <w:rsid w:val="00434E5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3DF1"/>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3F93"/>
    <w:rsid w:val="00464BB6"/>
    <w:rsid w:val="0046524B"/>
    <w:rsid w:val="0046576E"/>
    <w:rsid w:val="00465874"/>
    <w:rsid w:val="00465D46"/>
    <w:rsid w:val="00466C7B"/>
    <w:rsid w:val="004670D0"/>
    <w:rsid w:val="004671F4"/>
    <w:rsid w:val="004679FF"/>
    <w:rsid w:val="00467BE3"/>
    <w:rsid w:val="00467CEF"/>
    <w:rsid w:val="004701DA"/>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8D9"/>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A99"/>
    <w:rsid w:val="004C6D6E"/>
    <w:rsid w:val="004C6E2B"/>
    <w:rsid w:val="004C6F2A"/>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16"/>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0B0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54B"/>
    <w:rsid w:val="005179F6"/>
    <w:rsid w:val="00517B11"/>
    <w:rsid w:val="005204AD"/>
    <w:rsid w:val="00520623"/>
    <w:rsid w:val="0052109E"/>
    <w:rsid w:val="00521200"/>
    <w:rsid w:val="00521B37"/>
    <w:rsid w:val="00521CB1"/>
    <w:rsid w:val="00521CD0"/>
    <w:rsid w:val="00522824"/>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8F9"/>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4769B"/>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4E"/>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783"/>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58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087"/>
    <w:rsid w:val="005E2170"/>
    <w:rsid w:val="005E23E0"/>
    <w:rsid w:val="005E2F73"/>
    <w:rsid w:val="005E4125"/>
    <w:rsid w:val="005E470D"/>
    <w:rsid w:val="005E4C0C"/>
    <w:rsid w:val="005E5350"/>
    <w:rsid w:val="005E5453"/>
    <w:rsid w:val="005E5B1A"/>
    <w:rsid w:val="005E5FBF"/>
    <w:rsid w:val="005E606A"/>
    <w:rsid w:val="005E68CE"/>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2F8"/>
    <w:rsid w:val="005F39F0"/>
    <w:rsid w:val="005F3DFB"/>
    <w:rsid w:val="005F3EA9"/>
    <w:rsid w:val="005F3FC6"/>
    <w:rsid w:val="005F4460"/>
    <w:rsid w:val="005F479E"/>
    <w:rsid w:val="005F4941"/>
    <w:rsid w:val="005F4DEE"/>
    <w:rsid w:val="005F4FB2"/>
    <w:rsid w:val="005F5A02"/>
    <w:rsid w:val="005F5E43"/>
    <w:rsid w:val="005F604A"/>
    <w:rsid w:val="005F650D"/>
    <w:rsid w:val="005F712C"/>
    <w:rsid w:val="005F7462"/>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07812"/>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140"/>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6AB5"/>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3E10"/>
    <w:rsid w:val="0067431B"/>
    <w:rsid w:val="006748B9"/>
    <w:rsid w:val="00674EFC"/>
    <w:rsid w:val="0067582A"/>
    <w:rsid w:val="00675E1A"/>
    <w:rsid w:val="00675F30"/>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4FB0"/>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8C8"/>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1CEF"/>
    <w:rsid w:val="006A2891"/>
    <w:rsid w:val="006A2A8C"/>
    <w:rsid w:val="006A368E"/>
    <w:rsid w:val="006A3FFD"/>
    <w:rsid w:val="006A4355"/>
    <w:rsid w:val="006A4718"/>
    <w:rsid w:val="006A4A2C"/>
    <w:rsid w:val="006A4CFC"/>
    <w:rsid w:val="006A50AE"/>
    <w:rsid w:val="006A51B5"/>
    <w:rsid w:val="006A5327"/>
    <w:rsid w:val="006A5375"/>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1D59"/>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6897"/>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0D36"/>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8C8"/>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2AEE"/>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417"/>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27C"/>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6FFB"/>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825"/>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C21"/>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1"/>
    <w:rsid w:val="0080547E"/>
    <w:rsid w:val="00805669"/>
    <w:rsid w:val="00805C06"/>
    <w:rsid w:val="00805CE7"/>
    <w:rsid w:val="008067C9"/>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0A9"/>
    <w:rsid w:val="008139CD"/>
    <w:rsid w:val="00813A49"/>
    <w:rsid w:val="00813A8B"/>
    <w:rsid w:val="00813F12"/>
    <w:rsid w:val="008142C7"/>
    <w:rsid w:val="0081434D"/>
    <w:rsid w:val="00814937"/>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5BF2"/>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4F0A"/>
    <w:rsid w:val="0086549A"/>
    <w:rsid w:val="008656E3"/>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985"/>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87D39"/>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D06"/>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B58"/>
    <w:rsid w:val="008C6F36"/>
    <w:rsid w:val="008C718F"/>
    <w:rsid w:val="008C7273"/>
    <w:rsid w:val="008C72E9"/>
    <w:rsid w:val="008C7494"/>
    <w:rsid w:val="008C7A21"/>
    <w:rsid w:val="008D0991"/>
    <w:rsid w:val="008D1188"/>
    <w:rsid w:val="008D15E5"/>
    <w:rsid w:val="008D15ED"/>
    <w:rsid w:val="008D1A04"/>
    <w:rsid w:val="008D212F"/>
    <w:rsid w:val="008D2719"/>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2B3"/>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4526"/>
    <w:rsid w:val="00904C17"/>
    <w:rsid w:val="009058D3"/>
    <w:rsid w:val="00905A92"/>
    <w:rsid w:val="00905CCC"/>
    <w:rsid w:val="00905D3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5A6E"/>
    <w:rsid w:val="00915E69"/>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2548"/>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2C8B"/>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6DA"/>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2FBF"/>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A55"/>
    <w:rsid w:val="009D1B04"/>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68E"/>
    <w:rsid w:val="009E4C66"/>
    <w:rsid w:val="009E4D53"/>
    <w:rsid w:val="009E53DD"/>
    <w:rsid w:val="009E573B"/>
    <w:rsid w:val="009E5CA9"/>
    <w:rsid w:val="009E5F00"/>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382C"/>
    <w:rsid w:val="009F4389"/>
    <w:rsid w:val="009F45FC"/>
    <w:rsid w:val="009F4E6D"/>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0FAB"/>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13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37E60"/>
    <w:rsid w:val="00A4023C"/>
    <w:rsid w:val="00A40308"/>
    <w:rsid w:val="00A40730"/>
    <w:rsid w:val="00A40A61"/>
    <w:rsid w:val="00A40C1B"/>
    <w:rsid w:val="00A41175"/>
    <w:rsid w:val="00A415FE"/>
    <w:rsid w:val="00A41DC7"/>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B20"/>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568"/>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B1A"/>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E1E"/>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AC9"/>
    <w:rsid w:val="00B070B6"/>
    <w:rsid w:val="00B070FF"/>
    <w:rsid w:val="00B075E2"/>
    <w:rsid w:val="00B07AD6"/>
    <w:rsid w:val="00B07F33"/>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0ECD"/>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07A2"/>
    <w:rsid w:val="00B311A7"/>
    <w:rsid w:val="00B31625"/>
    <w:rsid w:val="00B31FF2"/>
    <w:rsid w:val="00B324EC"/>
    <w:rsid w:val="00B33340"/>
    <w:rsid w:val="00B33513"/>
    <w:rsid w:val="00B335BF"/>
    <w:rsid w:val="00B335FB"/>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5B0"/>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2CE"/>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0F"/>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0E"/>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41"/>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350"/>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CB3"/>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64D9"/>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37FCE"/>
    <w:rsid w:val="00C40218"/>
    <w:rsid w:val="00C405C7"/>
    <w:rsid w:val="00C40DF6"/>
    <w:rsid w:val="00C40E04"/>
    <w:rsid w:val="00C40E1E"/>
    <w:rsid w:val="00C4116A"/>
    <w:rsid w:val="00C41500"/>
    <w:rsid w:val="00C41963"/>
    <w:rsid w:val="00C42543"/>
    <w:rsid w:val="00C4260E"/>
    <w:rsid w:val="00C429DC"/>
    <w:rsid w:val="00C42A6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13"/>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67B2D"/>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306"/>
    <w:rsid w:val="00CA68A8"/>
    <w:rsid w:val="00CA6B2C"/>
    <w:rsid w:val="00CA78BB"/>
    <w:rsid w:val="00CA7B40"/>
    <w:rsid w:val="00CA7C70"/>
    <w:rsid w:val="00CB002C"/>
    <w:rsid w:val="00CB01BB"/>
    <w:rsid w:val="00CB057A"/>
    <w:rsid w:val="00CB06AD"/>
    <w:rsid w:val="00CB08D8"/>
    <w:rsid w:val="00CB0AA4"/>
    <w:rsid w:val="00CB112D"/>
    <w:rsid w:val="00CB17BC"/>
    <w:rsid w:val="00CB20EB"/>
    <w:rsid w:val="00CB2DE6"/>
    <w:rsid w:val="00CB3632"/>
    <w:rsid w:val="00CB3839"/>
    <w:rsid w:val="00CB3FCE"/>
    <w:rsid w:val="00CB42A4"/>
    <w:rsid w:val="00CB482B"/>
    <w:rsid w:val="00CB48DE"/>
    <w:rsid w:val="00CB53D9"/>
    <w:rsid w:val="00CB56C5"/>
    <w:rsid w:val="00CB59DC"/>
    <w:rsid w:val="00CB678B"/>
    <w:rsid w:val="00CB6B88"/>
    <w:rsid w:val="00CB6FCC"/>
    <w:rsid w:val="00CB72FC"/>
    <w:rsid w:val="00CB7464"/>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1EA9"/>
    <w:rsid w:val="00CE250A"/>
    <w:rsid w:val="00CE3F72"/>
    <w:rsid w:val="00CE41C2"/>
    <w:rsid w:val="00CE4BB3"/>
    <w:rsid w:val="00CE5566"/>
    <w:rsid w:val="00CE57F5"/>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40D"/>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DFD"/>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7D"/>
    <w:rsid w:val="00D32EE7"/>
    <w:rsid w:val="00D336A6"/>
    <w:rsid w:val="00D3389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339"/>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FAC"/>
    <w:rsid w:val="00D71C97"/>
    <w:rsid w:val="00D71EAA"/>
    <w:rsid w:val="00D728F8"/>
    <w:rsid w:val="00D7292F"/>
    <w:rsid w:val="00D72C08"/>
    <w:rsid w:val="00D74160"/>
    <w:rsid w:val="00D750F8"/>
    <w:rsid w:val="00D76612"/>
    <w:rsid w:val="00D76C2B"/>
    <w:rsid w:val="00D76D2A"/>
    <w:rsid w:val="00D77041"/>
    <w:rsid w:val="00D770FA"/>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063"/>
    <w:rsid w:val="00D902FE"/>
    <w:rsid w:val="00D905D6"/>
    <w:rsid w:val="00D906C1"/>
    <w:rsid w:val="00D90A8F"/>
    <w:rsid w:val="00D90F1D"/>
    <w:rsid w:val="00D9171C"/>
    <w:rsid w:val="00D91910"/>
    <w:rsid w:val="00D91B6B"/>
    <w:rsid w:val="00D91F45"/>
    <w:rsid w:val="00D920B1"/>
    <w:rsid w:val="00D9227D"/>
    <w:rsid w:val="00D922E1"/>
    <w:rsid w:val="00D92942"/>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8C8"/>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D755E"/>
    <w:rsid w:val="00DE02A1"/>
    <w:rsid w:val="00DE080F"/>
    <w:rsid w:val="00DE098B"/>
    <w:rsid w:val="00DE0D78"/>
    <w:rsid w:val="00DE27D3"/>
    <w:rsid w:val="00DE3073"/>
    <w:rsid w:val="00DE3254"/>
    <w:rsid w:val="00DE34D1"/>
    <w:rsid w:val="00DE4490"/>
    <w:rsid w:val="00DE4923"/>
    <w:rsid w:val="00DE50EE"/>
    <w:rsid w:val="00DE6AC4"/>
    <w:rsid w:val="00DE6B37"/>
    <w:rsid w:val="00DE6E4A"/>
    <w:rsid w:val="00DE7168"/>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0E7"/>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EA6"/>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6B8D"/>
    <w:rsid w:val="00E27440"/>
    <w:rsid w:val="00E27462"/>
    <w:rsid w:val="00E27669"/>
    <w:rsid w:val="00E27801"/>
    <w:rsid w:val="00E27C01"/>
    <w:rsid w:val="00E3008F"/>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A80"/>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30E"/>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4A1"/>
    <w:rsid w:val="00E70A91"/>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147D"/>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AE2"/>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CFD"/>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1E"/>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0AD"/>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04F8"/>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A7FEB"/>
    <w:rsid w:val="00FB0027"/>
    <w:rsid w:val="00FB027A"/>
    <w:rsid w:val="00FB0FF6"/>
    <w:rsid w:val="00FB1141"/>
    <w:rsid w:val="00FB1688"/>
    <w:rsid w:val="00FB19E0"/>
    <w:rsid w:val="00FB2446"/>
    <w:rsid w:val="00FB27CC"/>
    <w:rsid w:val="00FB2A88"/>
    <w:rsid w:val="00FB2DD4"/>
    <w:rsid w:val="00FB426B"/>
    <w:rsid w:val="00FB43D8"/>
    <w:rsid w:val="00FB4736"/>
    <w:rsid w:val="00FB5132"/>
    <w:rsid w:val="00FB51D1"/>
    <w:rsid w:val="00FB5AD9"/>
    <w:rsid w:val="00FB5DB6"/>
    <w:rsid w:val="00FB5EE4"/>
    <w:rsid w:val="00FB600A"/>
    <w:rsid w:val="00FB6131"/>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A42151"/>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ZnakZnak">
    <w:name w:val="Znak Znak"/>
    <w:basedOn w:val="Navaden"/>
    <w:rsid w:val="00A20FAB"/>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66348302">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34210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0427893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4941639">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73902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0005608">
      <w:bodyDiv w:val="1"/>
      <w:marLeft w:val="0"/>
      <w:marRight w:val="0"/>
      <w:marTop w:val="0"/>
      <w:marBottom w:val="0"/>
      <w:divBdr>
        <w:top w:val="none" w:sz="0" w:space="0" w:color="auto"/>
        <w:left w:val="none" w:sz="0" w:space="0" w:color="auto"/>
        <w:bottom w:val="none" w:sz="0" w:space="0" w:color="auto"/>
        <w:right w:val="none" w:sz="0" w:space="0" w:color="auto"/>
      </w:divBdr>
    </w:div>
    <w:div w:id="1507212810">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158539">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20tehnic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25DFE-D90A-47CB-9C1C-E151BC05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12933</Words>
  <Characters>73719</Characters>
  <Application>Microsoft Office Word</Application>
  <DocSecurity>0</DocSecurity>
  <Lines>614</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86480</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cp:revision>
  <cp:lastPrinted>2021-06-02T12:56:00Z</cp:lastPrinted>
  <dcterms:created xsi:type="dcterms:W3CDTF">2021-06-30T12:06:00Z</dcterms:created>
  <dcterms:modified xsi:type="dcterms:W3CDTF">2021-07-01T12:01:00Z</dcterms:modified>
</cp:coreProperties>
</file>